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E5EBC" w14:textId="7B66DFE0" w:rsidR="000D7ED1" w:rsidRPr="00387BB7" w:rsidRDefault="00387BB7" w:rsidP="00387BB7">
      <w:pPr>
        <w:spacing w:after="0" w:line="240" w:lineRule="auto"/>
        <w:jc w:val="center"/>
        <w:rPr>
          <w:rFonts w:ascii="Times New Roman" w:eastAsia="Times New Roman" w:hAnsi="Times New Roman" w:cs="Times New Roman"/>
          <w:sz w:val="28"/>
          <w:szCs w:val="28"/>
          <w:lang w:eastAsia="ru-RU"/>
        </w:rPr>
      </w:pPr>
      <w:r w:rsidRPr="00387BB7">
        <w:rPr>
          <w:rFonts w:ascii="Times New Roman" w:hAnsi="Times New Roman" w:cs="Times New Roman"/>
          <w:noProof/>
          <w:sz w:val="28"/>
          <w:szCs w:val="28"/>
          <w:lang w:eastAsia="ru-RU"/>
        </w:rPr>
        <w:drawing>
          <wp:anchor distT="0" distB="0" distL="114300" distR="114300" simplePos="0" relativeHeight="251661824" behindDoc="0" locked="0" layoutInCell="1" allowOverlap="1" wp14:anchorId="6A16EB37" wp14:editId="2313DA66">
            <wp:simplePos x="0" y="0"/>
            <wp:positionH relativeFrom="margin">
              <wp:posOffset>-840105</wp:posOffset>
            </wp:positionH>
            <wp:positionV relativeFrom="margin">
              <wp:posOffset>13648</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592843" w:rsidRPr="00387BB7">
        <w:rPr>
          <w:rFonts w:ascii="Times New Roman" w:eastAsia="Times New Roman" w:hAnsi="Times New Roman" w:cs="Times New Roman"/>
          <w:sz w:val="28"/>
          <w:szCs w:val="28"/>
          <w:lang w:eastAsia="ru-RU"/>
        </w:rPr>
        <w:t xml:space="preserve">  </w:t>
      </w:r>
      <w:r w:rsidR="000D7ED1" w:rsidRPr="00387BB7">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517522EB" w14:textId="77777777" w:rsidR="000D7ED1" w:rsidRPr="00387BB7" w:rsidRDefault="000D7ED1" w:rsidP="00387BB7">
      <w:pPr>
        <w:spacing w:after="0" w:line="240" w:lineRule="auto"/>
        <w:jc w:val="center"/>
        <w:rPr>
          <w:rFonts w:ascii="Times New Roman" w:eastAsia="Times New Roman" w:hAnsi="Times New Roman" w:cs="Times New Roman"/>
          <w:sz w:val="28"/>
          <w:szCs w:val="28"/>
          <w:lang w:eastAsia="ru-RU"/>
        </w:rPr>
      </w:pPr>
      <w:r w:rsidRPr="00387BB7">
        <w:rPr>
          <w:rFonts w:ascii="Times New Roman" w:eastAsia="Times New Roman" w:hAnsi="Times New Roman" w:cs="Times New Roman"/>
          <w:sz w:val="28"/>
          <w:szCs w:val="28"/>
          <w:lang w:eastAsia="ru-RU"/>
        </w:rPr>
        <w:t>«Всероссийская академия внешней торговли</w:t>
      </w:r>
    </w:p>
    <w:p w14:paraId="15C97C4C" w14:textId="24CFE4CC" w:rsidR="000D7ED1" w:rsidRPr="00387BB7" w:rsidRDefault="00387BB7" w:rsidP="00387BB7">
      <w:pPr>
        <w:spacing w:after="0" w:line="240" w:lineRule="auto"/>
        <w:jc w:val="center"/>
        <w:rPr>
          <w:rFonts w:ascii="Times New Roman" w:eastAsia="Times New Roman" w:hAnsi="Times New Roman" w:cs="Times New Roman"/>
          <w:sz w:val="28"/>
          <w:szCs w:val="28"/>
          <w:lang w:eastAsia="ru-RU"/>
        </w:rPr>
      </w:pPr>
      <w:r w:rsidRPr="00387BB7">
        <w:rPr>
          <w:rFonts w:ascii="Times New Roman" w:hAnsi="Times New Roman" w:cs="Times New Roman"/>
          <w:noProof/>
          <w:sz w:val="28"/>
          <w:szCs w:val="28"/>
          <w:lang w:eastAsia="ru-RU"/>
        </w:rPr>
        <mc:AlternateContent>
          <mc:Choice Requires="wps">
            <w:drawing>
              <wp:anchor distT="0" distB="0" distL="114300" distR="114300" simplePos="0" relativeHeight="251654656" behindDoc="0" locked="0" layoutInCell="1" allowOverlap="1" wp14:anchorId="03996726" wp14:editId="655FDBFA">
                <wp:simplePos x="0" y="0"/>
                <wp:positionH relativeFrom="column">
                  <wp:posOffset>-563738</wp:posOffset>
                </wp:positionH>
                <wp:positionV relativeFrom="paragraph">
                  <wp:posOffset>324807</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857A5" id="Прямая соединительная линия 4" o:spid="_x0000_s1026" style="position:absolute;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pt,25.6pt" to="431.2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" strokeweight="4.5pt">
                <v:stroke linestyle="thickThin"/>
              </v:line>
            </w:pict>
          </mc:Fallback>
        </mc:AlternateContent>
      </w:r>
      <w:r w:rsidR="000D7ED1" w:rsidRPr="00387BB7">
        <w:rPr>
          <w:rFonts w:ascii="Times New Roman" w:eastAsia="Times New Roman" w:hAnsi="Times New Roman" w:cs="Times New Roman"/>
          <w:sz w:val="28"/>
          <w:szCs w:val="28"/>
          <w:lang w:eastAsia="ru-RU"/>
        </w:rPr>
        <w:t xml:space="preserve">             Министерства экономического развития Российской Федерации»</w:t>
      </w:r>
    </w:p>
    <w:p w14:paraId="6DB22ACD" w14:textId="637BF0C0" w:rsidR="000D7ED1" w:rsidRPr="00387BB7" w:rsidRDefault="000D7ED1" w:rsidP="00387BB7">
      <w:pPr>
        <w:spacing w:after="0" w:line="240" w:lineRule="auto"/>
        <w:jc w:val="center"/>
        <w:rPr>
          <w:rFonts w:ascii="Times New Roman" w:eastAsia="Calibri" w:hAnsi="Times New Roman" w:cs="Times New Roman"/>
          <w:sz w:val="28"/>
          <w:szCs w:val="28"/>
          <w:lang w:eastAsia="ru-RU"/>
        </w:rPr>
      </w:pPr>
    </w:p>
    <w:p w14:paraId="6720E757" w14:textId="77777777" w:rsidR="000D7ED1" w:rsidRPr="00387BB7" w:rsidRDefault="00AB154C" w:rsidP="00387BB7">
      <w:pPr>
        <w:spacing w:after="0" w:line="240" w:lineRule="auto"/>
        <w:jc w:val="center"/>
        <w:rPr>
          <w:rFonts w:ascii="Times New Roman" w:eastAsia="Calibri" w:hAnsi="Times New Roman" w:cs="Times New Roman"/>
          <w:b/>
          <w:bCs/>
          <w:caps/>
          <w:sz w:val="28"/>
          <w:szCs w:val="28"/>
          <w:lang w:eastAsia="ru-RU"/>
        </w:rPr>
      </w:pPr>
      <w:r w:rsidRPr="00387BB7">
        <w:rPr>
          <w:rFonts w:ascii="Times New Roman" w:eastAsia="Calibri" w:hAnsi="Times New Roman" w:cs="Times New Roman"/>
          <w:b/>
          <w:bCs/>
          <w:caps/>
          <w:sz w:val="28"/>
          <w:szCs w:val="28"/>
          <w:lang w:eastAsia="ru-RU"/>
        </w:rPr>
        <w:t xml:space="preserve">КАФЕДРА </w:t>
      </w:r>
      <w:r w:rsidR="005D682F" w:rsidRPr="00387BB7">
        <w:rPr>
          <w:rFonts w:ascii="Times New Roman" w:eastAsia="Calibri" w:hAnsi="Times New Roman" w:cs="Times New Roman"/>
          <w:b/>
          <w:bCs/>
          <w:caps/>
          <w:sz w:val="28"/>
          <w:szCs w:val="28"/>
          <w:lang w:eastAsia="ru-RU"/>
        </w:rPr>
        <w:t>«</w:t>
      </w:r>
      <w:r w:rsidRPr="00387BB7">
        <w:rPr>
          <w:rFonts w:ascii="Times New Roman" w:eastAsia="Calibri" w:hAnsi="Times New Roman" w:cs="Times New Roman"/>
          <w:b/>
          <w:bCs/>
          <w:caps/>
          <w:sz w:val="28"/>
          <w:szCs w:val="28"/>
          <w:lang w:eastAsia="ru-RU"/>
        </w:rPr>
        <w:t>Естественные и социально-гуманитарные</w:t>
      </w:r>
      <w:r w:rsidR="000D7ED1" w:rsidRPr="00387BB7">
        <w:rPr>
          <w:rFonts w:ascii="Times New Roman" w:eastAsia="Calibri" w:hAnsi="Times New Roman" w:cs="Times New Roman"/>
          <w:b/>
          <w:bCs/>
          <w:caps/>
          <w:sz w:val="28"/>
          <w:szCs w:val="28"/>
          <w:lang w:eastAsia="ru-RU"/>
        </w:rPr>
        <w:t xml:space="preserve"> наук</w:t>
      </w:r>
      <w:r w:rsidRPr="00387BB7">
        <w:rPr>
          <w:rFonts w:ascii="Times New Roman" w:eastAsia="Calibri" w:hAnsi="Times New Roman" w:cs="Times New Roman"/>
          <w:b/>
          <w:bCs/>
          <w:caps/>
          <w:sz w:val="28"/>
          <w:szCs w:val="28"/>
          <w:lang w:eastAsia="ru-RU"/>
        </w:rPr>
        <w:t>и</w:t>
      </w:r>
      <w:r w:rsidR="005D682F" w:rsidRPr="00387BB7">
        <w:rPr>
          <w:rFonts w:ascii="Times New Roman" w:eastAsia="Calibri" w:hAnsi="Times New Roman" w:cs="Times New Roman"/>
          <w:b/>
          <w:bCs/>
          <w:caps/>
          <w:sz w:val="28"/>
          <w:szCs w:val="28"/>
          <w:lang w:eastAsia="ru-RU"/>
        </w:rPr>
        <w:t>»</w:t>
      </w:r>
    </w:p>
    <w:p w14:paraId="7457F1F5" w14:textId="2638E7E9" w:rsidR="000D7ED1" w:rsidRPr="00387BB7" w:rsidRDefault="000D7ED1" w:rsidP="00387BB7">
      <w:pPr>
        <w:spacing w:after="0" w:line="240" w:lineRule="auto"/>
        <w:jc w:val="center"/>
        <w:rPr>
          <w:rFonts w:ascii="Times New Roman" w:eastAsia="Calibri" w:hAnsi="Times New Roman" w:cs="Times New Roman"/>
          <w:b/>
          <w:bCs/>
          <w:caps/>
          <w:sz w:val="28"/>
          <w:szCs w:val="28"/>
          <w:lang w:eastAsia="ru-RU"/>
        </w:rPr>
      </w:pPr>
    </w:p>
    <w:tbl>
      <w:tblPr>
        <w:tblW w:w="9571" w:type="dxa"/>
        <w:tblInd w:w="-34" w:type="dxa"/>
        <w:tblLook w:val="04A0" w:firstRow="1" w:lastRow="0" w:firstColumn="1" w:lastColumn="0" w:noHBand="0" w:noVBand="1"/>
      </w:tblPr>
      <w:tblGrid>
        <w:gridCol w:w="4785"/>
        <w:gridCol w:w="4786"/>
      </w:tblGrid>
      <w:tr w:rsidR="00A9595B" w:rsidRPr="00387BB7" w14:paraId="506FD403" w14:textId="77777777" w:rsidTr="000D7ED1">
        <w:tc>
          <w:tcPr>
            <w:tcW w:w="4785" w:type="dxa"/>
            <w:hideMark/>
          </w:tcPr>
          <w:p w14:paraId="6CEA3FC8" w14:textId="77777777" w:rsidR="000D7ED1" w:rsidRPr="00387BB7" w:rsidRDefault="000D7ED1" w:rsidP="00387BB7">
            <w:pPr>
              <w:spacing w:after="0" w:line="240" w:lineRule="auto"/>
              <w:jc w:val="center"/>
              <w:rPr>
                <w:rFonts w:ascii="Times New Roman" w:eastAsia="Calibri" w:hAnsi="Times New Roman" w:cs="Times New Roman"/>
                <w:sz w:val="28"/>
                <w:szCs w:val="28"/>
                <w:lang w:eastAsia="ru-RU"/>
              </w:rPr>
            </w:pPr>
          </w:p>
        </w:tc>
        <w:tc>
          <w:tcPr>
            <w:tcW w:w="4786" w:type="dxa"/>
          </w:tcPr>
          <w:p w14:paraId="719DDE8E" w14:textId="77777777" w:rsidR="000D7ED1" w:rsidRPr="00387BB7" w:rsidRDefault="000D7ED1" w:rsidP="00387BB7">
            <w:pPr>
              <w:spacing w:after="0" w:line="240" w:lineRule="auto"/>
              <w:jc w:val="center"/>
              <w:rPr>
                <w:rFonts w:ascii="Times New Roman" w:eastAsia="Calibri" w:hAnsi="Times New Roman" w:cs="Times New Roman"/>
                <w:sz w:val="28"/>
                <w:szCs w:val="28"/>
                <w:lang w:eastAsia="ru-RU"/>
              </w:rPr>
            </w:pPr>
          </w:p>
        </w:tc>
      </w:tr>
    </w:tbl>
    <w:p w14:paraId="6D255C9E" w14:textId="77777777" w:rsidR="000D7ED1" w:rsidRPr="00387BB7" w:rsidRDefault="000D7ED1" w:rsidP="00387BB7">
      <w:pPr>
        <w:keepNext/>
        <w:keepLines/>
        <w:spacing w:after="0" w:line="240" w:lineRule="auto"/>
        <w:jc w:val="center"/>
        <w:rPr>
          <w:rFonts w:ascii="Times New Roman" w:eastAsia="Times New Roman" w:hAnsi="Times New Roman" w:cs="Times New Roman"/>
          <w:b/>
          <w:bCs/>
          <w:sz w:val="28"/>
          <w:szCs w:val="28"/>
        </w:rPr>
      </w:pPr>
    </w:p>
    <w:p w14:paraId="4D5EF7F5" w14:textId="10F8F6DB" w:rsidR="000D7ED1" w:rsidRPr="00387BB7" w:rsidRDefault="00150E3F" w:rsidP="00387BB7">
      <w:pPr>
        <w:keepNext/>
        <w:keepLines/>
        <w:spacing w:after="0" w:line="240" w:lineRule="auto"/>
        <w:jc w:val="center"/>
        <w:rPr>
          <w:rFonts w:ascii="Times New Roman" w:eastAsia="Times New Roman" w:hAnsi="Times New Roman" w:cs="Times New Roman"/>
          <w:b/>
          <w:bCs/>
          <w:sz w:val="28"/>
          <w:szCs w:val="28"/>
        </w:rPr>
      </w:pPr>
      <w:r w:rsidRPr="00387BB7">
        <w:rPr>
          <w:noProof/>
          <w:sz w:val="28"/>
          <w:szCs w:val="28"/>
          <w:lang w:eastAsia="ru-RU"/>
        </w:rPr>
        <w:drawing>
          <wp:inline distT="0" distB="0" distL="0" distR="0" wp14:anchorId="3A22F35F" wp14:editId="02BFAE7E">
            <wp:extent cx="5850255" cy="2512060"/>
            <wp:effectExtent l="0" t="0" r="0"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0255" cy="2512060"/>
                    </a:xfrm>
                    <a:prstGeom prst="rect">
                      <a:avLst/>
                    </a:prstGeom>
                  </pic:spPr>
                </pic:pic>
              </a:graphicData>
            </a:graphic>
          </wp:inline>
        </w:drawing>
      </w:r>
    </w:p>
    <w:p w14:paraId="4F5B54D5" w14:textId="77777777" w:rsidR="000D7ED1" w:rsidRPr="00387BB7" w:rsidRDefault="000D7ED1" w:rsidP="00387BB7">
      <w:pPr>
        <w:keepNext/>
        <w:keepLines/>
        <w:spacing w:after="0" w:line="240" w:lineRule="auto"/>
        <w:jc w:val="center"/>
        <w:rPr>
          <w:rFonts w:ascii="Times New Roman" w:eastAsia="Times New Roman" w:hAnsi="Times New Roman" w:cs="Times New Roman"/>
          <w:b/>
          <w:bCs/>
          <w:sz w:val="28"/>
          <w:szCs w:val="28"/>
        </w:rPr>
      </w:pPr>
    </w:p>
    <w:p w14:paraId="7DD25F9E" w14:textId="77777777" w:rsidR="000D7ED1" w:rsidRPr="00387BB7" w:rsidRDefault="000D7ED1" w:rsidP="00387BB7">
      <w:pPr>
        <w:keepNext/>
        <w:keepLines/>
        <w:spacing w:after="0" w:line="240" w:lineRule="auto"/>
        <w:jc w:val="center"/>
        <w:rPr>
          <w:rFonts w:ascii="Times New Roman" w:eastAsia="Times New Roman" w:hAnsi="Times New Roman" w:cs="Times New Roman"/>
          <w:bCs/>
          <w:sz w:val="28"/>
          <w:szCs w:val="28"/>
        </w:rPr>
      </w:pPr>
      <w:r w:rsidRPr="00387BB7">
        <w:rPr>
          <w:rFonts w:ascii="Times New Roman" w:eastAsia="Times New Roman" w:hAnsi="Times New Roman" w:cs="Times New Roman"/>
          <w:b/>
          <w:bCs/>
          <w:sz w:val="28"/>
          <w:szCs w:val="28"/>
        </w:rPr>
        <w:t>РАБОЧАЯ ПРОГРАММА УЧЕБНОЙ ДИСЦИПЛИНЫ</w:t>
      </w:r>
      <w:r w:rsidRPr="00387BB7">
        <w:rPr>
          <w:rFonts w:ascii="Times New Roman" w:eastAsia="Times New Roman" w:hAnsi="Times New Roman" w:cs="Times New Roman"/>
          <w:bCs/>
          <w:sz w:val="28"/>
          <w:szCs w:val="28"/>
        </w:rPr>
        <w:t xml:space="preserve"> </w:t>
      </w:r>
    </w:p>
    <w:p w14:paraId="0AAB345A" w14:textId="77777777" w:rsidR="000D7ED1" w:rsidRPr="00387BB7" w:rsidRDefault="000D7ED1" w:rsidP="00387BB7">
      <w:pPr>
        <w:keepNext/>
        <w:keepLines/>
        <w:spacing w:after="0" w:line="240" w:lineRule="auto"/>
        <w:jc w:val="center"/>
        <w:rPr>
          <w:rFonts w:ascii="Times New Roman" w:eastAsia="Times New Roman" w:hAnsi="Times New Roman" w:cs="Times New Roman"/>
          <w:bCs/>
          <w:sz w:val="28"/>
          <w:szCs w:val="28"/>
        </w:rPr>
      </w:pPr>
    </w:p>
    <w:p w14:paraId="65040F39" w14:textId="77777777" w:rsidR="004765AD" w:rsidRPr="00387BB7" w:rsidRDefault="00E7670B" w:rsidP="00387BB7">
      <w:pPr>
        <w:spacing w:after="0" w:line="240" w:lineRule="auto"/>
        <w:jc w:val="center"/>
        <w:rPr>
          <w:rFonts w:ascii="Times New Roman" w:eastAsia="Calibri" w:hAnsi="Times New Roman" w:cs="Times New Roman"/>
          <w:b/>
          <w:sz w:val="28"/>
          <w:szCs w:val="28"/>
          <w:lang w:eastAsia="ru-RU"/>
        </w:rPr>
      </w:pPr>
      <w:r w:rsidRPr="00387BB7">
        <w:rPr>
          <w:rFonts w:ascii="Times New Roman" w:eastAsia="Calibri" w:hAnsi="Times New Roman" w:cs="Times New Roman"/>
          <w:b/>
          <w:sz w:val="28"/>
          <w:szCs w:val="28"/>
          <w:lang w:eastAsia="ru-RU"/>
        </w:rPr>
        <w:t>БЕЗОПАСНОСТЬ ЖИЗНЕДЕЯТЕЛЬНОСТИ</w:t>
      </w:r>
    </w:p>
    <w:p w14:paraId="67C8F631" w14:textId="77777777" w:rsidR="00E7670B" w:rsidRPr="00387BB7" w:rsidRDefault="00F54114" w:rsidP="00387BB7">
      <w:pPr>
        <w:spacing w:after="0" w:line="240" w:lineRule="auto"/>
        <w:jc w:val="center"/>
        <w:rPr>
          <w:rFonts w:ascii="Times New Roman" w:eastAsia="Calibri" w:hAnsi="Times New Roman" w:cs="Times New Roman"/>
          <w:sz w:val="28"/>
          <w:szCs w:val="28"/>
          <w:lang w:eastAsia="ru-RU"/>
        </w:rPr>
      </w:pPr>
      <w:r w:rsidRPr="00387BB7">
        <w:rPr>
          <w:rFonts w:ascii="Times New Roman" w:eastAsia="Calibri" w:hAnsi="Times New Roman" w:cs="Times New Roman"/>
          <w:sz w:val="28"/>
          <w:szCs w:val="28"/>
          <w:lang w:eastAsia="ru-RU"/>
        </w:rPr>
        <w:t>п</w:t>
      </w:r>
      <w:r w:rsidR="00AC7B07" w:rsidRPr="00387BB7">
        <w:rPr>
          <w:rFonts w:ascii="Times New Roman" w:eastAsia="Calibri" w:hAnsi="Times New Roman" w:cs="Times New Roman"/>
          <w:sz w:val="28"/>
          <w:szCs w:val="28"/>
          <w:lang w:eastAsia="ru-RU"/>
        </w:rPr>
        <w:t>о направлению</w:t>
      </w:r>
      <w:r w:rsidR="00524B5E" w:rsidRPr="00387BB7">
        <w:rPr>
          <w:rFonts w:ascii="Times New Roman" w:eastAsia="Calibri" w:hAnsi="Times New Roman" w:cs="Times New Roman"/>
          <w:sz w:val="28"/>
          <w:szCs w:val="28"/>
          <w:lang w:eastAsia="ru-RU"/>
        </w:rPr>
        <w:t xml:space="preserve"> подготовки</w:t>
      </w:r>
      <w:r w:rsidR="00AC7B07" w:rsidRPr="00387BB7">
        <w:rPr>
          <w:rFonts w:ascii="Times New Roman" w:eastAsia="Calibri" w:hAnsi="Times New Roman" w:cs="Times New Roman"/>
          <w:sz w:val="28"/>
          <w:szCs w:val="28"/>
          <w:lang w:eastAsia="ru-RU"/>
        </w:rPr>
        <w:t xml:space="preserve"> </w:t>
      </w:r>
      <w:r w:rsidR="00E7670B" w:rsidRPr="00387BB7">
        <w:rPr>
          <w:rFonts w:ascii="Times New Roman" w:eastAsia="Calibri" w:hAnsi="Times New Roman" w:cs="Times New Roman"/>
          <w:sz w:val="28"/>
          <w:szCs w:val="28"/>
          <w:lang w:eastAsia="ru-RU"/>
        </w:rPr>
        <w:t>38.03.01 «Экономика»</w:t>
      </w:r>
    </w:p>
    <w:p w14:paraId="239992A4" w14:textId="77777777" w:rsidR="00E7670B" w:rsidRPr="00387BB7" w:rsidRDefault="009F6FC5" w:rsidP="00387BB7">
      <w:pPr>
        <w:spacing w:after="0" w:line="240" w:lineRule="auto"/>
        <w:jc w:val="center"/>
        <w:rPr>
          <w:rFonts w:ascii="Arial" w:eastAsia="Times New Roman" w:hAnsi="Arial" w:cs="Arial"/>
          <w:sz w:val="28"/>
          <w:szCs w:val="28"/>
          <w:u w:val="single"/>
          <w:lang w:eastAsia="ru-RU"/>
        </w:rPr>
      </w:pPr>
      <w:r w:rsidRPr="00387BB7">
        <w:rPr>
          <w:rFonts w:ascii="Times New Roman" w:eastAsia="Calibri" w:hAnsi="Times New Roman" w:cs="Times New Roman"/>
          <w:sz w:val="28"/>
          <w:szCs w:val="28"/>
          <w:lang w:eastAsia="ru-RU"/>
        </w:rPr>
        <w:t>н</w:t>
      </w:r>
      <w:r w:rsidR="00E7670B" w:rsidRPr="00387BB7">
        <w:rPr>
          <w:rFonts w:ascii="Times New Roman" w:eastAsia="Calibri" w:hAnsi="Times New Roman" w:cs="Times New Roman"/>
          <w:sz w:val="28"/>
          <w:szCs w:val="28"/>
          <w:lang w:eastAsia="ru-RU"/>
        </w:rPr>
        <w:t>аправленность (профиль) «</w:t>
      </w:r>
      <w:r w:rsidR="00E7670B" w:rsidRPr="00387BB7">
        <w:rPr>
          <w:rFonts w:ascii="Times New Roman" w:eastAsia="Times New Roman" w:hAnsi="Times New Roman" w:cs="Times New Roman"/>
          <w:sz w:val="28"/>
          <w:szCs w:val="28"/>
          <w:lang w:eastAsia="ru-RU"/>
        </w:rPr>
        <w:t>Экономика предприятий и организаций»</w:t>
      </w:r>
    </w:p>
    <w:p w14:paraId="559B5313" w14:textId="77777777" w:rsidR="00E7670B" w:rsidRPr="00387BB7" w:rsidRDefault="00E7670B" w:rsidP="00387BB7">
      <w:pPr>
        <w:spacing w:after="0" w:line="240" w:lineRule="auto"/>
        <w:jc w:val="center"/>
        <w:rPr>
          <w:rFonts w:ascii="Times New Roman" w:eastAsia="Times New Roman" w:hAnsi="Times New Roman" w:cs="Times New Roman"/>
          <w:i/>
          <w:sz w:val="28"/>
          <w:szCs w:val="28"/>
          <w:lang w:eastAsia="ru-RU"/>
        </w:rPr>
      </w:pPr>
      <w:r w:rsidRPr="00387BB7">
        <w:rPr>
          <w:rFonts w:ascii="Times New Roman" w:eastAsia="Times New Roman" w:hAnsi="Times New Roman" w:cs="Times New Roman"/>
          <w:i/>
          <w:sz w:val="28"/>
          <w:szCs w:val="28"/>
          <w:lang w:eastAsia="ru-RU"/>
        </w:rPr>
        <w:t>уровень бакалавриата</w:t>
      </w:r>
    </w:p>
    <w:p w14:paraId="42CEF444" w14:textId="7411FA76" w:rsidR="00E7670B" w:rsidRPr="00387BB7" w:rsidRDefault="00D4197F" w:rsidP="00387BB7">
      <w:pPr>
        <w:suppressAutoHyphens/>
        <w:spacing w:after="0" w:line="240" w:lineRule="auto"/>
        <w:jc w:val="center"/>
        <w:rPr>
          <w:rFonts w:ascii="Times New Roman" w:eastAsia="Calibri" w:hAnsi="Times New Roman" w:cs="Times New Roman"/>
          <w:sz w:val="28"/>
          <w:szCs w:val="28"/>
          <w:lang w:eastAsia="ru-RU"/>
        </w:rPr>
      </w:pPr>
      <w:r w:rsidRPr="00387BB7">
        <w:rPr>
          <w:rFonts w:ascii="Times New Roman" w:eastAsia="Calibri" w:hAnsi="Times New Roman" w:cs="Times New Roman"/>
          <w:i/>
          <w:sz w:val="28"/>
          <w:szCs w:val="28"/>
          <w:lang w:eastAsia="ru-RU"/>
        </w:rPr>
        <w:t>Обязательная</w:t>
      </w:r>
      <w:r w:rsidR="00E7670B" w:rsidRPr="00387BB7">
        <w:rPr>
          <w:rFonts w:ascii="Times New Roman" w:eastAsia="Calibri" w:hAnsi="Times New Roman" w:cs="Times New Roman"/>
          <w:i/>
          <w:sz w:val="28"/>
          <w:szCs w:val="28"/>
          <w:lang w:eastAsia="ru-RU"/>
        </w:rPr>
        <w:t xml:space="preserve"> часть</w:t>
      </w:r>
    </w:p>
    <w:p w14:paraId="187DB1EB" w14:textId="77777777" w:rsidR="00F54114" w:rsidRPr="00387BB7" w:rsidRDefault="009F6FC5" w:rsidP="00387BB7">
      <w:pPr>
        <w:spacing w:after="0" w:line="240" w:lineRule="auto"/>
        <w:jc w:val="center"/>
        <w:rPr>
          <w:rFonts w:ascii="Times New Roman" w:eastAsia="Times New Roman" w:hAnsi="Times New Roman" w:cs="Times New Roman"/>
          <w:bCs/>
          <w:sz w:val="28"/>
          <w:szCs w:val="28"/>
          <w:lang w:eastAsia="ru-RU"/>
        </w:rPr>
      </w:pPr>
      <w:r w:rsidRPr="00387BB7">
        <w:rPr>
          <w:rFonts w:ascii="Times New Roman" w:eastAsia="Times New Roman" w:hAnsi="Times New Roman" w:cs="Times New Roman"/>
          <w:bCs/>
          <w:sz w:val="28"/>
          <w:szCs w:val="28"/>
          <w:lang w:eastAsia="ru-RU"/>
        </w:rPr>
        <w:t>ф</w:t>
      </w:r>
      <w:r w:rsidR="00F54114" w:rsidRPr="00387BB7">
        <w:rPr>
          <w:rFonts w:ascii="Times New Roman" w:eastAsia="Times New Roman" w:hAnsi="Times New Roman" w:cs="Times New Roman"/>
          <w:bCs/>
          <w:sz w:val="28"/>
          <w:szCs w:val="28"/>
          <w:lang w:eastAsia="ru-RU"/>
        </w:rPr>
        <w:t>орма обучения (очная/ заочная)</w:t>
      </w:r>
    </w:p>
    <w:p w14:paraId="291F365A" w14:textId="77777777" w:rsidR="00E7670B" w:rsidRPr="00387BB7" w:rsidRDefault="00E7670B" w:rsidP="00387BB7">
      <w:pPr>
        <w:suppressAutoHyphens/>
        <w:spacing w:after="0" w:line="240" w:lineRule="auto"/>
        <w:jc w:val="center"/>
        <w:rPr>
          <w:rFonts w:ascii="Times New Roman" w:eastAsia="Calibri" w:hAnsi="Times New Roman" w:cs="Times New Roman"/>
          <w:sz w:val="28"/>
          <w:szCs w:val="28"/>
          <w:lang w:eastAsia="ru-RU"/>
        </w:rPr>
      </w:pPr>
    </w:p>
    <w:p w14:paraId="2D74D418" w14:textId="77777777" w:rsidR="000D7ED1" w:rsidRPr="00387BB7" w:rsidRDefault="000D7ED1" w:rsidP="00387BB7">
      <w:pPr>
        <w:suppressAutoHyphens/>
        <w:spacing w:after="0" w:line="240" w:lineRule="auto"/>
        <w:jc w:val="center"/>
        <w:rPr>
          <w:rFonts w:ascii="Times New Roman" w:eastAsia="Calibri" w:hAnsi="Times New Roman" w:cs="Times New Roman"/>
          <w:sz w:val="28"/>
          <w:szCs w:val="28"/>
          <w:lang w:eastAsia="ru-RU"/>
        </w:rPr>
      </w:pPr>
    </w:p>
    <w:p w14:paraId="75F95570" w14:textId="77777777" w:rsidR="000D7ED1" w:rsidRPr="00387BB7" w:rsidRDefault="000D7ED1" w:rsidP="00387BB7">
      <w:pPr>
        <w:suppressAutoHyphens/>
        <w:spacing w:after="0" w:line="240" w:lineRule="auto"/>
        <w:jc w:val="center"/>
        <w:rPr>
          <w:rFonts w:ascii="Times New Roman" w:eastAsia="Calibri" w:hAnsi="Times New Roman" w:cs="Times New Roman"/>
          <w:sz w:val="28"/>
          <w:szCs w:val="28"/>
          <w:lang w:eastAsia="ru-RU"/>
        </w:rPr>
      </w:pPr>
    </w:p>
    <w:p w14:paraId="794F96C8" w14:textId="77777777" w:rsidR="000D7ED1" w:rsidRPr="00387BB7" w:rsidRDefault="000D7ED1" w:rsidP="00387BB7">
      <w:pPr>
        <w:suppressAutoHyphens/>
        <w:spacing w:after="0" w:line="240" w:lineRule="auto"/>
        <w:jc w:val="center"/>
        <w:rPr>
          <w:rFonts w:ascii="Times New Roman" w:eastAsia="Calibri" w:hAnsi="Times New Roman" w:cs="Times New Roman"/>
          <w:sz w:val="28"/>
          <w:szCs w:val="28"/>
          <w:lang w:eastAsia="ru-RU"/>
        </w:rPr>
      </w:pPr>
    </w:p>
    <w:p w14:paraId="7D58627A" w14:textId="77777777" w:rsidR="000D7ED1" w:rsidRPr="00387BB7" w:rsidRDefault="000D7ED1" w:rsidP="00387BB7">
      <w:pPr>
        <w:suppressAutoHyphens/>
        <w:spacing w:after="0" w:line="240" w:lineRule="auto"/>
        <w:jc w:val="center"/>
        <w:rPr>
          <w:rFonts w:ascii="Times New Roman" w:eastAsia="Calibri" w:hAnsi="Times New Roman" w:cs="Times New Roman"/>
          <w:sz w:val="28"/>
          <w:szCs w:val="28"/>
          <w:lang w:eastAsia="ru-RU"/>
        </w:rPr>
      </w:pPr>
    </w:p>
    <w:p w14:paraId="42C6CAD8" w14:textId="77777777" w:rsidR="000D7ED1" w:rsidRPr="00387BB7" w:rsidRDefault="000D7ED1" w:rsidP="00387BB7">
      <w:pPr>
        <w:suppressAutoHyphens/>
        <w:spacing w:after="0" w:line="240" w:lineRule="auto"/>
        <w:jc w:val="center"/>
        <w:rPr>
          <w:rFonts w:ascii="Times New Roman" w:eastAsia="Calibri" w:hAnsi="Times New Roman" w:cs="Times New Roman"/>
          <w:sz w:val="28"/>
          <w:szCs w:val="28"/>
          <w:lang w:eastAsia="ru-RU"/>
        </w:rPr>
      </w:pPr>
    </w:p>
    <w:p w14:paraId="5F60A94B" w14:textId="77777777" w:rsidR="000D7ED1" w:rsidRPr="00387BB7" w:rsidRDefault="000D7ED1" w:rsidP="00387BB7">
      <w:pPr>
        <w:suppressAutoHyphens/>
        <w:spacing w:after="0" w:line="240" w:lineRule="auto"/>
        <w:jc w:val="center"/>
        <w:rPr>
          <w:rFonts w:ascii="Times New Roman" w:eastAsia="Calibri" w:hAnsi="Times New Roman" w:cs="Times New Roman"/>
          <w:sz w:val="28"/>
          <w:szCs w:val="28"/>
          <w:lang w:eastAsia="ru-RU"/>
        </w:rPr>
      </w:pPr>
    </w:p>
    <w:p w14:paraId="7025AB0F" w14:textId="77777777" w:rsidR="000F1FA2" w:rsidRPr="00387BB7" w:rsidRDefault="000F1FA2" w:rsidP="00387BB7">
      <w:pPr>
        <w:suppressAutoHyphens/>
        <w:spacing w:after="0" w:line="240" w:lineRule="auto"/>
        <w:jc w:val="center"/>
        <w:rPr>
          <w:rFonts w:ascii="Times New Roman" w:eastAsia="Calibri" w:hAnsi="Times New Roman" w:cs="Times New Roman"/>
          <w:sz w:val="28"/>
          <w:szCs w:val="28"/>
          <w:lang w:eastAsia="ru-RU"/>
        </w:rPr>
      </w:pPr>
    </w:p>
    <w:p w14:paraId="28A2ED02" w14:textId="77777777" w:rsidR="000F1FA2" w:rsidRPr="00387BB7" w:rsidRDefault="000F1FA2" w:rsidP="00387BB7">
      <w:pPr>
        <w:suppressAutoHyphens/>
        <w:spacing w:after="0" w:line="240" w:lineRule="auto"/>
        <w:jc w:val="center"/>
        <w:rPr>
          <w:rFonts w:ascii="Times New Roman" w:eastAsia="Calibri" w:hAnsi="Times New Roman" w:cs="Times New Roman"/>
          <w:sz w:val="28"/>
          <w:szCs w:val="28"/>
          <w:lang w:eastAsia="ru-RU"/>
        </w:rPr>
      </w:pPr>
    </w:p>
    <w:p w14:paraId="2FFD9345" w14:textId="31C1A506" w:rsidR="00387BB7" w:rsidRDefault="00387BB7" w:rsidP="00387BB7">
      <w:pPr>
        <w:suppressAutoHyphens/>
        <w:spacing w:after="0" w:line="240" w:lineRule="auto"/>
        <w:rPr>
          <w:rFonts w:ascii="Times New Roman" w:eastAsia="Calibri" w:hAnsi="Times New Roman" w:cs="Times New Roman"/>
          <w:sz w:val="28"/>
          <w:szCs w:val="28"/>
          <w:lang w:eastAsia="ru-RU"/>
        </w:rPr>
      </w:pPr>
    </w:p>
    <w:p w14:paraId="6CE49BBD" w14:textId="77777777" w:rsidR="00387BB7" w:rsidRPr="00387BB7" w:rsidRDefault="00387BB7" w:rsidP="00387BB7">
      <w:pPr>
        <w:suppressAutoHyphens/>
        <w:spacing w:after="0" w:line="240" w:lineRule="auto"/>
        <w:rPr>
          <w:rFonts w:ascii="Times New Roman" w:eastAsia="Calibri" w:hAnsi="Times New Roman" w:cs="Times New Roman"/>
          <w:sz w:val="28"/>
          <w:szCs w:val="28"/>
          <w:lang w:eastAsia="ru-RU"/>
        </w:rPr>
      </w:pPr>
    </w:p>
    <w:p w14:paraId="6F3A4F81" w14:textId="77777777" w:rsidR="000D7ED1" w:rsidRPr="00387BB7" w:rsidRDefault="000D7ED1" w:rsidP="00387BB7">
      <w:pPr>
        <w:tabs>
          <w:tab w:val="left" w:pos="4404"/>
        </w:tabs>
        <w:spacing w:after="0" w:line="240" w:lineRule="auto"/>
        <w:jc w:val="center"/>
        <w:rPr>
          <w:rFonts w:ascii="Times New Roman" w:eastAsia="Times New Roman" w:hAnsi="Times New Roman" w:cs="Times New Roman"/>
          <w:sz w:val="28"/>
          <w:szCs w:val="28"/>
          <w:lang w:eastAsia="ru-RU"/>
        </w:rPr>
      </w:pPr>
      <w:r w:rsidRPr="00387BB7">
        <w:rPr>
          <w:rFonts w:ascii="Times New Roman" w:eastAsia="Times New Roman" w:hAnsi="Times New Roman" w:cs="Times New Roman"/>
          <w:sz w:val="28"/>
          <w:szCs w:val="28"/>
          <w:lang w:eastAsia="ru-RU"/>
        </w:rPr>
        <w:t>г. Петропавловск-Камчатский</w:t>
      </w:r>
    </w:p>
    <w:p w14:paraId="3110D83C" w14:textId="2FA81972" w:rsidR="00387BB7" w:rsidRDefault="009B5020" w:rsidP="00387BB7">
      <w:pPr>
        <w:tabs>
          <w:tab w:val="left" w:pos="4404"/>
        </w:tabs>
        <w:spacing w:after="0" w:line="240" w:lineRule="auto"/>
        <w:jc w:val="center"/>
        <w:rPr>
          <w:rFonts w:ascii="Times New Roman" w:eastAsia="Times New Roman" w:hAnsi="Times New Roman" w:cs="Times New Roman"/>
          <w:sz w:val="28"/>
          <w:szCs w:val="28"/>
          <w:lang w:eastAsia="ru-RU"/>
        </w:rPr>
      </w:pPr>
      <w:r w:rsidRPr="00387BB7">
        <w:rPr>
          <w:rFonts w:ascii="Times New Roman" w:eastAsia="Times New Roman" w:hAnsi="Times New Roman" w:cs="Times New Roman"/>
          <w:sz w:val="28"/>
          <w:szCs w:val="28"/>
          <w:lang w:eastAsia="ru-RU"/>
        </w:rPr>
        <w:t>2023</w:t>
      </w:r>
      <w:r w:rsidR="00E527F2" w:rsidRPr="00387BB7">
        <w:rPr>
          <w:rFonts w:ascii="Times New Roman" w:eastAsia="Times New Roman" w:hAnsi="Times New Roman" w:cs="Times New Roman"/>
          <w:sz w:val="28"/>
          <w:szCs w:val="28"/>
          <w:lang w:eastAsia="ru-RU"/>
        </w:rPr>
        <w:t xml:space="preserve"> год</w:t>
      </w:r>
    </w:p>
    <w:p w14:paraId="5EE4F0D8" w14:textId="77777777" w:rsidR="00387BB7" w:rsidRPr="00387BB7" w:rsidRDefault="00387BB7" w:rsidP="00387BB7">
      <w:pPr>
        <w:tabs>
          <w:tab w:val="left" w:pos="4404"/>
        </w:tabs>
        <w:spacing w:after="0" w:line="240" w:lineRule="auto"/>
        <w:jc w:val="center"/>
        <w:rPr>
          <w:rFonts w:ascii="Times New Roman" w:eastAsia="Times New Roman" w:hAnsi="Times New Roman" w:cs="Times New Roman"/>
          <w:sz w:val="28"/>
          <w:szCs w:val="28"/>
          <w:lang w:eastAsia="ru-RU"/>
        </w:rPr>
      </w:pPr>
    </w:p>
    <w:p w14:paraId="13455469" w14:textId="61017A02" w:rsidR="000D7ED1" w:rsidRPr="00A9595B" w:rsidRDefault="000D7ED1" w:rsidP="00A9595B">
      <w:pPr>
        <w:pStyle w:val="ConsPlusTitle"/>
        <w:spacing w:line="360" w:lineRule="auto"/>
        <w:jc w:val="both"/>
        <w:rPr>
          <w:rFonts w:ascii="Times New Roman" w:hAnsi="Times New Roman" w:cs="Times New Roman"/>
          <w:b w:val="0"/>
          <w:sz w:val="24"/>
          <w:szCs w:val="24"/>
        </w:rPr>
      </w:pPr>
      <w:r w:rsidRPr="00A9595B">
        <w:rPr>
          <w:rFonts w:ascii="Times New Roman" w:hAnsi="Times New Roman" w:cs="Times New Roman"/>
          <w:sz w:val="24"/>
          <w:szCs w:val="24"/>
        </w:rPr>
        <w:t>Рабочая программа по дисциплине «</w:t>
      </w:r>
      <w:r w:rsidR="00C2297F" w:rsidRPr="00A9595B">
        <w:rPr>
          <w:rFonts w:ascii="Times New Roman" w:eastAsia="Calibri" w:hAnsi="Times New Roman" w:cs="Times New Roman"/>
          <w:sz w:val="24"/>
          <w:szCs w:val="24"/>
          <w:u w:val="single"/>
        </w:rPr>
        <w:t>Безопасность жизнедеятельности</w:t>
      </w:r>
      <w:r w:rsidRPr="00A9595B">
        <w:rPr>
          <w:rFonts w:ascii="Times New Roman" w:hAnsi="Times New Roman" w:cs="Times New Roman"/>
          <w:sz w:val="24"/>
          <w:szCs w:val="24"/>
        </w:rPr>
        <w:t xml:space="preserve">» </w:t>
      </w:r>
      <w:r w:rsidRPr="00A9595B">
        <w:rPr>
          <w:rFonts w:ascii="Times New Roman" w:hAnsi="Times New Roman" w:cs="Times New Roman"/>
          <w:b w:val="0"/>
          <w:sz w:val="24"/>
          <w:szCs w:val="24"/>
        </w:rPr>
        <w:t xml:space="preserve">разработана </w:t>
      </w:r>
      <w:r w:rsidRPr="00A9595B">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0F1FA2" w:rsidRPr="00A9595B">
        <w:rPr>
          <w:rFonts w:ascii="Times New Roman" w:eastAsia="MS Mincho" w:hAnsi="Times New Roman" w:cs="Times New Roman"/>
          <w:b w:val="0"/>
          <w:sz w:val="24"/>
          <w:szCs w:val="24"/>
        </w:rPr>
        <w:t xml:space="preserve">№ 954 от 12.08.2020 г и Приказом Минобразования РФ № 245 от 06.04.2021 г. </w:t>
      </w:r>
      <w:r w:rsidRPr="00A9595B">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5C3FB56" w14:textId="77777777" w:rsidR="000D7ED1" w:rsidRPr="00A9595B" w:rsidRDefault="000D7ED1" w:rsidP="00A9595B">
      <w:pPr>
        <w:spacing w:after="0" w:line="360" w:lineRule="auto"/>
        <w:jc w:val="both"/>
        <w:outlineLvl w:val="5"/>
        <w:rPr>
          <w:rFonts w:ascii="Times New Roman" w:eastAsia="Times New Roman" w:hAnsi="Times New Roman" w:cs="Times New Roman"/>
          <w:bCs/>
          <w:sz w:val="24"/>
          <w:szCs w:val="24"/>
          <w:lang w:eastAsia="ru-RU"/>
        </w:rPr>
      </w:pPr>
    </w:p>
    <w:p w14:paraId="2A8DFF1D" w14:textId="77777777" w:rsidR="000D7ED1" w:rsidRPr="00A9595B" w:rsidRDefault="000D7ED1" w:rsidP="00A9595B">
      <w:pPr>
        <w:suppressAutoHyphens/>
        <w:spacing w:after="0" w:line="360" w:lineRule="auto"/>
        <w:rPr>
          <w:rFonts w:ascii="Times New Roman" w:eastAsia="Calibri" w:hAnsi="Times New Roman" w:cs="Times New Roman"/>
          <w:sz w:val="24"/>
          <w:szCs w:val="24"/>
          <w:lang w:eastAsia="ru-RU"/>
        </w:rPr>
      </w:pPr>
    </w:p>
    <w:p w14:paraId="2480D274" w14:textId="352C87F7" w:rsidR="004E614A" w:rsidRPr="00A9595B" w:rsidRDefault="000D7ED1" w:rsidP="00A9595B">
      <w:pPr>
        <w:suppressAutoHyphens/>
        <w:spacing w:line="360" w:lineRule="auto"/>
        <w:jc w:val="both"/>
        <w:rPr>
          <w:rFonts w:ascii="Times New Roman" w:eastAsia="Calibri" w:hAnsi="Times New Roman" w:cs="Times New Roman"/>
        </w:rPr>
      </w:pPr>
      <w:r w:rsidRPr="00A9595B">
        <w:rPr>
          <w:rFonts w:ascii="Times New Roman" w:eastAsia="Calibri" w:hAnsi="Times New Roman" w:cs="Times New Roman"/>
          <w:b/>
          <w:sz w:val="24"/>
          <w:szCs w:val="24"/>
          <w:lang w:eastAsia="ru-RU"/>
        </w:rPr>
        <w:t>Составитель:</w:t>
      </w:r>
      <w:r w:rsidR="00C2297F" w:rsidRPr="00A9595B">
        <w:rPr>
          <w:rFonts w:ascii="Times New Roman" w:eastAsia="Calibri" w:hAnsi="Times New Roman" w:cs="Times New Roman"/>
          <w:b/>
          <w:sz w:val="24"/>
          <w:szCs w:val="24"/>
          <w:lang w:eastAsia="ru-RU"/>
        </w:rPr>
        <w:t xml:space="preserve"> </w:t>
      </w:r>
      <w:r w:rsidR="004E614A" w:rsidRPr="00A9595B">
        <w:rPr>
          <w:rFonts w:ascii="Times New Roman" w:eastAsia="Calibri" w:hAnsi="Times New Roman" w:cs="Times New Roman"/>
        </w:rPr>
        <w:t xml:space="preserve">Шарахматова Виктория Николаевна–канд. экон. наук, </w:t>
      </w:r>
      <w:r w:rsidR="00890A67" w:rsidRPr="00A9595B">
        <w:rPr>
          <w:rFonts w:ascii="Times New Roman" w:eastAsia="Calibri" w:hAnsi="Times New Roman" w:cs="Times New Roman"/>
        </w:rPr>
        <w:t>доцент</w:t>
      </w:r>
      <w:r w:rsidR="0047481B" w:rsidRPr="00A9595B">
        <w:rPr>
          <w:rFonts w:ascii="Times New Roman" w:eastAsia="Calibri" w:hAnsi="Times New Roman" w:cs="Times New Roman"/>
        </w:rPr>
        <w:t xml:space="preserve"> кафедры </w:t>
      </w:r>
      <w:r w:rsidR="00A84998" w:rsidRPr="00A9595B">
        <w:rPr>
          <w:rFonts w:ascii="Times New Roman" w:eastAsia="Calibri" w:hAnsi="Times New Roman" w:cs="Times New Roman"/>
        </w:rPr>
        <w:t xml:space="preserve">экономики и управления </w:t>
      </w:r>
      <w:r w:rsidR="004E614A" w:rsidRPr="00A9595B">
        <w:rPr>
          <w:rFonts w:ascii="Times New Roman" w:eastAsia="Calibri" w:hAnsi="Times New Roman" w:cs="Times New Roman"/>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D167A96" w14:textId="77777777" w:rsidR="004E614A" w:rsidRPr="00A9595B" w:rsidRDefault="004E614A" w:rsidP="00A9595B">
      <w:pPr>
        <w:suppressAutoHyphens/>
        <w:spacing w:line="360" w:lineRule="auto"/>
        <w:jc w:val="both"/>
        <w:rPr>
          <w:rFonts w:ascii="Times New Roman" w:eastAsia="Calibri" w:hAnsi="Times New Roman" w:cs="Times New Roman"/>
        </w:rPr>
      </w:pPr>
    </w:p>
    <w:p w14:paraId="6269D383" w14:textId="77777777" w:rsidR="000D7ED1" w:rsidRPr="00A9595B" w:rsidRDefault="000D7ED1" w:rsidP="00A9595B">
      <w:pPr>
        <w:suppressAutoHyphens/>
        <w:spacing w:after="0" w:line="360" w:lineRule="auto"/>
        <w:jc w:val="both"/>
        <w:rPr>
          <w:rFonts w:eastAsia="Calibri"/>
          <w:b/>
          <w:sz w:val="24"/>
          <w:szCs w:val="24"/>
        </w:rPr>
      </w:pPr>
    </w:p>
    <w:p w14:paraId="10E42EB8" w14:textId="77777777" w:rsidR="000D7ED1" w:rsidRPr="00A9595B" w:rsidRDefault="000D7ED1" w:rsidP="00A9595B">
      <w:pPr>
        <w:pStyle w:val="26"/>
        <w:shd w:val="clear" w:color="auto" w:fill="auto"/>
        <w:spacing w:before="0" w:after="0" w:line="360" w:lineRule="auto"/>
        <w:jc w:val="both"/>
        <w:rPr>
          <w:rFonts w:eastAsia="Calibri"/>
          <w:b w:val="0"/>
          <w:sz w:val="24"/>
          <w:szCs w:val="24"/>
        </w:rPr>
      </w:pPr>
    </w:p>
    <w:p w14:paraId="1CE1126D" w14:textId="77777777" w:rsidR="000D7ED1" w:rsidRPr="00A9595B" w:rsidRDefault="000D7ED1" w:rsidP="00A9595B">
      <w:pPr>
        <w:pStyle w:val="26"/>
        <w:shd w:val="clear" w:color="auto" w:fill="auto"/>
        <w:spacing w:before="0" w:after="0" w:line="360" w:lineRule="auto"/>
        <w:jc w:val="both"/>
        <w:rPr>
          <w:rFonts w:eastAsia="Calibri"/>
          <w:b w:val="0"/>
          <w:sz w:val="24"/>
          <w:szCs w:val="24"/>
        </w:rPr>
      </w:pPr>
    </w:p>
    <w:p w14:paraId="018CA150" w14:textId="77777777" w:rsidR="000D7ED1" w:rsidRPr="00A9595B" w:rsidRDefault="000D7ED1" w:rsidP="00A9595B">
      <w:pPr>
        <w:suppressAutoHyphens/>
        <w:spacing w:after="0" w:line="360" w:lineRule="auto"/>
        <w:rPr>
          <w:rFonts w:ascii="Times New Roman" w:eastAsia="Calibri" w:hAnsi="Times New Roman" w:cs="Times New Roman"/>
          <w:sz w:val="24"/>
          <w:szCs w:val="24"/>
          <w:lang w:eastAsia="ru-RU"/>
        </w:rPr>
      </w:pPr>
    </w:p>
    <w:p w14:paraId="0B153901" w14:textId="77777777" w:rsidR="000D7ED1" w:rsidRPr="00A9595B" w:rsidRDefault="000D7ED1" w:rsidP="00A9595B">
      <w:pPr>
        <w:suppressAutoHyphens/>
        <w:spacing w:after="0" w:line="360" w:lineRule="auto"/>
        <w:rPr>
          <w:rFonts w:ascii="Times New Roman" w:eastAsia="Calibri" w:hAnsi="Times New Roman" w:cs="Times New Roman"/>
          <w:sz w:val="24"/>
          <w:szCs w:val="24"/>
          <w:lang w:eastAsia="ru-RU"/>
        </w:rPr>
      </w:pPr>
    </w:p>
    <w:p w14:paraId="4838A505" w14:textId="77777777" w:rsidR="000D7ED1" w:rsidRPr="00A9595B" w:rsidRDefault="000D7ED1" w:rsidP="00A9595B">
      <w:pPr>
        <w:spacing w:after="0" w:line="360" w:lineRule="auto"/>
        <w:rPr>
          <w:rFonts w:ascii="Times New Roman" w:eastAsia="Calibri" w:hAnsi="Times New Roman" w:cs="Times New Roman"/>
          <w:b/>
          <w:caps/>
          <w:sz w:val="24"/>
          <w:szCs w:val="24"/>
          <w:lang w:eastAsia="ru-RU"/>
        </w:rPr>
      </w:pPr>
    </w:p>
    <w:p w14:paraId="401F8500" w14:textId="77777777" w:rsidR="000D7ED1" w:rsidRPr="00A9595B" w:rsidRDefault="000D7ED1" w:rsidP="00A9595B">
      <w:pPr>
        <w:tabs>
          <w:tab w:val="left" w:pos="4404"/>
        </w:tabs>
        <w:spacing w:after="0" w:line="360" w:lineRule="auto"/>
        <w:jc w:val="center"/>
        <w:rPr>
          <w:rFonts w:ascii="Times New Roman" w:eastAsia="Times New Roman" w:hAnsi="Times New Roman" w:cs="Times New Roman"/>
          <w:sz w:val="24"/>
          <w:szCs w:val="24"/>
          <w:lang w:eastAsia="ru-RU"/>
        </w:rPr>
      </w:pPr>
    </w:p>
    <w:p w14:paraId="143E1A6F"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2D88C81A"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737154A0"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5DC86D64"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6D198B7D"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08092569"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61ECEF4E"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59A56C16"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3A305F49"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6CC43E72"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3F9C8DD4"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73F9E5F0"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54F725EB"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p w14:paraId="28767A6B" w14:textId="77777777" w:rsidR="000D7ED1" w:rsidRPr="00A9595B" w:rsidRDefault="000D7ED1" w:rsidP="00A9595B">
      <w:pPr>
        <w:spacing w:after="0" w:line="360" w:lineRule="auto"/>
        <w:jc w:val="center"/>
        <w:rPr>
          <w:rFonts w:ascii="Times New Roman" w:eastAsia="Calibri" w:hAnsi="Times New Roman" w:cs="Times New Roman"/>
          <w:b/>
          <w:sz w:val="24"/>
          <w:szCs w:val="24"/>
        </w:rPr>
      </w:pPr>
      <w:r w:rsidRPr="00A9595B">
        <w:rPr>
          <w:rFonts w:ascii="Times New Roman" w:eastAsia="Calibri" w:hAnsi="Times New Roman" w:cs="Times New Roman"/>
          <w:b/>
          <w:sz w:val="24"/>
          <w:szCs w:val="24"/>
        </w:rPr>
        <w:t>СОДЕРЖАНИЕ</w:t>
      </w:r>
    </w:p>
    <w:p w14:paraId="644330BD" w14:textId="77777777" w:rsidR="000D7ED1" w:rsidRPr="00A9595B" w:rsidRDefault="000D7ED1" w:rsidP="00A9595B">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9595B" w:rsidRPr="00A9595B" w14:paraId="27DB0631" w14:textId="77777777" w:rsidTr="00053AE2">
        <w:trPr>
          <w:jc w:val="center"/>
        </w:trPr>
        <w:tc>
          <w:tcPr>
            <w:tcW w:w="516" w:type="dxa"/>
          </w:tcPr>
          <w:p w14:paraId="00B1A2A6" w14:textId="77777777" w:rsidR="000D7ED1" w:rsidRPr="00A9595B" w:rsidRDefault="000D7ED1" w:rsidP="00A9595B">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9B96191" w14:textId="77777777" w:rsidR="000D7ED1" w:rsidRPr="00A9595B" w:rsidRDefault="000D7ED1" w:rsidP="00A9595B">
            <w:pPr>
              <w:spacing w:after="0" w:line="360" w:lineRule="auto"/>
              <w:jc w:val="both"/>
              <w:rPr>
                <w:rFonts w:ascii="Times New Roman" w:eastAsia="Calibri" w:hAnsi="Times New Roman" w:cs="Times New Roman"/>
                <w:sz w:val="24"/>
                <w:szCs w:val="24"/>
              </w:rPr>
            </w:pPr>
            <w:r w:rsidRPr="00A9595B">
              <w:rPr>
                <w:rFonts w:ascii="Times New Roman" w:eastAsia="Calibri" w:hAnsi="Times New Roman" w:cs="Times New Roman"/>
                <w:sz w:val="24"/>
                <w:szCs w:val="24"/>
              </w:rPr>
              <w:t>Организационно-методический раздел</w:t>
            </w:r>
          </w:p>
        </w:tc>
        <w:tc>
          <w:tcPr>
            <w:tcW w:w="978" w:type="dxa"/>
            <w:hideMark/>
          </w:tcPr>
          <w:p w14:paraId="17E0D86A" w14:textId="77777777" w:rsidR="000D7ED1" w:rsidRPr="00A9595B" w:rsidRDefault="0080481E"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4</w:t>
            </w:r>
          </w:p>
        </w:tc>
      </w:tr>
      <w:tr w:rsidR="00A9595B" w:rsidRPr="00A9595B" w14:paraId="78F39F0E" w14:textId="77777777" w:rsidTr="00053AE2">
        <w:trPr>
          <w:jc w:val="center"/>
        </w:trPr>
        <w:tc>
          <w:tcPr>
            <w:tcW w:w="516" w:type="dxa"/>
          </w:tcPr>
          <w:p w14:paraId="18895BAC" w14:textId="77777777" w:rsidR="000D7ED1" w:rsidRPr="00A9595B" w:rsidRDefault="000D7ED1" w:rsidP="00A9595B">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88E8F1A" w14:textId="77777777" w:rsidR="000D7ED1" w:rsidRPr="00A9595B" w:rsidRDefault="000D7ED1" w:rsidP="00A9595B">
            <w:pPr>
              <w:spacing w:after="0" w:line="360" w:lineRule="auto"/>
              <w:jc w:val="both"/>
              <w:rPr>
                <w:rFonts w:ascii="Times New Roman" w:eastAsia="Calibri" w:hAnsi="Times New Roman" w:cs="Times New Roman"/>
                <w:sz w:val="24"/>
                <w:szCs w:val="24"/>
              </w:rPr>
            </w:pPr>
            <w:r w:rsidRPr="00A9595B">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4014CC6F" w14:textId="77777777" w:rsidR="000D7ED1" w:rsidRPr="00A9595B" w:rsidRDefault="0080481E"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6</w:t>
            </w:r>
          </w:p>
        </w:tc>
      </w:tr>
      <w:tr w:rsidR="00A9595B" w:rsidRPr="00A9595B" w14:paraId="2A06A8B8" w14:textId="77777777" w:rsidTr="00053AE2">
        <w:trPr>
          <w:jc w:val="center"/>
        </w:trPr>
        <w:tc>
          <w:tcPr>
            <w:tcW w:w="516" w:type="dxa"/>
          </w:tcPr>
          <w:p w14:paraId="3529C908" w14:textId="77777777" w:rsidR="000D7ED1" w:rsidRPr="00A9595B" w:rsidRDefault="000D7ED1" w:rsidP="00A9595B">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F1215F2" w14:textId="77777777" w:rsidR="000D7ED1" w:rsidRPr="00A9595B" w:rsidRDefault="000D7ED1" w:rsidP="00A9595B">
            <w:pPr>
              <w:spacing w:after="0" w:line="360" w:lineRule="auto"/>
              <w:jc w:val="both"/>
              <w:rPr>
                <w:rFonts w:ascii="Times New Roman" w:eastAsia="Calibri" w:hAnsi="Times New Roman" w:cs="Times New Roman"/>
                <w:sz w:val="24"/>
                <w:szCs w:val="24"/>
              </w:rPr>
            </w:pPr>
            <w:r w:rsidRPr="00A9595B">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14:paraId="13E096D2" w14:textId="77777777" w:rsidR="000D7ED1" w:rsidRPr="00A9595B" w:rsidRDefault="0080481E"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9</w:t>
            </w:r>
          </w:p>
        </w:tc>
      </w:tr>
      <w:tr w:rsidR="00A9595B" w:rsidRPr="00A9595B" w14:paraId="3BC6FC8C" w14:textId="77777777" w:rsidTr="00053AE2">
        <w:trPr>
          <w:jc w:val="center"/>
        </w:trPr>
        <w:tc>
          <w:tcPr>
            <w:tcW w:w="516" w:type="dxa"/>
          </w:tcPr>
          <w:p w14:paraId="5C8357AF" w14:textId="77777777" w:rsidR="000D7ED1" w:rsidRPr="00A9595B" w:rsidRDefault="000D7ED1" w:rsidP="00A9595B">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5C7C14C" w14:textId="77777777" w:rsidR="000D7ED1" w:rsidRPr="00A9595B" w:rsidRDefault="000D7ED1" w:rsidP="00A9595B">
            <w:pPr>
              <w:spacing w:after="0" w:line="360" w:lineRule="auto"/>
              <w:jc w:val="both"/>
              <w:rPr>
                <w:rFonts w:ascii="Times New Roman" w:eastAsia="Calibri" w:hAnsi="Times New Roman" w:cs="Times New Roman"/>
                <w:sz w:val="24"/>
                <w:szCs w:val="24"/>
                <w:lang w:bidi="ru-RU"/>
              </w:rPr>
            </w:pPr>
            <w:r w:rsidRPr="00A9595B">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4B4F4997" w14:textId="77777777" w:rsidR="000D7ED1" w:rsidRPr="00A9595B" w:rsidRDefault="00287BBE"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1</w:t>
            </w:r>
            <w:r w:rsidR="00BB527F" w:rsidRPr="00A9595B">
              <w:rPr>
                <w:rFonts w:ascii="Times New Roman" w:eastAsia="Calibri" w:hAnsi="Times New Roman" w:cs="Times New Roman"/>
                <w:sz w:val="24"/>
                <w:szCs w:val="24"/>
              </w:rPr>
              <w:t>4</w:t>
            </w:r>
          </w:p>
        </w:tc>
      </w:tr>
      <w:tr w:rsidR="00A9595B" w:rsidRPr="00A9595B" w14:paraId="67885785" w14:textId="77777777" w:rsidTr="00053AE2">
        <w:trPr>
          <w:jc w:val="center"/>
        </w:trPr>
        <w:tc>
          <w:tcPr>
            <w:tcW w:w="516" w:type="dxa"/>
          </w:tcPr>
          <w:p w14:paraId="5BD366C4" w14:textId="77777777" w:rsidR="000D7ED1" w:rsidRPr="00A9595B" w:rsidRDefault="000D7ED1" w:rsidP="00A9595B">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581A5A39" w14:textId="77777777" w:rsidR="000D7ED1" w:rsidRPr="00A9595B" w:rsidRDefault="000D7ED1" w:rsidP="00A9595B">
            <w:pPr>
              <w:spacing w:after="0" w:line="360" w:lineRule="auto"/>
              <w:jc w:val="both"/>
              <w:rPr>
                <w:rFonts w:ascii="Times New Roman" w:eastAsia="Calibri" w:hAnsi="Times New Roman" w:cs="Times New Roman"/>
                <w:sz w:val="24"/>
                <w:szCs w:val="24"/>
              </w:rPr>
            </w:pPr>
            <w:r w:rsidRPr="00A9595B">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06042190" w14:textId="77777777" w:rsidR="000D7ED1"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18</w:t>
            </w:r>
          </w:p>
        </w:tc>
      </w:tr>
      <w:tr w:rsidR="00A9595B" w:rsidRPr="00A9595B" w14:paraId="6196EFBB" w14:textId="77777777" w:rsidTr="00053AE2">
        <w:trPr>
          <w:jc w:val="center"/>
        </w:trPr>
        <w:tc>
          <w:tcPr>
            <w:tcW w:w="516" w:type="dxa"/>
          </w:tcPr>
          <w:p w14:paraId="74926AB8" w14:textId="77777777" w:rsidR="000D7ED1" w:rsidRPr="00A9595B" w:rsidRDefault="000D7ED1" w:rsidP="00A9595B">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0151A24" w14:textId="77777777" w:rsidR="000D7ED1" w:rsidRPr="00A9595B" w:rsidRDefault="000D7ED1" w:rsidP="00A9595B">
            <w:pPr>
              <w:spacing w:after="0" w:line="360" w:lineRule="auto"/>
              <w:jc w:val="both"/>
              <w:rPr>
                <w:rFonts w:ascii="Times New Roman" w:eastAsia="Calibri" w:hAnsi="Times New Roman" w:cs="Times New Roman"/>
                <w:sz w:val="24"/>
                <w:szCs w:val="24"/>
              </w:rPr>
            </w:pPr>
            <w:r w:rsidRPr="00A9595B">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3498B650" w14:textId="77777777" w:rsidR="000D7ED1"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21</w:t>
            </w:r>
          </w:p>
        </w:tc>
      </w:tr>
      <w:tr w:rsidR="00A9595B" w:rsidRPr="00A9595B" w14:paraId="782123D3" w14:textId="77777777" w:rsidTr="00053AE2">
        <w:trPr>
          <w:jc w:val="center"/>
        </w:trPr>
        <w:tc>
          <w:tcPr>
            <w:tcW w:w="516" w:type="dxa"/>
          </w:tcPr>
          <w:p w14:paraId="7677BC83" w14:textId="77777777" w:rsidR="000D7ED1" w:rsidRPr="00A9595B" w:rsidRDefault="000D7ED1" w:rsidP="00A9595B">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A87D6C9" w14:textId="77777777" w:rsidR="000D7ED1" w:rsidRPr="00A9595B" w:rsidRDefault="000D7ED1" w:rsidP="00A9595B">
            <w:pPr>
              <w:spacing w:after="0" w:line="360" w:lineRule="auto"/>
              <w:jc w:val="both"/>
              <w:rPr>
                <w:rFonts w:ascii="Times New Roman" w:eastAsia="Calibri" w:hAnsi="Times New Roman" w:cs="Times New Roman"/>
                <w:sz w:val="24"/>
                <w:szCs w:val="24"/>
              </w:rPr>
            </w:pPr>
            <w:r w:rsidRPr="00A9595B">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7847DE1E" w14:textId="77777777" w:rsidR="000D7ED1"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28</w:t>
            </w:r>
          </w:p>
        </w:tc>
      </w:tr>
      <w:tr w:rsidR="00A9595B" w:rsidRPr="00A9595B" w14:paraId="2DC1CC19" w14:textId="77777777" w:rsidTr="00053AE2">
        <w:trPr>
          <w:jc w:val="center"/>
        </w:trPr>
        <w:tc>
          <w:tcPr>
            <w:tcW w:w="516" w:type="dxa"/>
          </w:tcPr>
          <w:p w14:paraId="2A684A78" w14:textId="77777777" w:rsidR="000D7ED1" w:rsidRPr="00A9595B" w:rsidRDefault="000D7ED1" w:rsidP="00A9595B">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DFD97F6" w14:textId="77777777" w:rsidR="000D7ED1" w:rsidRPr="00A9595B" w:rsidRDefault="000D7ED1" w:rsidP="00A9595B">
            <w:pPr>
              <w:spacing w:after="0" w:line="360" w:lineRule="auto"/>
              <w:jc w:val="both"/>
              <w:rPr>
                <w:rFonts w:ascii="Times New Roman" w:eastAsia="Calibri" w:hAnsi="Times New Roman" w:cs="Times New Roman"/>
                <w:sz w:val="24"/>
                <w:szCs w:val="24"/>
              </w:rPr>
            </w:pPr>
            <w:r w:rsidRPr="00A9595B">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04BBA551" w14:textId="77777777" w:rsidR="000D7ED1"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29</w:t>
            </w:r>
          </w:p>
        </w:tc>
      </w:tr>
      <w:tr w:rsidR="00A9595B" w:rsidRPr="00A9595B" w14:paraId="7E886FD2" w14:textId="77777777" w:rsidTr="00053AE2">
        <w:trPr>
          <w:jc w:val="center"/>
        </w:trPr>
        <w:tc>
          <w:tcPr>
            <w:tcW w:w="516" w:type="dxa"/>
          </w:tcPr>
          <w:p w14:paraId="7EBFB358" w14:textId="77777777" w:rsidR="000D7ED1" w:rsidRPr="00A9595B" w:rsidRDefault="000D7ED1" w:rsidP="00A9595B">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B503620" w14:textId="77777777" w:rsidR="000D7ED1" w:rsidRPr="00A9595B" w:rsidRDefault="000D7ED1" w:rsidP="00A9595B">
            <w:pPr>
              <w:spacing w:after="0" w:line="360" w:lineRule="auto"/>
              <w:jc w:val="both"/>
              <w:rPr>
                <w:rFonts w:ascii="Times New Roman" w:eastAsia="Calibri" w:hAnsi="Times New Roman" w:cs="Times New Roman"/>
                <w:sz w:val="24"/>
                <w:szCs w:val="24"/>
              </w:rPr>
            </w:pPr>
            <w:r w:rsidRPr="00A9595B">
              <w:rPr>
                <w:rFonts w:ascii="Times New Roman" w:eastAsia="Calibri" w:hAnsi="Times New Roman" w:cs="Times New Roman"/>
                <w:sz w:val="24"/>
                <w:szCs w:val="24"/>
              </w:rPr>
              <w:t>Библиографический список</w:t>
            </w:r>
          </w:p>
        </w:tc>
        <w:tc>
          <w:tcPr>
            <w:tcW w:w="978" w:type="dxa"/>
            <w:hideMark/>
          </w:tcPr>
          <w:p w14:paraId="6F39268A" w14:textId="77777777" w:rsidR="000D7ED1"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30</w:t>
            </w:r>
          </w:p>
        </w:tc>
      </w:tr>
      <w:tr w:rsidR="00A9595B" w:rsidRPr="00A9595B" w14:paraId="38E25654" w14:textId="77777777" w:rsidTr="00053AE2">
        <w:trPr>
          <w:jc w:val="center"/>
        </w:trPr>
        <w:tc>
          <w:tcPr>
            <w:tcW w:w="516" w:type="dxa"/>
            <w:hideMark/>
          </w:tcPr>
          <w:p w14:paraId="5336B683" w14:textId="77777777" w:rsidR="000D7ED1" w:rsidRPr="00A9595B" w:rsidRDefault="000D7ED1" w:rsidP="00A9595B">
            <w:pPr>
              <w:spacing w:after="0" w:line="360" w:lineRule="auto"/>
              <w:contextualSpacing/>
              <w:rPr>
                <w:rFonts w:ascii="Times New Roman" w:eastAsia="Calibri" w:hAnsi="Times New Roman" w:cs="Times New Roman"/>
                <w:sz w:val="24"/>
                <w:szCs w:val="24"/>
              </w:rPr>
            </w:pPr>
            <w:r w:rsidRPr="00A9595B">
              <w:rPr>
                <w:rFonts w:ascii="Times New Roman" w:eastAsia="Calibri" w:hAnsi="Times New Roman" w:cs="Times New Roman"/>
                <w:sz w:val="24"/>
                <w:szCs w:val="24"/>
              </w:rPr>
              <w:t>10.</w:t>
            </w:r>
          </w:p>
        </w:tc>
        <w:tc>
          <w:tcPr>
            <w:tcW w:w="8135" w:type="dxa"/>
            <w:hideMark/>
          </w:tcPr>
          <w:p w14:paraId="750496BB" w14:textId="77777777" w:rsidR="000D7ED1" w:rsidRPr="00A9595B" w:rsidRDefault="000D7ED1" w:rsidP="00A9595B">
            <w:pPr>
              <w:spacing w:after="0" w:line="360" w:lineRule="auto"/>
              <w:jc w:val="both"/>
              <w:rPr>
                <w:rFonts w:ascii="Times New Roman" w:eastAsia="Calibri" w:hAnsi="Times New Roman" w:cs="Times New Roman"/>
                <w:sz w:val="24"/>
                <w:szCs w:val="24"/>
              </w:rPr>
            </w:pPr>
            <w:r w:rsidRPr="00A9595B">
              <w:rPr>
                <w:rFonts w:ascii="Times New Roman" w:eastAsia="Calibri" w:hAnsi="Times New Roman" w:cs="Times New Roman"/>
                <w:sz w:val="24"/>
                <w:szCs w:val="24"/>
              </w:rPr>
              <w:t xml:space="preserve">Оценочные средства </w:t>
            </w:r>
          </w:p>
        </w:tc>
        <w:tc>
          <w:tcPr>
            <w:tcW w:w="978" w:type="dxa"/>
            <w:hideMark/>
          </w:tcPr>
          <w:p w14:paraId="4C17674A" w14:textId="77777777" w:rsidR="000D7ED1"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33</w:t>
            </w:r>
          </w:p>
        </w:tc>
      </w:tr>
      <w:tr w:rsidR="00A9595B" w:rsidRPr="00A9595B" w14:paraId="19BB4258" w14:textId="77777777" w:rsidTr="00053AE2">
        <w:trPr>
          <w:jc w:val="center"/>
        </w:trPr>
        <w:tc>
          <w:tcPr>
            <w:tcW w:w="516" w:type="dxa"/>
          </w:tcPr>
          <w:p w14:paraId="5E16A330" w14:textId="77777777" w:rsidR="000D7ED1" w:rsidRPr="00A9595B" w:rsidRDefault="000D7ED1" w:rsidP="00A9595B">
            <w:pPr>
              <w:spacing w:after="0" w:line="360" w:lineRule="auto"/>
              <w:contextualSpacing/>
              <w:rPr>
                <w:rFonts w:ascii="Times New Roman" w:eastAsia="Calibri" w:hAnsi="Times New Roman" w:cs="Times New Roman"/>
                <w:sz w:val="24"/>
                <w:szCs w:val="24"/>
              </w:rPr>
            </w:pPr>
          </w:p>
        </w:tc>
        <w:tc>
          <w:tcPr>
            <w:tcW w:w="8135" w:type="dxa"/>
            <w:hideMark/>
          </w:tcPr>
          <w:p w14:paraId="257F5E00" w14:textId="77777777" w:rsidR="000D7ED1" w:rsidRPr="00A9595B" w:rsidRDefault="000D7ED1" w:rsidP="00A9595B">
            <w:pPr>
              <w:spacing w:after="0" w:line="360" w:lineRule="auto"/>
              <w:jc w:val="both"/>
              <w:rPr>
                <w:rFonts w:ascii="Times New Roman" w:eastAsia="Calibri" w:hAnsi="Times New Roman" w:cs="Times New Roman"/>
                <w:i/>
                <w:sz w:val="24"/>
                <w:szCs w:val="24"/>
              </w:rPr>
            </w:pPr>
            <w:r w:rsidRPr="00A9595B">
              <w:rPr>
                <w:rFonts w:ascii="Times New Roman" w:eastAsia="Calibri" w:hAnsi="Times New Roman" w:cs="Times New Roman"/>
                <w:i/>
                <w:sz w:val="24"/>
                <w:szCs w:val="24"/>
              </w:rPr>
              <w:t>1</w:t>
            </w:r>
            <w:r w:rsidR="00BB527F" w:rsidRPr="00A9595B">
              <w:rPr>
                <w:rFonts w:ascii="Times New Roman" w:eastAsia="Calibri" w:hAnsi="Times New Roman" w:cs="Times New Roman"/>
                <w:i/>
                <w:sz w:val="24"/>
                <w:szCs w:val="24"/>
              </w:rPr>
              <w:t>0</w:t>
            </w:r>
            <w:r w:rsidRPr="00A9595B">
              <w:rPr>
                <w:rFonts w:ascii="Times New Roman" w:eastAsia="Calibri" w:hAnsi="Times New Roman" w:cs="Times New Roman"/>
                <w:i/>
                <w:sz w:val="24"/>
                <w:szCs w:val="24"/>
              </w:rPr>
              <w:t xml:space="preserve">.1.Паспорт оценочных средств </w:t>
            </w:r>
          </w:p>
          <w:p w14:paraId="2245FF9E" w14:textId="77777777" w:rsidR="000D7ED1" w:rsidRPr="00A9595B" w:rsidRDefault="000D7ED1" w:rsidP="00A9595B">
            <w:pPr>
              <w:spacing w:after="0" w:line="360" w:lineRule="auto"/>
              <w:jc w:val="both"/>
              <w:rPr>
                <w:rFonts w:ascii="Times New Roman" w:eastAsia="Calibri" w:hAnsi="Times New Roman" w:cs="Times New Roman"/>
                <w:i/>
                <w:sz w:val="24"/>
                <w:szCs w:val="24"/>
              </w:rPr>
            </w:pPr>
            <w:r w:rsidRPr="00A9595B">
              <w:rPr>
                <w:rFonts w:ascii="Times New Roman" w:eastAsia="Calibri" w:hAnsi="Times New Roman" w:cs="Times New Roman"/>
                <w:i/>
                <w:sz w:val="24"/>
                <w:szCs w:val="24"/>
              </w:rPr>
              <w:t>1</w:t>
            </w:r>
            <w:r w:rsidR="00BB527F" w:rsidRPr="00A9595B">
              <w:rPr>
                <w:rFonts w:ascii="Times New Roman" w:eastAsia="Calibri" w:hAnsi="Times New Roman" w:cs="Times New Roman"/>
                <w:i/>
                <w:sz w:val="24"/>
                <w:szCs w:val="24"/>
              </w:rPr>
              <w:t>0</w:t>
            </w:r>
            <w:r w:rsidRPr="00A9595B">
              <w:rPr>
                <w:rFonts w:ascii="Times New Roman" w:eastAsia="Calibri" w:hAnsi="Times New Roman" w:cs="Times New Roman"/>
                <w:i/>
                <w:sz w:val="24"/>
                <w:szCs w:val="24"/>
              </w:rPr>
              <w:t>.2. План-график проведения контрольно-оценочных мероприятий</w:t>
            </w:r>
          </w:p>
        </w:tc>
        <w:tc>
          <w:tcPr>
            <w:tcW w:w="978" w:type="dxa"/>
            <w:hideMark/>
          </w:tcPr>
          <w:p w14:paraId="726C0D2A" w14:textId="77777777" w:rsidR="000D7ED1"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34</w:t>
            </w:r>
          </w:p>
          <w:p w14:paraId="3641EA03" w14:textId="77777777" w:rsidR="000D7ED1"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34</w:t>
            </w:r>
          </w:p>
        </w:tc>
      </w:tr>
      <w:tr w:rsidR="00A9595B" w:rsidRPr="00A9595B" w14:paraId="4A342B03" w14:textId="77777777" w:rsidTr="00053AE2">
        <w:trPr>
          <w:trHeight w:val="213"/>
          <w:jc w:val="center"/>
        </w:trPr>
        <w:tc>
          <w:tcPr>
            <w:tcW w:w="516" w:type="dxa"/>
          </w:tcPr>
          <w:p w14:paraId="3FECE7DC" w14:textId="77777777" w:rsidR="000D7ED1" w:rsidRPr="00A9595B" w:rsidRDefault="000D7ED1" w:rsidP="00A9595B">
            <w:pPr>
              <w:spacing w:after="0" w:line="360" w:lineRule="auto"/>
              <w:contextualSpacing/>
              <w:rPr>
                <w:rFonts w:ascii="Times New Roman" w:eastAsia="Calibri" w:hAnsi="Times New Roman" w:cs="Times New Roman"/>
                <w:sz w:val="24"/>
                <w:szCs w:val="24"/>
              </w:rPr>
            </w:pPr>
          </w:p>
        </w:tc>
        <w:tc>
          <w:tcPr>
            <w:tcW w:w="8135" w:type="dxa"/>
            <w:hideMark/>
          </w:tcPr>
          <w:p w14:paraId="7E87BE1B" w14:textId="77777777" w:rsidR="000D7ED1" w:rsidRPr="00A9595B" w:rsidRDefault="000D7ED1" w:rsidP="00A9595B">
            <w:pPr>
              <w:spacing w:after="0" w:line="360" w:lineRule="auto"/>
              <w:jc w:val="both"/>
              <w:rPr>
                <w:rFonts w:ascii="Times New Roman" w:eastAsia="Calibri" w:hAnsi="Times New Roman" w:cs="Times New Roman"/>
                <w:i/>
                <w:sz w:val="24"/>
                <w:szCs w:val="24"/>
              </w:rPr>
            </w:pPr>
            <w:r w:rsidRPr="00A9595B">
              <w:rPr>
                <w:rFonts w:ascii="Times New Roman" w:eastAsia="Calibri" w:hAnsi="Times New Roman" w:cs="Times New Roman"/>
                <w:i/>
                <w:sz w:val="24"/>
                <w:szCs w:val="24"/>
              </w:rPr>
              <w:t>1</w:t>
            </w:r>
            <w:r w:rsidR="00BB527F" w:rsidRPr="00A9595B">
              <w:rPr>
                <w:rFonts w:ascii="Times New Roman" w:eastAsia="Calibri" w:hAnsi="Times New Roman" w:cs="Times New Roman"/>
                <w:i/>
                <w:sz w:val="24"/>
                <w:szCs w:val="24"/>
              </w:rPr>
              <w:t>0</w:t>
            </w:r>
            <w:r w:rsidRPr="00A9595B">
              <w:rPr>
                <w:rFonts w:ascii="Times New Roman" w:eastAsia="Calibri" w:hAnsi="Times New Roman" w:cs="Times New Roman"/>
                <w:i/>
                <w:sz w:val="24"/>
                <w:szCs w:val="24"/>
              </w:rPr>
              <w:t>.3.Контрольные вопросы, выносимые на зачет</w:t>
            </w:r>
          </w:p>
        </w:tc>
        <w:tc>
          <w:tcPr>
            <w:tcW w:w="978" w:type="dxa"/>
            <w:hideMark/>
          </w:tcPr>
          <w:p w14:paraId="3895142F" w14:textId="77777777" w:rsidR="000D7ED1"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35</w:t>
            </w:r>
          </w:p>
        </w:tc>
      </w:tr>
      <w:tr w:rsidR="00A9595B" w:rsidRPr="00A9595B" w14:paraId="6D376A11" w14:textId="77777777" w:rsidTr="00053AE2">
        <w:trPr>
          <w:jc w:val="center"/>
        </w:trPr>
        <w:tc>
          <w:tcPr>
            <w:tcW w:w="516" w:type="dxa"/>
          </w:tcPr>
          <w:p w14:paraId="4E62E70F" w14:textId="77777777" w:rsidR="000D7ED1" w:rsidRPr="00A9595B" w:rsidRDefault="000D7ED1" w:rsidP="00A9595B">
            <w:pPr>
              <w:spacing w:after="0" w:line="360" w:lineRule="auto"/>
              <w:contextualSpacing/>
              <w:rPr>
                <w:rFonts w:ascii="Times New Roman" w:eastAsia="Calibri" w:hAnsi="Times New Roman" w:cs="Times New Roman"/>
                <w:sz w:val="24"/>
                <w:szCs w:val="24"/>
              </w:rPr>
            </w:pPr>
          </w:p>
        </w:tc>
        <w:tc>
          <w:tcPr>
            <w:tcW w:w="8135" w:type="dxa"/>
            <w:hideMark/>
          </w:tcPr>
          <w:p w14:paraId="4347038A" w14:textId="77777777" w:rsidR="000D7ED1" w:rsidRPr="00A9595B" w:rsidRDefault="000D7ED1" w:rsidP="00A9595B">
            <w:pPr>
              <w:spacing w:after="0" w:line="360" w:lineRule="auto"/>
              <w:jc w:val="both"/>
              <w:rPr>
                <w:rFonts w:ascii="Times New Roman" w:eastAsia="Calibri" w:hAnsi="Times New Roman" w:cs="Times New Roman"/>
                <w:i/>
                <w:sz w:val="24"/>
                <w:szCs w:val="24"/>
              </w:rPr>
            </w:pPr>
            <w:r w:rsidRPr="00A9595B">
              <w:rPr>
                <w:rFonts w:ascii="Times New Roman" w:eastAsia="Calibri" w:hAnsi="Times New Roman" w:cs="Times New Roman"/>
                <w:i/>
                <w:sz w:val="24"/>
                <w:szCs w:val="24"/>
              </w:rPr>
              <w:t>1</w:t>
            </w:r>
            <w:r w:rsidR="00BB527F" w:rsidRPr="00A9595B">
              <w:rPr>
                <w:rFonts w:ascii="Times New Roman" w:eastAsia="Calibri" w:hAnsi="Times New Roman" w:cs="Times New Roman"/>
                <w:i/>
                <w:sz w:val="24"/>
                <w:szCs w:val="24"/>
              </w:rPr>
              <w:t>0</w:t>
            </w:r>
            <w:r w:rsidRPr="00A9595B">
              <w:rPr>
                <w:rFonts w:ascii="Times New Roman" w:eastAsia="Calibri" w:hAnsi="Times New Roman" w:cs="Times New Roman"/>
                <w:i/>
                <w:sz w:val="24"/>
                <w:szCs w:val="24"/>
              </w:rPr>
              <w:t>.4. Тестовые задания</w:t>
            </w:r>
          </w:p>
        </w:tc>
        <w:tc>
          <w:tcPr>
            <w:tcW w:w="978" w:type="dxa"/>
            <w:hideMark/>
          </w:tcPr>
          <w:p w14:paraId="165F9DDA" w14:textId="77777777" w:rsidR="000D7ED1"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36</w:t>
            </w:r>
          </w:p>
        </w:tc>
      </w:tr>
      <w:tr w:rsidR="00A9595B" w:rsidRPr="00A9595B" w14:paraId="6365020C" w14:textId="77777777" w:rsidTr="00053AE2">
        <w:trPr>
          <w:jc w:val="center"/>
        </w:trPr>
        <w:tc>
          <w:tcPr>
            <w:tcW w:w="516" w:type="dxa"/>
          </w:tcPr>
          <w:p w14:paraId="01ECFF06" w14:textId="77777777" w:rsidR="000D7ED1" w:rsidRPr="00A9595B" w:rsidRDefault="000D7ED1" w:rsidP="00A9595B">
            <w:pPr>
              <w:spacing w:after="0" w:line="360" w:lineRule="auto"/>
              <w:contextualSpacing/>
              <w:rPr>
                <w:rFonts w:ascii="Times New Roman" w:eastAsia="Calibri" w:hAnsi="Times New Roman" w:cs="Times New Roman"/>
                <w:sz w:val="24"/>
                <w:szCs w:val="24"/>
              </w:rPr>
            </w:pPr>
          </w:p>
        </w:tc>
        <w:tc>
          <w:tcPr>
            <w:tcW w:w="8135" w:type="dxa"/>
            <w:hideMark/>
          </w:tcPr>
          <w:p w14:paraId="7C002B92" w14:textId="77777777" w:rsidR="000D7ED1" w:rsidRPr="00A9595B" w:rsidRDefault="000D7ED1" w:rsidP="00A9595B">
            <w:pPr>
              <w:spacing w:after="0" w:line="360" w:lineRule="auto"/>
              <w:jc w:val="both"/>
              <w:rPr>
                <w:rFonts w:ascii="Times New Roman" w:eastAsia="Calibri" w:hAnsi="Times New Roman" w:cs="Times New Roman"/>
                <w:i/>
                <w:sz w:val="24"/>
                <w:szCs w:val="24"/>
              </w:rPr>
            </w:pPr>
            <w:r w:rsidRPr="00A9595B">
              <w:rPr>
                <w:rFonts w:ascii="Times New Roman" w:eastAsia="Calibri" w:hAnsi="Times New Roman" w:cs="Times New Roman"/>
                <w:i/>
                <w:sz w:val="24"/>
                <w:szCs w:val="24"/>
              </w:rPr>
              <w:t>1</w:t>
            </w:r>
            <w:r w:rsidR="00BB527F" w:rsidRPr="00A9595B">
              <w:rPr>
                <w:rFonts w:ascii="Times New Roman" w:eastAsia="Calibri" w:hAnsi="Times New Roman" w:cs="Times New Roman"/>
                <w:i/>
                <w:sz w:val="24"/>
                <w:szCs w:val="24"/>
              </w:rPr>
              <w:t>0</w:t>
            </w:r>
            <w:r w:rsidRPr="00A9595B">
              <w:rPr>
                <w:rFonts w:ascii="Times New Roman" w:eastAsia="Calibri" w:hAnsi="Times New Roman" w:cs="Times New Roman"/>
                <w:i/>
                <w:sz w:val="24"/>
                <w:szCs w:val="24"/>
              </w:rPr>
              <w:t>.5. Темы рефератов, докладов, эссе</w:t>
            </w:r>
          </w:p>
          <w:p w14:paraId="2D946831" w14:textId="77777777" w:rsidR="00C31DF2" w:rsidRPr="00A9595B" w:rsidRDefault="00C31DF2" w:rsidP="00A9595B">
            <w:pPr>
              <w:spacing w:after="0" w:line="360" w:lineRule="auto"/>
              <w:jc w:val="both"/>
              <w:rPr>
                <w:rFonts w:ascii="Times New Roman" w:eastAsia="Calibri" w:hAnsi="Times New Roman" w:cs="Times New Roman"/>
                <w:i/>
                <w:sz w:val="24"/>
                <w:szCs w:val="24"/>
              </w:rPr>
            </w:pPr>
            <w:r w:rsidRPr="00A9595B">
              <w:rPr>
                <w:rFonts w:ascii="Times New Roman" w:eastAsia="Calibri" w:hAnsi="Times New Roman" w:cs="Times New Roman"/>
                <w:i/>
                <w:sz w:val="24"/>
                <w:szCs w:val="24"/>
              </w:rPr>
              <w:t>1</w:t>
            </w:r>
            <w:r w:rsidR="00BB527F" w:rsidRPr="00A9595B">
              <w:rPr>
                <w:rFonts w:ascii="Times New Roman" w:eastAsia="Calibri" w:hAnsi="Times New Roman" w:cs="Times New Roman"/>
                <w:i/>
                <w:sz w:val="24"/>
                <w:szCs w:val="24"/>
              </w:rPr>
              <w:t>0</w:t>
            </w:r>
            <w:r w:rsidRPr="00A9595B">
              <w:rPr>
                <w:rFonts w:ascii="Times New Roman" w:eastAsia="Calibri" w:hAnsi="Times New Roman" w:cs="Times New Roman"/>
                <w:i/>
                <w:sz w:val="24"/>
                <w:szCs w:val="24"/>
              </w:rPr>
              <w:t>.6. Критерии оценки знаний</w:t>
            </w:r>
          </w:p>
        </w:tc>
        <w:tc>
          <w:tcPr>
            <w:tcW w:w="978" w:type="dxa"/>
            <w:hideMark/>
          </w:tcPr>
          <w:p w14:paraId="316DFCCA" w14:textId="77777777" w:rsidR="000D7ED1"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51</w:t>
            </w:r>
          </w:p>
          <w:p w14:paraId="638794D1" w14:textId="77777777" w:rsidR="00C31DF2"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53</w:t>
            </w:r>
          </w:p>
        </w:tc>
      </w:tr>
      <w:tr w:rsidR="000D7ED1" w:rsidRPr="00A9595B" w14:paraId="6E012FBF" w14:textId="77777777" w:rsidTr="00053AE2">
        <w:trPr>
          <w:jc w:val="center"/>
        </w:trPr>
        <w:tc>
          <w:tcPr>
            <w:tcW w:w="516" w:type="dxa"/>
            <w:hideMark/>
          </w:tcPr>
          <w:p w14:paraId="350C6452" w14:textId="77777777" w:rsidR="000D7ED1" w:rsidRPr="00A9595B" w:rsidRDefault="000D7ED1" w:rsidP="00A9595B">
            <w:pPr>
              <w:spacing w:after="0" w:line="360" w:lineRule="auto"/>
              <w:contextualSpacing/>
              <w:rPr>
                <w:rFonts w:ascii="Times New Roman" w:eastAsia="Calibri" w:hAnsi="Times New Roman" w:cs="Times New Roman"/>
                <w:sz w:val="24"/>
                <w:szCs w:val="24"/>
              </w:rPr>
            </w:pPr>
            <w:r w:rsidRPr="00A9595B">
              <w:rPr>
                <w:rFonts w:ascii="Times New Roman" w:eastAsia="Calibri" w:hAnsi="Times New Roman" w:cs="Times New Roman"/>
                <w:sz w:val="24"/>
                <w:szCs w:val="24"/>
              </w:rPr>
              <w:t>11</w:t>
            </w:r>
          </w:p>
        </w:tc>
        <w:tc>
          <w:tcPr>
            <w:tcW w:w="8135" w:type="dxa"/>
            <w:hideMark/>
          </w:tcPr>
          <w:p w14:paraId="37716F16" w14:textId="77777777" w:rsidR="000D7ED1" w:rsidRPr="00A9595B" w:rsidRDefault="000D7ED1" w:rsidP="00A9595B">
            <w:pPr>
              <w:spacing w:after="0" w:line="360" w:lineRule="auto"/>
              <w:jc w:val="both"/>
              <w:rPr>
                <w:rFonts w:ascii="Times New Roman" w:eastAsia="Calibri" w:hAnsi="Times New Roman" w:cs="Times New Roman"/>
                <w:sz w:val="24"/>
                <w:szCs w:val="24"/>
              </w:rPr>
            </w:pPr>
            <w:r w:rsidRPr="00A9595B">
              <w:rPr>
                <w:rFonts w:ascii="Times New Roman" w:hAnsi="Times New Roman" w:cs="Times New Roman"/>
                <w:bCs/>
                <w:sz w:val="24"/>
                <w:szCs w:val="24"/>
              </w:rPr>
              <w:t>Лист внесения изменений в рабочую программу учебной дисциплины</w:t>
            </w:r>
            <w:r w:rsidRPr="00A9595B">
              <w:rPr>
                <w:rFonts w:ascii="Times New Roman" w:eastAsia="Calibri" w:hAnsi="Times New Roman" w:cs="Times New Roman"/>
                <w:sz w:val="24"/>
                <w:szCs w:val="24"/>
              </w:rPr>
              <w:t xml:space="preserve"> </w:t>
            </w:r>
          </w:p>
        </w:tc>
        <w:tc>
          <w:tcPr>
            <w:tcW w:w="978" w:type="dxa"/>
            <w:hideMark/>
          </w:tcPr>
          <w:p w14:paraId="15BF7BE8" w14:textId="77777777" w:rsidR="000D7ED1" w:rsidRPr="00A9595B" w:rsidRDefault="00BB527F" w:rsidP="00A9595B">
            <w:pPr>
              <w:spacing w:after="0" w:line="360" w:lineRule="auto"/>
              <w:jc w:val="center"/>
              <w:rPr>
                <w:rFonts w:ascii="Times New Roman" w:eastAsia="Calibri" w:hAnsi="Times New Roman" w:cs="Times New Roman"/>
                <w:sz w:val="24"/>
                <w:szCs w:val="24"/>
              </w:rPr>
            </w:pPr>
            <w:r w:rsidRPr="00A9595B">
              <w:rPr>
                <w:rFonts w:ascii="Times New Roman" w:eastAsia="Calibri" w:hAnsi="Times New Roman" w:cs="Times New Roman"/>
                <w:sz w:val="24"/>
                <w:szCs w:val="24"/>
              </w:rPr>
              <w:t>60</w:t>
            </w:r>
          </w:p>
        </w:tc>
      </w:tr>
    </w:tbl>
    <w:p w14:paraId="3E91A2A1" w14:textId="77777777" w:rsidR="000D7ED1" w:rsidRPr="00A9595B" w:rsidRDefault="000D7ED1" w:rsidP="00A9595B">
      <w:pPr>
        <w:spacing w:after="0" w:line="360" w:lineRule="auto"/>
        <w:rPr>
          <w:rFonts w:ascii="Times New Roman" w:eastAsia="Times New Roman" w:hAnsi="Times New Roman" w:cs="Times New Roman"/>
          <w:sz w:val="24"/>
          <w:szCs w:val="24"/>
          <w:lang w:eastAsia="ru-RU"/>
        </w:rPr>
      </w:pPr>
    </w:p>
    <w:p w14:paraId="7418D839" w14:textId="77777777" w:rsidR="000D7ED1" w:rsidRPr="00A9595B" w:rsidRDefault="000D7ED1" w:rsidP="00A9595B">
      <w:pPr>
        <w:spacing w:after="0" w:line="360" w:lineRule="auto"/>
        <w:rPr>
          <w:rFonts w:ascii="Times New Roman" w:eastAsia="Calibri" w:hAnsi="Times New Roman" w:cs="Times New Roman"/>
          <w:b/>
          <w:caps/>
          <w:sz w:val="24"/>
          <w:szCs w:val="24"/>
          <w:lang w:eastAsia="ru-RU"/>
        </w:rPr>
      </w:pPr>
    </w:p>
    <w:p w14:paraId="782BE576" w14:textId="77777777" w:rsidR="000D7ED1" w:rsidRPr="00A9595B" w:rsidRDefault="000D7ED1" w:rsidP="00A9595B">
      <w:pPr>
        <w:suppressAutoHyphens/>
        <w:spacing w:after="0" w:line="360" w:lineRule="auto"/>
        <w:rPr>
          <w:rFonts w:ascii="Times New Roman" w:eastAsia="Calibri" w:hAnsi="Times New Roman" w:cs="Times New Roman"/>
          <w:bCs/>
          <w:sz w:val="24"/>
          <w:szCs w:val="24"/>
          <w:lang w:eastAsia="ru-RU"/>
        </w:rPr>
      </w:pPr>
    </w:p>
    <w:p w14:paraId="470EC94B" w14:textId="77777777" w:rsidR="000D7ED1" w:rsidRPr="00A9595B" w:rsidRDefault="000D7ED1" w:rsidP="00A9595B">
      <w:pPr>
        <w:suppressAutoHyphens/>
        <w:spacing w:after="0" w:line="360" w:lineRule="auto"/>
        <w:rPr>
          <w:rFonts w:ascii="Times New Roman" w:eastAsia="Calibri" w:hAnsi="Times New Roman" w:cs="Times New Roman"/>
          <w:bCs/>
          <w:sz w:val="24"/>
          <w:szCs w:val="24"/>
          <w:lang w:eastAsia="ru-RU"/>
        </w:rPr>
      </w:pPr>
    </w:p>
    <w:p w14:paraId="1D4D0B9A" w14:textId="77777777" w:rsidR="000D7ED1" w:rsidRPr="00A9595B" w:rsidRDefault="000D7ED1" w:rsidP="00A9595B">
      <w:pPr>
        <w:suppressAutoHyphens/>
        <w:spacing w:after="0" w:line="360" w:lineRule="auto"/>
        <w:rPr>
          <w:rFonts w:ascii="Times New Roman" w:eastAsia="Calibri" w:hAnsi="Times New Roman" w:cs="Times New Roman"/>
          <w:sz w:val="24"/>
          <w:szCs w:val="24"/>
          <w:lang w:eastAsia="ru-RU"/>
        </w:rPr>
      </w:pPr>
    </w:p>
    <w:p w14:paraId="2FC2E61E" w14:textId="77777777" w:rsidR="000D7ED1" w:rsidRPr="00A9595B" w:rsidRDefault="000D7ED1" w:rsidP="00A9595B">
      <w:pPr>
        <w:tabs>
          <w:tab w:val="left" w:pos="6480"/>
        </w:tabs>
        <w:spacing w:after="0" w:line="360" w:lineRule="auto"/>
        <w:jc w:val="center"/>
        <w:rPr>
          <w:rFonts w:ascii="Times New Roman" w:eastAsia="Times New Roman" w:hAnsi="Times New Roman" w:cs="Times New Roman"/>
          <w:b/>
          <w:sz w:val="24"/>
          <w:szCs w:val="24"/>
          <w:lang w:eastAsia="ru-RU"/>
        </w:rPr>
      </w:pPr>
      <w:r w:rsidRPr="00A9595B">
        <w:rPr>
          <w:rFonts w:ascii="Times New Roman" w:eastAsia="Calibri" w:hAnsi="Times New Roman" w:cs="Times New Roman"/>
          <w:b/>
          <w:sz w:val="24"/>
          <w:szCs w:val="24"/>
          <w:lang w:eastAsia="ru-RU"/>
        </w:rPr>
        <w:br w:type="page"/>
      </w:r>
      <w:r w:rsidRPr="00A9595B">
        <w:rPr>
          <w:rFonts w:ascii="Times New Roman" w:eastAsia="Times New Roman" w:hAnsi="Times New Roman" w:cs="Times New Roman"/>
          <w:b/>
          <w:sz w:val="24"/>
          <w:szCs w:val="24"/>
          <w:lang w:eastAsia="ru-RU"/>
        </w:rPr>
        <w:lastRenderedPageBreak/>
        <w:t>1. ОРГАНИЗАЦИОННО-МЕТОДИЧЕСКИЙ РАЗДЕЛ</w:t>
      </w:r>
    </w:p>
    <w:p w14:paraId="6302D833" w14:textId="77777777" w:rsidR="000D7ED1" w:rsidRPr="00A9595B" w:rsidRDefault="000D7ED1" w:rsidP="00A9595B">
      <w:pPr>
        <w:keepNext/>
        <w:widowControl w:val="0"/>
        <w:spacing w:after="0" w:line="360" w:lineRule="auto"/>
        <w:jc w:val="both"/>
        <w:outlineLvl w:val="1"/>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Рабочая программа дисциплины «</w:t>
      </w:r>
      <w:r w:rsidR="00C2297F" w:rsidRPr="00A9595B">
        <w:rPr>
          <w:rFonts w:ascii="Times New Roman" w:eastAsia="Calibri" w:hAnsi="Times New Roman" w:cs="Times New Roman"/>
          <w:sz w:val="24"/>
          <w:szCs w:val="24"/>
          <w:lang w:eastAsia="ru-RU"/>
        </w:rPr>
        <w:t>Безопасность жизнедеятельности</w:t>
      </w:r>
      <w:r w:rsidRPr="00A9595B">
        <w:rPr>
          <w:rFonts w:ascii="Times New Roman" w:eastAsia="Times New Roman" w:hAnsi="Times New Roman" w:cs="Times New Roman"/>
          <w:sz w:val="24"/>
          <w:szCs w:val="24"/>
          <w:lang w:eastAsia="ru-RU"/>
        </w:rPr>
        <w:t xml:space="preserve">» разработана </w:t>
      </w:r>
      <w:r w:rsidR="007E4FDC" w:rsidRPr="00A9595B">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0E11154A" w14:textId="77777777" w:rsidR="00E527F2" w:rsidRPr="00A9595B" w:rsidRDefault="00E527F2" w:rsidP="00A9595B">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Данная дисциплина входит в блок обязательных дисциплин основной профессиональной образовательной программы.</w:t>
      </w:r>
    </w:p>
    <w:p w14:paraId="7E1C017A" w14:textId="77777777" w:rsidR="000D7ED1" w:rsidRPr="00A9595B" w:rsidRDefault="000D7ED1" w:rsidP="00A9595B">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Общая трудоемкость </w:t>
      </w:r>
      <w:r w:rsidR="006F0F0A" w:rsidRPr="00A9595B">
        <w:rPr>
          <w:rFonts w:ascii="Times New Roman" w:eastAsia="Times New Roman" w:hAnsi="Times New Roman" w:cs="Times New Roman"/>
          <w:sz w:val="24"/>
          <w:szCs w:val="24"/>
          <w:lang w:eastAsia="ru-RU"/>
        </w:rPr>
        <w:t>освоения дисциплины составляет 3</w:t>
      </w:r>
      <w:r w:rsidRPr="00A9595B">
        <w:rPr>
          <w:rFonts w:ascii="Times New Roman" w:eastAsia="Times New Roman" w:hAnsi="Times New Roman" w:cs="Times New Roman"/>
          <w:sz w:val="24"/>
          <w:szCs w:val="24"/>
          <w:lang w:eastAsia="ru-RU"/>
        </w:rPr>
        <w:t xml:space="preserve"> зач. ед.</w:t>
      </w:r>
      <w:r w:rsidR="006F0F0A" w:rsidRPr="00A9595B">
        <w:rPr>
          <w:rFonts w:ascii="Times New Roman" w:eastAsia="Times New Roman" w:hAnsi="Times New Roman" w:cs="Times New Roman"/>
          <w:sz w:val="24"/>
          <w:szCs w:val="24"/>
          <w:lang w:eastAsia="ru-RU"/>
        </w:rPr>
        <w:t xml:space="preserve"> 108</w:t>
      </w:r>
      <w:r w:rsidRPr="00A9595B">
        <w:rPr>
          <w:rFonts w:ascii="Times New Roman" w:eastAsia="Times New Roman" w:hAnsi="Times New Roman" w:cs="Times New Roman"/>
          <w:sz w:val="24"/>
          <w:szCs w:val="24"/>
          <w:lang w:eastAsia="ru-RU"/>
        </w:rPr>
        <w:t xml:space="preserve"> ч. Учебным планом пред</w:t>
      </w:r>
      <w:r w:rsidR="006F0F0A" w:rsidRPr="00A9595B">
        <w:rPr>
          <w:rFonts w:ascii="Times New Roman" w:eastAsia="Times New Roman" w:hAnsi="Times New Roman" w:cs="Times New Roman"/>
          <w:sz w:val="24"/>
          <w:szCs w:val="24"/>
          <w:lang w:eastAsia="ru-RU"/>
        </w:rPr>
        <w:t>усмотрены лекционные занятия (10</w:t>
      </w:r>
      <w:r w:rsidRPr="00A9595B">
        <w:rPr>
          <w:rFonts w:ascii="Times New Roman" w:eastAsia="Times New Roman" w:hAnsi="Times New Roman" w:cs="Times New Roman"/>
          <w:sz w:val="24"/>
          <w:szCs w:val="24"/>
          <w:lang w:eastAsia="ru-RU"/>
        </w:rPr>
        <w:t xml:space="preserve"> ч. для очной формы обучения</w:t>
      </w:r>
      <w:r w:rsidR="00B92FAE" w:rsidRPr="00A9595B">
        <w:rPr>
          <w:rFonts w:ascii="Times New Roman" w:eastAsia="Times New Roman" w:hAnsi="Times New Roman" w:cs="Times New Roman"/>
          <w:sz w:val="24"/>
          <w:szCs w:val="24"/>
          <w:lang w:eastAsia="ru-RU"/>
        </w:rPr>
        <w:t>, 6 ч. для заочной формы обучения</w:t>
      </w:r>
      <w:r w:rsidR="006F0F0A" w:rsidRPr="00A9595B">
        <w:rPr>
          <w:rFonts w:ascii="Times New Roman" w:eastAsia="Times New Roman" w:hAnsi="Times New Roman" w:cs="Times New Roman"/>
          <w:sz w:val="24"/>
          <w:szCs w:val="24"/>
          <w:lang w:eastAsia="ru-RU"/>
        </w:rPr>
        <w:t>), практические занятия (26</w:t>
      </w:r>
      <w:r w:rsidRPr="00A9595B">
        <w:rPr>
          <w:rFonts w:ascii="Times New Roman" w:eastAsia="Times New Roman" w:hAnsi="Times New Roman" w:cs="Times New Roman"/>
          <w:sz w:val="24"/>
          <w:szCs w:val="24"/>
          <w:lang w:eastAsia="ru-RU"/>
        </w:rPr>
        <w:t xml:space="preserve"> ч. для очной формы обучения, </w:t>
      </w:r>
      <w:r w:rsidR="00B92FAE" w:rsidRPr="00A9595B">
        <w:rPr>
          <w:rFonts w:ascii="Times New Roman" w:eastAsia="Times New Roman" w:hAnsi="Times New Roman" w:cs="Times New Roman"/>
          <w:sz w:val="24"/>
          <w:szCs w:val="24"/>
          <w:lang w:eastAsia="ru-RU"/>
        </w:rPr>
        <w:t>4</w:t>
      </w:r>
      <w:r w:rsidRPr="00A9595B">
        <w:rPr>
          <w:rFonts w:ascii="Times New Roman" w:eastAsia="Times New Roman" w:hAnsi="Times New Roman" w:cs="Times New Roman"/>
          <w:sz w:val="24"/>
          <w:szCs w:val="24"/>
          <w:lang w:eastAsia="ru-RU"/>
        </w:rPr>
        <w:t xml:space="preserve"> ч. для заочной формы обучения), сам</w:t>
      </w:r>
      <w:r w:rsidR="006F0F0A" w:rsidRPr="00A9595B">
        <w:rPr>
          <w:rFonts w:ascii="Times New Roman" w:eastAsia="Times New Roman" w:hAnsi="Times New Roman" w:cs="Times New Roman"/>
          <w:sz w:val="24"/>
          <w:szCs w:val="24"/>
          <w:lang w:eastAsia="ru-RU"/>
        </w:rPr>
        <w:t xml:space="preserve">остоятельная работа студента (72 </w:t>
      </w:r>
      <w:r w:rsidR="007451AF" w:rsidRPr="00A9595B">
        <w:rPr>
          <w:rFonts w:ascii="Times New Roman" w:eastAsia="Times New Roman" w:hAnsi="Times New Roman" w:cs="Times New Roman"/>
          <w:sz w:val="24"/>
          <w:szCs w:val="24"/>
          <w:lang w:eastAsia="ru-RU"/>
        </w:rPr>
        <w:t xml:space="preserve">ч. для очной формы обучения, </w:t>
      </w:r>
      <w:r w:rsidR="00B92FAE" w:rsidRPr="00A9595B">
        <w:rPr>
          <w:rFonts w:ascii="Times New Roman" w:eastAsia="Times New Roman" w:hAnsi="Times New Roman" w:cs="Times New Roman"/>
          <w:sz w:val="24"/>
          <w:szCs w:val="24"/>
          <w:lang w:eastAsia="ru-RU"/>
        </w:rPr>
        <w:t>98</w:t>
      </w:r>
      <w:r w:rsidR="00D57843" w:rsidRPr="00A9595B">
        <w:rPr>
          <w:rFonts w:ascii="Times New Roman" w:eastAsia="Times New Roman" w:hAnsi="Times New Roman" w:cs="Times New Roman"/>
          <w:sz w:val="24"/>
          <w:szCs w:val="24"/>
          <w:lang w:eastAsia="ru-RU"/>
        </w:rPr>
        <w:t xml:space="preserve"> </w:t>
      </w:r>
      <w:r w:rsidRPr="00A9595B">
        <w:rPr>
          <w:rFonts w:ascii="Times New Roman" w:eastAsia="Times New Roman" w:hAnsi="Times New Roman" w:cs="Times New Roman"/>
          <w:sz w:val="24"/>
          <w:szCs w:val="24"/>
          <w:lang w:eastAsia="ru-RU"/>
        </w:rPr>
        <w:t>ч. для заочной формы обучения).</w:t>
      </w:r>
    </w:p>
    <w:p w14:paraId="13719E08" w14:textId="77777777" w:rsidR="005A04DC" w:rsidRPr="00A9595B" w:rsidRDefault="000D7ED1" w:rsidP="00A9595B">
      <w:pPr>
        <w:spacing w:after="0" w:line="360" w:lineRule="auto"/>
        <w:jc w:val="center"/>
        <w:rPr>
          <w:rFonts w:ascii="Times New Roman" w:eastAsia="Times New Roman" w:hAnsi="Times New Roman" w:cs="Times New Roman"/>
          <w:b/>
          <w:bCs/>
          <w:sz w:val="24"/>
          <w:szCs w:val="24"/>
          <w:lang w:eastAsia="ru-RU"/>
        </w:rPr>
      </w:pPr>
      <w:r w:rsidRPr="00A9595B">
        <w:rPr>
          <w:rFonts w:ascii="Times New Roman" w:eastAsia="Times New Roman" w:hAnsi="Times New Roman" w:cs="Times New Roman"/>
          <w:b/>
          <w:bCs/>
          <w:sz w:val="24"/>
          <w:szCs w:val="24"/>
          <w:lang w:eastAsia="ru-RU"/>
        </w:rPr>
        <w:t>Це</w:t>
      </w:r>
      <w:r w:rsidR="00443505" w:rsidRPr="00A9595B">
        <w:rPr>
          <w:rFonts w:ascii="Times New Roman" w:eastAsia="Times New Roman" w:hAnsi="Times New Roman" w:cs="Times New Roman"/>
          <w:b/>
          <w:bCs/>
          <w:sz w:val="24"/>
          <w:szCs w:val="24"/>
          <w:lang w:eastAsia="ru-RU"/>
        </w:rPr>
        <w:t>ль</w:t>
      </w:r>
      <w:r w:rsidR="00F15411" w:rsidRPr="00A9595B">
        <w:rPr>
          <w:rFonts w:ascii="Times New Roman" w:eastAsia="Times New Roman" w:hAnsi="Times New Roman" w:cs="Times New Roman"/>
          <w:b/>
          <w:bCs/>
          <w:sz w:val="24"/>
          <w:szCs w:val="24"/>
          <w:lang w:eastAsia="ru-RU"/>
        </w:rPr>
        <w:t xml:space="preserve"> и задачи изучения дисциплины</w:t>
      </w:r>
    </w:p>
    <w:p w14:paraId="08C8645D" w14:textId="77777777" w:rsidR="007576E5" w:rsidRPr="00A9595B" w:rsidRDefault="007451AF" w:rsidP="00A9595B">
      <w:pPr>
        <w:spacing w:line="360" w:lineRule="auto"/>
        <w:ind w:firstLine="708"/>
        <w:jc w:val="both"/>
        <w:rPr>
          <w:rFonts w:ascii="Times New Roman" w:hAnsi="Times New Roman" w:cs="Times New Roman"/>
          <w:sz w:val="24"/>
          <w:szCs w:val="24"/>
        </w:rPr>
      </w:pPr>
      <w:r w:rsidRPr="00A9595B">
        <w:rPr>
          <w:rFonts w:ascii="Times New Roman" w:hAnsi="Times New Roman" w:cs="Times New Roman"/>
          <w:b/>
          <w:bCs/>
          <w:sz w:val="24"/>
          <w:szCs w:val="24"/>
        </w:rPr>
        <w:t>Цель изучения дисциплины</w:t>
      </w:r>
      <w:r w:rsidRPr="00A9595B">
        <w:rPr>
          <w:rFonts w:ascii="Times New Roman" w:hAnsi="Times New Roman" w:cs="Times New Roman"/>
          <w:bCs/>
          <w:sz w:val="24"/>
          <w:szCs w:val="24"/>
        </w:rPr>
        <w:t xml:space="preserve">: </w:t>
      </w:r>
      <w:r w:rsidR="000055F3" w:rsidRPr="00A9595B">
        <w:rPr>
          <w:rFonts w:ascii="Times New Roman" w:hAnsi="Times New Roman" w:cs="Times New Roman"/>
          <w:sz w:val="24"/>
          <w:szCs w:val="24"/>
        </w:rPr>
        <w:t>дать учащимся представление о научных и практических достижениях в охране труда, промышленной экологии и гражданской обороне, информировать об источниках и значимости травмирующих и вредных факторов среды обитания, сформулировать защитные меры и общую стратегию обеспечения безопасности жизнедеятельности.</w:t>
      </w:r>
    </w:p>
    <w:p w14:paraId="0ABEF3E5" w14:textId="77777777" w:rsidR="000055F3" w:rsidRPr="00A9595B" w:rsidRDefault="000055F3" w:rsidP="00A9595B">
      <w:pPr>
        <w:spacing w:after="0" w:line="360" w:lineRule="auto"/>
        <w:ind w:firstLine="709"/>
        <w:jc w:val="both"/>
        <w:rPr>
          <w:rFonts w:ascii="Times New Roman" w:hAnsi="Times New Roman" w:cs="Times New Roman"/>
          <w:b/>
          <w:bCs/>
          <w:sz w:val="24"/>
          <w:szCs w:val="24"/>
        </w:rPr>
      </w:pPr>
      <w:r w:rsidRPr="00A9595B">
        <w:rPr>
          <w:rFonts w:ascii="Times New Roman" w:hAnsi="Times New Roman" w:cs="Times New Roman"/>
          <w:b/>
          <w:bCs/>
          <w:sz w:val="24"/>
          <w:szCs w:val="24"/>
        </w:rPr>
        <w:t>Задачи дисциплины:</w:t>
      </w:r>
    </w:p>
    <w:p w14:paraId="5A9F3CD4"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рассмотрение причин возникновения и актуальности БЖД как науки;</w:t>
      </w:r>
    </w:p>
    <w:p w14:paraId="29ED8A67" w14:textId="77777777" w:rsidR="000055F3" w:rsidRPr="00A9595B" w:rsidRDefault="000055F3" w:rsidP="00A9595B">
      <w:pPr>
        <w:autoSpaceDE w:val="0"/>
        <w:autoSpaceDN w:val="0"/>
        <w:adjustRightInd w:val="0"/>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-изучение условий гармоничного взаимодействия человека и окружающей его среды;</w:t>
      </w:r>
    </w:p>
    <w:p w14:paraId="18E34EC9" w14:textId="77777777" w:rsidR="000055F3" w:rsidRPr="00A9595B" w:rsidRDefault="000055F3" w:rsidP="00A9595B">
      <w:pPr>
        <w:autoSpaceDE w:val="0"/>
        <w:autoSpaceDN w:val="0"/>
        <w:adjustRightInd w:val="0"/>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-обозначение главных причин возникновения антропогенных опасностей;</w:t>
      </w:r>
    </w:p>
    <w:p w14:paraId="635245CA" w14:textId="77777777" w:rsidR="000055F3" w:rsidRPr="00A9595B" w:rsidRDefault="000055F3" w:rsidP="00A9595B">
      <w:pPr>
        <w:autoSpaceDE w:val="0"/>
        <w:autoSpaceDN w:val="0"/>
        <w:adjustRightInd w:val="0"/>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-идентификация (распознавание и количественная оценка) негативных воздействий среды обитания;</w:t>
      </w:r>
    </w:p>
    <w:p w14:paraId="664C4F3D" w14:textId="77777777" w:rsidR="000055F3" w:rsidRPr="00A9595B" w:rsidRDefault="000055F3" w:rsidP="00A9595B">
      <w:pPr>
        <w:autoSpaceDE w:val="0"/>
        <w:autoSpaceDN w:val="0"/>
        <w:adjustRightInd w:val="0"/>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-обзор методов защиты от опасностей или предупреждение воздействия тех или иных негативных факторов на человека;</w:t>
      </w:r>
    </w:p>
    <w:p w14:paraId="1888D6D7" w14:textId="77777777" w:rsidR="000055F3" w:rsidRPr="00A9595B" w:rsidRDefault="000055F3" w:rsidP="00A9595B">
      <w:pPr>
        <w:autoSpaceDE w:val="0"/>
        <w:autoSpaceDN w:val="0"/>
        <w:adjustRightInd w:val="0"/>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-обзор методов ликвидации отрицательных последствий воздействия опасных и вредных факторов;</w:t>
      </w:r>
    </w:p>
    <w:p w14:paraId="54A6BD5D" w14:textId="77777777" w:rsidR="005A04DC" w:rsidRPr="00A9595B" w:rsidRDefault="000055F3" w:rsidP="00A9595B">
      <w:pPr>
        <w:autoSpaceDE w:val="0"/>
        <w:autoSpaceDN w:val="0"/>
        <w:adjustRightInd w:val="0"/>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-рассмотрение методов создания комфортного состояния среды обитания человека.</w:t>
      </w:r>
    </w:p>
    <w:p w14:paraId="776AB841" w14:textId="77777777" w:rsidR="00C91399" w:rsidRPr="00A9595B" w:rsidRDefault="00C91399" w:rsidP="00A9595B">
      <w:pPr>
        <w:spacing w:after="0" w:line="240" w:lineRule="auto"/>
        <w:jc w:val="center"/>
        <w:rPr>
          <w:rFonts w:ascii="Times New Roman" w:eastAsia="Calibri" w:hAnsi="Times New Roman" w:cs="Times New Roman"/>
          <w:b/>
          <w:sz w:val="26"/>
          <w:szCs w:val="26"/>
          <w:lang w:eastAsia="ru-RU"/>
        </w:rPr>
      </w:pPr>
      <w:r w:rsidRPr="00A9595B">
        <w:rPr>
          <w:rFonts w:ascii="Times New Roman" w:eastAsia="Calibri" w:hAnsi="Times New Roman" w:cs="Times New Roman"/>
          <w:b/>
          <w:sz w:val="26"/>
          <w:szCs w:val="26"/>
          <w:lang w:eastAsia="ru-RU"/>
        </w:rPr>
        <w:t>Перечень сформированных</w:t>
      </w:r>
      <w:r w:rsidRPr="00A9595B">
        <w:rPr>
          <w:rFonts w:ascii="Times New Roman" w:eastAsia="Times New Roman" w:hAnsi="Times New Roman" w:cs="Times New Roman"/>
          <w:sz w:val="26"/>
          <w:szCs w:val="26"/>
          <w:lang w:eastAsia="ru-RU"/>
        </w:rPr>
        <w:t xml:space="preserve"> </w:t>
      </w:r>
      <w:r w:rsidRPr="00A9595B">
        <w:rPr>
          <w:rFonts w:ascii="Times New Roman" w:eastAsia="Calibri" w:hAnsi="Times New Roman" w:cs="Times New Roman"/>
          <w:b/>
          <w:sz w:val="26"/>
          <w:szCs w:val="26"/>
          <w:lang w:eastAsia="ru-RU"/>
        </w:rPr>
        <w:t>универсальных  и общепрофессиональных</w:t>
      </w:r>
      <w:r w:rsidRPr="00A9595B">
        <w:rPr>
          <w:rFonts w:ascii="Times New Roman" w:eastAsia="Calibri" w:hAnsi="Times New Roman" w:cs="Times New Roman"/>
          <w:sz w:val="26"/>
          <w:szCs w:val="26"/>
          <w:lang w:eastAsia="ru-RU"/>
        </w:rPr>
        <w:t xml:space="preserve"> </w:t>
      </w:r>
      <w:r w:rsidRPr="00A9595B">
        <w:rPr>
          <w:rFonts w:ascii="Times New Roman" w:eastAsia="Calibri" w:hAnsi="Times New Roman" w:cs="Times New Roman"/>
          <w:b/>
          <w:sz w:val="26"/>
          <w:szCs w:val="26"/>
          <w:lang w:eastAsia="ru-RU"/>
        </w:rPr>
        <w:t>компетенций в процессе освоения дисциплины</w:t>
      </w:r>
    </w:p>
    <w:p w14:paraId="25D4B379" w14:textId="77777777" w:rsidR="00C91399" w:rsidRPr="00A9595B" w:rsidRDefault="00C91399" w:rsidP="00A9595B">
      <w:pPr>
        <w:spacing w:after="0" w:line="360" w:lineRule="auto"/>
        <w:ind w:right="7"/>
        <w:rPr>
          <w:rFonts w:ascii="Times New Roman" w:eastAsia="Times New Roman" w:hAnsi="Times New Roman" w:cs="Times New Roman"/>
          <w:sz w:val="26"/>
          <w:szCs w:val="26"/>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636"/>
        <w:gridCol w:w="922"/>
        <w:gridCol w:w="3942"/>
      </w:tblGrid>
      <w:tr w:rsidR="00A9595B" w:rsidRPr="00A9595B" w14:paraId="2ABEFBF6" w14:textId="77777777" w:rsidTr="00C91399">
        <w:trPr>
          <w:trHeight w:val="119"/>
          <w:jc w:val="center"/>
        </w:trPr>
        <w:tc>
          <w:tcPr>
            <w:tcW w:w="982" w:type="pct"/>
            <w:vAlign w:val="center"/>
          </w:tcPr>
          <w:p w14:paraId="6BF5E98B" w14:textId="77777777" w:rsidR="00C91399" w:rsidRPr="00A9595B" w:rsidRDefault="00C91399" w:rsidP="00A9595B">
            <w:pPr>
              <w:spacing w:after="0" w:line="240" w:lineRule="auto"/>
              <w:ind w:left="11" w:hanging="11"/>
              <w:jc w:val="center"/>
              <w:rPr>
                <w:rFonts w:ascii="Times New Roman" w:eastAsia="Calibri" w:hAnsi="Times New Roman" w:cs="Times New Roman"/>
                <w:b/>
                <w:bCs/>
                <w:sz w:val="18"/>
                <w:szCs w:val="18"/>
                <w:lang w:eastAsia="ru-RU"/>
              </w:rPr>
            </w:pPr>
            <w:r w:rsidRPr="00A9595B">
              <w:rPr>
                <w:rFonts w:ascii="Times New Roman" w:eastAsia="Calibri" w:hAnsi="Times New Roman" w:cs="Times New Roman"/>
                <w:b/>
                <w:bCs/>
                <w:sz w:val="18"/>
                <w:szCs w:val="18"/>
                <w:lang w:eastAsia="ru-RU"/>
              </w:rPr>
              <w:t>Код и наименование</w:t>
            </w:r>
          </w:p>
          <w:p w14:paraId="540D695D" w14:textId="77777777" w:rsidR="00C91399" w:rsidRPr="00A9595B" w:rsidRDefault="00C91399" w:rsidP="00A9595B">
            <w:pPr>
              <w:spacing w:after="0" w:line="240" w:lineRule="auto"/>
              <w:ind w:left="11" w:hanging="11"/>
              <w:jc w:val="center"/>
              <w:rPr>
                <w:rFonts w:ascii="Times New Roman" w:eastAsia="Calibri" w:hAnsi="Times New Roman" w:cs="Times New Roman"/>
                <w:b/>
                <w:sz w:val="18"/>
                <w:szCs w:val="18"/>
                <w:lang w:eastAsia="ru-RU"/>
              </w:rPr>
            </w:pPr>
            <w:r w:rsidRPr="00A9595B">
              <w:rPr>
                <w:rFonts w:ascii="Times New Roman" w:eastAsia="Calibri" w:hAnsi="Times New Roman" w:cs="Times New Roman"/>
                <w:b/>
                <w:bCs/>
                <w:sz w:val="18"/>
                <w:szCs w:val="18"/>
                <w:lang w:eastAsia="ru-RU"/>
              </w:rPr>
              <w:t>компетенции</w:t>
            </w:r>
          </w:p>
        </w:tc>
        <w:tc>
          <w:tcPr>
            <w:tcW w:w="1412" w:type="pct"/>
            <w:vAlign w:val="center"/>
          </w:tcPr>
          <w:p w14:paraId="218FF5F8" w14:textId="77777777" w:rsidR="00C91399" w:rsidRPr="00A9595B" w:rsidRDefault="00C91399" w:rsidP="00A9595B">
            <w:pPr>
              <w:spacing w:after="0" w:line="240" w:lineRule="auto"/>
              <w:ind w:left="11" w:hanging="11"/>
              <w:jc w:val="center"/>
              <w:rPr>
                <w:rFonts w:ascii="Times New Roman" w:eastAsia="Calibri" w:hAnsi="Times New Roman" w:cs="Times New Roman"/>
                <w:b/>
                <w:bCs/>
                <w:sz w:val="18"/>
                <w:szCs w:val="18"/>
                <w:lang w:eastAsia="ru-RU"/>
              </w:rPr>
            </w:pPr>
            <w:r w:rsidRPr="00A9595B">
              <w:rPr>
                <w:rFonts w:ascii="Times New Roman" w:eastAsia="Calibri" w:hAnsi="Times New Roman" w:cs="Times New Roman"/>
                <w:b/>
                <w:bCs/>
                <w:sz w:val="18"/>
                <w:szCs w:val="18"/>
                <w:lang w:eastAsia="ru-RU"/>
              </w:rPr>
              <w:t>Код и наименование</w:t>
            </w:r>
          </w:p>
          <w:p w14:paraId="2ADBF520" w14:textId="77777777" w:rsidR="00C91399" w:rsidRPr="00A9595B" w:rsidRDefault="00C91399" w:rsidP="00A9595B">
            <w:pPr>
              <w:spacing w:after="0" w:line="240" w:lineRule="auto"/>
              <w:ind w:left="11" w:hanging="11"/>
              <w:jc w:val="center"/>
              <w:rPr>
                <w:rFonts w:ascii="Times New Roman" w:eastAsia="Calibri" w:hAnsi="Times New Roman" w:cs="Times New Roman"/>
                <w:b/>
                <w:bCs/>
                <w:sz w:val="18"/>
                <w:szCs w:val="18"/>
                <w:lang w:eastAsia="ru-RU"/>
              </w:rPr>
            </w:pPr>
            <w:r w:rsidRPr="00A9595B">
              <w:rPr>
                <w:rFonts w:ascii="Times New Roman" w:eastAsia="Calibri" w:hAnsi="Times New Roman" w:cs="Times New Roman"/>
                <w:b/>
                <w:bCs/>
                <w:sz w:val="18"/>
                <w:szCs w:val="18"/>
                <w:lang w:eastAsia="ru-RU"/>
              </w:rPr>
              <w:t>индикатора достижения</w:t>
            </w:r>
          </w:p>
          <w:p w14:paraId="535791C8" w14:textId="77777777" w:rsidR="00C91399" w:rsidRPr="00A9595B" w:rsidRDefault="00C91399" w:rsidP="00A9595B">
            <w:pPr>
              <w:spacing w:after="0" w:line="240" w:lineRule="auto"/>
              <w:ind w:left="11" w:hanging="11"/>
              <w:jc w:val="center"/>
              <w:rPr>
                <w:rFonts w:ascii="Times New Roman" w:eastAsia="Calibri" w:hAnsi="Times New Roman" w:cs="Times New Roman"/>
                <w:b/>
                <w:bCs/>
                <w:sz w:val="18"/>
                <w:szCs w:val="18"/>
                <w:lang w:eastAsia="ru-RU"/>
              </w:rPr>
            </w:pPr>
            <w:r w:rsidRPr="00A9595B">
              <w:rPr>
                <w:rFonts w:ascii="Times New Roman" w:eastAsia="Calibri" w:hAnsi="Times New Roman" w:cs="Times New Roman"/>
                <w:b/>
                <w:bCs/>
                <w:sz w:val="18"/>
                <w:szCs w:val="18"/>
                <w:lang w:eastAsia="ru-RU"/>
              </w:rPr>
              <w:t>компе</w:t>
            </w:r>
            <w:r w:rsidRPr="00A9595B">
              <w:rPr>
                <w:rFonts w:ascii="Times New Roman" w:eastAsia="Calibri" w:hAnsi="Times New Roman" w:cs="Times New Roman"/>
                <w:b/>
                <w:bCs/>
                <w:sz w:val="18"/>
                <w:szCs w:val="18"/>
                <w:lang w:eastAsia="ru-RU"/>
              </w:rPr>
              <w:softHyphen/>
              <w:t>тенции</w:t>
            </w:r>
          </w:p>
        </w:tc>
        <w:tc>
          <w:tcPr>
            <w:tcW w:w="2606" w:type="pct"/>
            <w:gridSpan w:val="2"/>
            <w:vAlign w:val="center"/>
          </w:tcPr>
          <w:p w14:paraId="61809898" w14:textId="77777777" w:rsidR="00C91399" w:rsidRPr="00A9595B" w:rsidRDefault="00C91399" w:rsidP="00A9595B">
            <w:pPr>
              <w:spacing w:after="0" w:line="240" w:lineRule="auto"/>
              <w:ind w:left="11" w:hanging="11"/>
              <w:jc w:val="center"/>
              <w:rPr>
                <w:rFonts w:ascii="Times New Roman" w:eastAsia="Times New Roman" w:hAnsi="Times New Roman" w:cs="Times New Roman"/>
                <w:b/>
                <w:bCs/>
                <w:sz w:val="18"/>
                <w:szCs w:val="18"/>
                <w:lang w:eastAsia="ru-RU"/>
              </w:rPr>
            </w:pPr>
            <w:r w:rsidRPr="00A9595B">
              <w:rPr>
                <w:rFonts w:ascii="Times New Roman" w:eastAsia="Times New Roman" w:hAnsi="Times New Roman" w:cs="Times New Roman"/>
                <w:b/>
                <w:bCs/>
                <w:sz w:val="18"/>
                <w:szCs w:val="18"/>
                <w:lang w:eastAsia="ru-RU"/>
              </w:rPr>
              <w:t>Планируемые результаты обучения</w:t>
            </w:r>
          </w:p>
          <w:p w14:paraId="1D6AF17D" w14:textId="77777777" w:rsidR="00C91399" w:rsidRPr="00A9595B" w:rsidRDefault="00C91399" w:rsidP="00A9595B">
            <w:pPr>
              <w:spacing w:after="0" w:line="240" w:lineRule="auto"/>
              <w:ind w:left="11" w:hanging="11"/>
              <w:jc w:val="center"/>
              <w:rPr>
                <w:rFonts w:ascii="Times New Roman" w:eastAsia="Calibri" w:hAnsi="Times New Roman" w:cs="Times New Roman"/>
                <w:b/>
                <w:sz w:val="18"/>
                <w:szCs w:val="18"/>
                <w:lang w:eastAsia="ru-RU"/>
              </w:rPr>
            </w:pPr>
            <w:r w:rsidRPr="00A9595B">
              <w:rPr>
                <w:rFonts w:ascii="Times New Roman" w:eastAsia="Times New Roman" w:hAnsi="Times New Roman" w:cs="Times New Roman"/>
                <w:b/>
                <w:bCs/>
                <w:sz w:val="18"/>
                <w:szCs w:val="18"/>
                <w:lang w:eastAsia="ru-RU"/>
              </w:rPr>
              <w:t>по дисциплине (ЗУН)</w:t>
            </w:r>
          </w:p>
        </w:tc>
      </w:tr>
      <w:tr w:rsidR="00A9595B" w:rsidRPr="00A9595B" w14:paraId="47BE71F9" w14:textId="77777777" w:rsidTr="00C91399">
        <w:trPr>
          <w:trHeight w:val="43"/>
          <w:jc w:val="center"/>
        </w:trPr>
        <w:tc>
          <w:tcPr>
            <w:tcW w:w="982" w:type="pct"/>
            <w:vMerge w:val="restart"/>
          </w:tcPr>
          <w:p w14:paraId="7BD4E501" w14:textId="44652476" w:rsidR="00670AFB" w:rsidRPr="00A9595B" w:rsidRDefault="00670AFB" w:rsidP="00A9595B">
            <w:pP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УК-8. </w:t>
            </w:r>
            <w:r w:rsidRPr="00A9595B">
              <w:rPr>
                <w:rFonts w:ascii="Times New Roman" w:eastAsia="Times New Roman" w:hAnsi="Times New Roman" w:cs="Times New Roman"/>
                <w:sz w:val="24"/>
                <w:szCs w:val="24"/>
                <w:lang w:eastAsia="ru-RU"/>
              </w:rPr>
              <w:lastRenderedPageBreak/>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12" w:type="pct"/>
            <w:vMerge w:val="restart"/>
          </w:tcPr>
          <w:p w14:paraId="31A7B5EE" w14:textId="77777777" w:rsidR="00670AFB" w:rsidRPr="00A9595B" w:rsidRDefault="00670AFB" w:rsidP="00A9595B">
            <w:pPr>
              <w:jc w:val="both"/>
              <w:rPr>
                <w:rFonts w:ascii="Times New Roman" w:hAnsi="Times New Roman" w:cs="Times New Roman"/>
                <w:sz w:val="24"/>
                <w:szCs w:val="24"/>
              </w:rPr>
            </w:pPr>
            <w:r w:rsidRPr="00A9595B">
              <w:rPr>
                <w:rFonts w:ascii="Times New Roman" w:hAnsi="Times New Roman"/>
                <w:iCs/>
                <w:sz w:val="24"/>
                <w:szCs w:val="24"/>
              </w:rPr>
              <w:lastRenderedPageBreak/>
              <w:t>ИД-1</w:t>
            </w:r>
            <w:r w:rsidRPr="00A9595B">
              <w:rPr>
                <w:rFonts w:ascii="Times New Roman" w:hAnsi="Times New Roman"/>
                <w:iCs/>
                <w:sz w:val="24"/>
                <w:szCs w:val="24"/>
                <w:vertAlign w:val="subscript"/>
              </w:rPr>
              <w:t xml:space="preserve">УК-8 </w:t>
            </w:r>
            <w:r w:rsidRPr="00A9595B">
              <w:rPr>
                <w:rFonts w:ascii="Times New Roman" w:hAnsi="Times New Roman" w:cs="Times New Roman"/>
                <w:sz w:val="24"/>
                <w:szCs w:val="24"/>
              </w:rPr>
              <w:t xml:space="preserve">Анализирует </w:t>
            </w:r>
            <w:r w:rsidRPr="00A9595B">
              <w:rPr>
                <w:rFonts w:ascii="Times New Roman" w:hAnsi="Times New Roman" w:cs="Times New Roman"/>
                <w:sz w:val="24"/>
                <w:szCs w:val="24"/>
              </w:rPr>
              <w:lastRenderedPageBreak/>
              <w:t>факторы вредного влияния на жизнедеятельность элементов среды обитания (технических средств, технологических процессов, материалов, зданий и сооружений, природных и социальных явлений)</w:t>
            </w:r>
          </w:p>
          <w:p w14:paraId="316252FF" w14:textId="09FB4A8C" w:rsidR="00670AFB" w:rsidRPr="00A9595B" w:rsidRDefault="00670AFB" w:rsidP="00A9595B">
            <w:pPr>
              <w:jc w:val="both"/>
              <w:rPr>
                <w:rFonts w:ascii="Times New Roman" w:hAnsi="Times New Roman" w:cs="Times New Roman"/>
                <w:bCs/>
                <w:sz w:val="24"/>
                <w:szCs w:val="24"/>
              </w:rPr>
            </w:pPr>
            <w:r w:rsidRPr="00A9595B">
              <w:rPr>
                <w:rFonts w:ascii="Times New Roman" w:hAnsi="Times New Roman"/>
                <w:iCs/>
                <w:sz w:val="24"/>
                <w:szCs w:val="24"/>
              </w:rPr>
              <w:t>ИД-2</w:t>
            </w:r>
            <w:r w:rsidRPr="00A9595B">
              <w:rPr>
                <w:rFonts w:ascii="Times New Roman" w:hAnsi="Times New Roman"/>
                <w:iCs/>
                <w:sz w:val="24"/>
                <w:szCs w:val="24"/>
                <w:vertAlign w:val="subscript"/>
              </w:rPr>
              <w:t xml:space="preserve">УК-8 </w:t>
            </w:r>
            <w:r w:rsidRPr="00A9595B">
              <w:rPr>
                <w:rFonts w:ascii="Times New Roman" w:hAnsi="Times New Roman" w:cs="Times New Roman"/>
                <w:sz w:val="24"/>
                <w:szCs w:val="24"/>
              </w:rPr>
              <w:t>Выявляет проблемы, связанные с нарушениями техники безопасности на рабочем месте; предлагает мероприятиях по предотвращению чрезвычайных ситуаций</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416CF63" w14:textId="77777777" w:rsidR="00670AFB" w:rsidRPr="00A9595B" w:rsidRDefault="00670AFB" w:rsidP="00A9595B">
            <w:pPr>
              <w:spacing w:after="0" w:line="240" w:lineRule="auto"/>
              <w:ind w:left="11" w:hanging="11"/>
              <w:jc w:val="both"/>
              <w:rPr>
                <w:rFonts w:ascii="Times New Roman" w:eastAsia="Calibri" w:hAnsi="Times New Roman" w:cs="Times New Roman"/>
                <w:b/>
                <w:sz w:val="18"/>
                <w:szCs w:val="18"/>
                <w:lang w:eastAsia="ru-RU"/>
              </w:rPr>
            </w:pPr>
            <w:r w:rsidRPr="00A9595B">
              <w:rPr>
                <w:rFonts w:ascii="Times New Roman" w:eastAsia="Calibri" w:hAnsi="Times New Roman" w:cs="Times New Roman"/>
                <w:b/>
                <w:sz w:val="18"/>
                <w:szCs w:val="18"/>
                <w:lang w:eastAsia="ru-RU"/>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D62F0D9" w14:textId="4C0BD69F" w:rsidR="00670AFB" w:rsidRPr="00A9595B" w:rsidRDefault="00670AFB" w:rsidP="00A9595B">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r w:rsidRPr="00A9595B">
              <w:rPr>
                <w:rFonts w:ascii="Times New Roman" w:hAnsi="Times New Roman" w:cs="Times New Roman"/>
              </w:rPr>
              <w:t xml:space="preserve">теоретические и практические основы безопасности в системе «человек - </w:t>
            </w:r>
            <w:r w:rsidRPr="00A9595B">
              <w:rPr>
                <w:rFonts w:ascii="Times New Roman" w:hAnsi="Times New Roman" w:cs="Times New Roman"/>
              </w:rPr>
              <w:lastRenderedPageBreak/>
              <w:t xml:space="preserve">среда обитания – машины - чрезвычайные ситуации»; методы защиты в условиях чрезвычайных ситуаций, меры защиты от средств поражения; требования охраны труда на предприятиях, в организациях и учреждениях отрасли; приемы первой помощи; безопасные условия жизнедеятельности для сохранения природной среды, обеспечения устойчивого развития общества. </w:t>
            </w:r>
          </w:p>
        </w:tc>
      </w:tr>
      <w:tr w:rsidR="00A9595B" w:rsidRPr="00A9595B" w14:paraId="6A0314DA" w14:textId="77777777" w:rsidTr="00C91399">
        <w:trPr>
          <w:trHeight w:val="117"/>
          <w:jc w:val="center"/>
        </w:trPr>
        <w:tc>
          <w:tcPr>
            <w:tcW w:w="982" w:type="pct"/>
            <w:vMerge/>
            <w:tcBorders>
              <w:left w:val="single" w:sz="6" w:space="0" w:color="000000"/>
            </w:tcBorders>
            <w:vAlign w:val="center"/>
          </w:tcPr>
          <w:p w14:paraId="70273FAF" w14:textId="77777777" w:rsidR="00670AFB" w:rsidRPr="00A9595B" w:rsidRDefault="00670AFB" w:rsidP="00A9595B">
            <w:pPr>
              <w:spacing w:after="0" w:line="240" w:lineRule="auto"/>
              <w:ind w:left="11" w:hanging="11"/>
              <w:jc w:val="center"/>
              <w:rPr>
                <w:rFonts w:ascii="Times New Roman" w:eastAsia="Calibri" w:hAnsi="Times New Roman" w:cs="Times New Roman"/>
                <w:sz w:val="24"/>
                <w:szCs w:val="24"/>
                <w:lang w:eastAsia="ru-RU"/>
              </w:rPr>
            </w:pPr>
          </w:p>
        </w:tc>
        <w:tc>
          <w:tcPr>
            <w:tcW w:w="1412" w:type="pct"/>
            <w:vMerge/>
          </w:tcPr>
          <w:p w14:paraId="2CC321CC" w14:textId="77777777" w:rsidR="00670AFB" w:rsidRPr="00A9595B" w:rsidRDefault="00670AFB" w:rsidP="00A9595B">
            <w:pPr>
              <w:spacing w:after="0" w:line="240" w:lineRule="auto"/>
              <w:ind w:left="11" w:hanging="11"/>
              <w:jc w:val="both"/>
              <w:rPr>
                <w:rFonts w:ascii="Times New Roman" w:eastAsia="Calibri" w:hAnsi="Times New Roman" w:cs="Times New Roman"/>
                <w:b/>
                <w:sz w:val="24"/>
                <w:szCs w:val="24"/>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54F46773" w14:textId="77777777" w:rsidR="00670AFB" w:rsidRPr="00A9595B" w:rsidRDefault="00670AFB" w:rsidP="00A9595B">
            <w:pPr>
              <w:spacing w:after="0" w:line="240" w:lineRule="auto"/>
              <w:ind w:left="11" w:hanging="11"/>
              <w:jc w:val="both"/>
              <w:rPr>
                <w:rFonts w:ascii="Times New Roman" w:eastAsia="Calibri" w:hAnsi="Times New Roman" w:cs="Times New Roman"/>
                <w:b/>
                <w:sz w:val="18"/>
                <w:szCs w:val="18"/>
                <w:lang w:eastAsia="ru-RU"/>
              </w:rPr>
            </w:pPr>
            <w:r w:rsidRPr="00A9595B">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F318689" w14:textId="7D357FD4" w:rsidR="00670AFB" w:rsidRPr="00A9595B" w:rsidRDefault="00670AFB" w:rsidP="00A9595B">
            <w:pPr>
              <w:jc w:val="both"/>
              <w:rPr>
                <w:rFonts w:ascii="Times New Roman" w:eastAsia="Times New Roman" w:hAnsi="Times New Roman" w:cs="Times New Roman"/>
                <w:sz w:val="18"/>
                <w:szCs w:val="18"/>
              </w:rPr>
            </w:pPr>
            <w:r w:rsidRPr="00A9595B">
              <w:rPr>
                <w:rFonts w:ascii="Times New Roman" w:eastAsia="Calibri" w:hAnsi="Times New Roman" w:cs="Times New Roman"/>
              </w:rPr>
              <w:t xml:space="preserve"> применять </w:t>
            </w:r>
            <w:r w:rsidRPr="00A9595B">
              <w:rPr>
                <w:rFonts w:ascii="Times New Roman" w:hAnsi="Times New Roman" w:cs="Times New Roman"/>
              </w:rPr>
              <w:t>теоретические и практические знания обеспечения безопасности жизнедеятельности человека в производственной, бытовой и природной среде, в том числе при угрозе и возникновении чрезвычайных ситуаций и военных конфликтов.</w:t>
            </w:r>
          </w:p>
        </w:tc>
      </w:tr>
      <w:tr w:rsidR="00A9595B" w:rsidRPr="00A9595B" w14:paraId="45A643E1" w14:textId="77777777" w:rsidTr="00C91720">
        <w:trPr>
          <w:trHeight w:val="475"/>
          <w:jc w:val="center"/>
        </w:trPr>
        <w:tc>
          <w:tcPr>
            <w:tcW w:w="982" w:type="pct"/>
            <w:vMerge/>
            <w:tcBorders>
              <w:left w:val="single" w:sz="6" w:space="0" w:color="000000"/>
            </w:tcBorders>
            <w:vAlign w:val="center"/>
          </w:tcPr>
          <w:p w14:paraId="1343DC4B" w14:textId="77777777" w:rsidR="00670AFB" w:rsidRPr="00A9595B" w:rsidRDefault="00670AFB" w:rsidP="00A9595B">
            <w:pPr>
              <w:spacing w:after="0" w:line="240" w:lineRule="auto"/>
              <w:ind w:left="11" w:hanging="11"/>
              <w:jc w:val="center"/>
              <w:rPr>
                <w:rFonts w:ascii="Times New Roman" w:eastAsia="Calibri" w:hAnsi="Times New Roman" w:cs="Times New Roman"/>
                <w:sz w:val="24"/>
                <w:szCs w:val="24"/>
                <w:lang w:eastAsia="ru-RU"/>
              </w:rPr>
            </w:pPr>
          </w:p>
        </w:tc>
        <w:tc>
          <w:tcPr>
            <w:tcW w:w="1412" w:type="pct"/>
            <w:vMerge/>
          </w:tcPr>
          <w:p w14:paraId="2D66EEB5" w14:textId="77777777" w:rsidR="00670AFB" w:rsidRPr="00A9595B" w:rsidRDefault="00670AFB" w:rsidP="00A9595B">
            <w:pPr>
              <w:spacing w:after="0" w:line="240" w:lineRule="auto"/>
              <w:ind w:left="11" w:hanging="11"/>
              <w:jc w:val="both"/>
              <w:rPr>
                <w:rFonts w:ascii="Times New Roman" w:eastAsia="Calibri" w:hAnsi="Times New Roman" w:cs="Times New Roman"/>
                <w:b/>
                <w:sz w:val="24"/>
                <w:szCs w:val="24"/>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60E057D7" w14:textId="77777777" w:rsidR="00670AFB" w:rsidRPr="00A9595B" w:rsidRDefault="00670AFB" w:rsidP="00A9595B">
            <w:pPr>
              <w:spacing w:after="0" w:line="240" w:lineRule="auto"/>
              <w:ind w:left="11" w:hanging="11"/>
              <w:jc w:val="both"/>
              <w:rPr>
                <w:rFonts w:ascii="Times New Roman" w:eastAsia="Calibri" w:hAnsi="Times New Roman" w:cs="Times New Roman"/>
                <w:b/>
                <w:sz w:val="18"/>
                <w:szCs w:val="18"/>
                <w:lang w:eastAsia="ru-RU"/>
              </w:rPr>
            </w:pPr>
            <w:r w:rsidRPr="00A9595B">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996B4E4" w14:textId="0875E1B4" w:rsidR="00670AFB" w:rsidRPr="00A9595B" w:rsidRDefault="00670AFB" w:rsidP="00A9595B">
            <w:pPr>
              <w:spacing w:after="0" w:line="240" w:lineRule="auto"/>
              <w:ind w:left="11" w:hanging="11"/>
              <w:jc w:val="both"/>
              <w:rPr>
                <w:rFonts w:ascii="Times New Roman" w:eastAsia="Calibri" w:hAnsi="Times New Roman" w:cs="Times New Roman"/>
                <w:sz w:val="18"/>
                <w:szCs w:val="18"/>
                <w:lang w:eastAsia="ru-RU"/>
              </w:rPr>
            </w:pPr>
            <w:r w:rsidRPr="00A9595B">
              <w:rPr>
                <w:rFonts w:ascii="Times New Roman" w:hAnsi="Times New Roman" w:cs="Times New Roman"/>
                <w:sz w:val="24"/>
                <w:szCs w:val="24"/>
              </w:rPr>
              <w:t xml:space="preserve"> навыками оценки существующих условий труда, принятия решений по защите человека от воздействия негативных факторов чрезвычайных ситуаций.</w:t>
            </w:r>
          </w:p>
        </w:tc>
      </w:tr>
      <w:tr w:rsidR="00A9595B" w:rsidRPr="00A9595B" w14:paraId="2C52DF31" w14:textId="77777777" w:rsidTr="00C91399">
        <w:trPr>
          <w:trHeight w:val="43"/>
          <w:jc w:val="center"/>
        </w:trPr>
        <w:tc>
          <w:tcPr>
            <w:tcW w:w="982" w:type="pct"/>
            <w:vMerge w:val="restart"/>
          </w:tcPr>
          <w:p w14:paraId="1686D94B" w14:textId="65D3D341" w:rsidR="00E445D3" w:rsidRPr="00A9595B" w:rsidRDefault="00E445D3" w:rsidP="00A9595B">
            <w:pPr>
              <w:spacing w:after="0" w:line="240" w:lineRule="auto"/>
              <w:ind w:left="11" w:hanging="11"/>
              <w:jc w:val="both"/>
              <w:rPr>
                <w:rFonts w:ascii="Times New Roman" w:eastAsia="Calibri" w:hAnsi="Times New Roman" w:cs="Times New Roman"/>
                <w:sz w:val="24"/>
                <w:szCs w:val="24"/>
                <w:lang w:eastAsia="ru-RU"/>
              </w:rPr>
            </w:pPr>
            <w:r w:rsidRPr="00A9595B">
              <w:rPr>
                <w:rFonts w:ascii="Times New Roman" w:eastAsia="Calibri" w:hAnsi="Times New Roman" w:cs="Times New Roman"/>
                <w:b/>
                <w:sz w:val="24"/>
                <w:szCs w:val="24"/>
              </w:rPr>
              <w:t xml:space="preserve">ОПК-4 </w:t>
            </w:r>
            <w:r w:rsidRPr="00A9595B">
              <w:rPr>
                <w:rFonts w:ascii="Times New Roman" w:eastAsia="Calibri" w:hAnsi="Times New Roman" w:cs="Times New Roman"/>
                <w:bCs/>
                <w:sz w:val="24"/>
                <w:szCs w:val="24"/>
              </w:rPr>
              <w:t>Способен предлагать экономически и финансово обоснованные организационно-управленческие решения в профессиональной деятельности</w:t>
            </w:r>
          </w:p>
        </w:tc>
        <w:tc>
          <w:tcPr>
            <w:tcW w:w="1412" w:type="pct"/>
            <w:vMerge w:val="restart"/>
          </w:tcPr>
          <w:p w14:paraId="29C60B62" w14:textId="6EE1E964" w:rsidR="00E445D3" w:rsidRPr="00A9595B" w:rsidRDefault="00E445D3" w:rsidP="00A9595B">
            <w:pPr>
              <w:spacing w:after="0" w:line="240" w:lineRule="auto"/>
              <w:jc w:val="both"/>
              <w:rPr>
                <w:rFonts w:ascii="Times New Roman" w:eastAsia="Calibri" w:hAnsi="Times New Roman" w:cs="Times New Roman"/>
                <w:b/>
                <w:sz w:val="24"/>
                <w:szCs w:val="24"/>
                <w:lang w:eastAsia="ru-RU"/>
              </w:rPr>
            </w:pPr>
          </w:p>
          <w:p w14:paraId="49C85F5C" w14:textId="77777777" w:rsidR="00E445D3" w:rsidRPr="00A9595B" w:rsidRDefault="00E445D3" w:rsidP="00A9595B">
            <w:pPr>
              <w:rPr>
                <w:rFonts w:ascii="Times New Roman" w:hAnsi="Times New Roman" w:cs="Times New Roman"/>
                <w:sz w:val="24"/>
                <w:szCs w:val="24"/>
              </w:rPr>
            </w:pPr>
            <w:r w:rsidRPr="00A9595B">
              <w:rPr>
                <w:rFonts w:ascii="Times New Roman" w:hAnsi="Times New Roman" w:cs="Times New Roman"/>
                <w:iCs/>
                <w:sz w:val="24"/>
                <w:szCs w:val="24"/>
              </w:rPr>
              <w:t>ИД-1опк-</w:t>
            </w:r>
            <w:r w:rsidRPr="00A9595B">
              <w:rPr>
                <w:rFonts w:ascii="Times New Roman" w:hAnsi="Times New Roman" w:cs="Times New Roman"/>
                <w:iCs/>
                <w:sz w:val="24"/>
                <w:szCs w:val="24"/>
                <w:vertAlign w:val="subscript"/>
              </w:rPr>
              <w:t>4</w:t>
            </w:r>
            <w:r w:rsidRPr="00A9595B">
              <w:rPr>
                <w:rFonts w:ascii="Times New Roman" w:hAnsi="Times New Roman" w:cs="Times New Roman"/>
                <w:sz w:val="24"/>
                <w:szCs w:val="24"/>
              </w:rPr>
              <w:t xml:space="preserve"> Рассчитывает показатели деятельности экономических субъектов для подготовки финансового обоснования организационно-управленческого решения.</w:t>
            </w:r>
          </w:p>
          <w:p w14:paraId="6BC398C3" w14:textId="77777777" w:rsidR="00E445D3" w:rsidRPr="00A9595B" w:rsidRDefault="00E445D3" w:rsidP="00A9595B">
            <w:pPr>
              <w:rPr>
                <w:rFonts w:ascii="Times New Roman" w:eastAsia="Calibri" w:hAnsi="Times New Roman" w:cs="Times New Roman"/>
                <w:sz w:val="24"/>
                <w:szCs w:val="24"/>
                <w:lang w:eastAsia="ru-RU"/>
              </w:rPr>
            </w:pP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DAF7D21" w14:textId="77777777" w:rsidR="00E445D3" w:rsidRPr="00A9595B" w:rsidRDefault="00E445D3" w:rsidP="00A9595B">
            <w:pPr>
              <w:spacing w:after="0" w:line="240" w:lineRule="auto"/>
              <w:ind w:left="11" w:hanging="11"/>
              <w:jc w:val="both"/>
              <w:rPr>
                <w:rFonts w:ascii="Times New Roman" w:eastAsia="Calibri" w:hAnsi="Times New Roman" w:cs="Times New Roman"/>
                <w:b/>
                <w:sz w:val="18"/>
                <w:szCs w:val="18"/>
                <w:lang w:eastAsia="ru-RU"/>
              </w:rPr>
            </w:pPr>
            <w:r w:rsidRPr="00A9595B">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228A51B" w14:textId="383AEC5F" w:rsidR="00E445D3" w:rsidRPr="00A9595B" w:rsidRDefault="00E445D3" w:rsidP="00A9595B">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r w:rsidRPr="00A9595B">
              <w:rPr>
                <w:rFonts w:ascii="Times New Roman" w:hAnsi="Times New Roman" w:cs="Times New Roman"/>
                <w:sz w:val="24"/>
              </w:rPr>
              <w:t>Теоретические основы и практические функции БЖД; Безопасность, системы безопасности. Классификация основных форм деятельности человека. Пути повышения эффективной трудовой деятельности человека Правовые и нормативно-технические основы БЖД. Экспертиза и контроль экологичности и безопасности.</w:t>
            </w:r>
          </w:p>
        </w:tc>
      </w:tr>
      <w:tr w:rsidR="00A9595B" w:rsidRPr="00A9595B" w14:paraId="283D6C80" w14:textId="77777777" w:rsidTr="00C91399">
        <w:trPr>
          <w:trHeight w:val="117"/>
          <w:jc w:val="center"/>
        </w:trPr>
        <w:tc>
          <w:tcPr>
            <w:tcW w:w="982" w:type="pct"/>
            <w:vMerge/>
            <w:tcBorders>
              <w:left w:val="single" w:sz="6" w:space="0" w:color="000000"/>
            </w:tcBorders>
            <w:vAlign w:val="center"/>
          </w:tcPr>
          <w:p w14:paraId="0249213D" w14:textId="77777777" w:rsidR="00E445D3" w:rsidRPr="00A9595B" w:rsidRDefault="00E445D3" w:rsidP="00A9595B">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14:paraId="4A8CCABF" w14:textId="77777777" w:rsidR="00E445D3" w:rsidRPr="00A9595B" w:rsidRDefault="00E445D3" w:rsidP="00A9595B">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164AD3F7" w14:textId="77777777" w:rsidR="00E445D3" w:rsidRPr="00A9595B" w:rsidRDefault="00E445D3" w:rsidP="00A9595B">
            <w:pPr>
              <w:spacing w:after="0" w:line="240" w:lineRule="auto"/>
              <w:ind w:left="11" w:hanging="11"/>
              <w:jc w:val="both"/>
              <w:rPr>
                <w:rFonts w:ascii="Times New Roman" w:eastAsia="Calibri" w:hAnsi="Times New Roman" w:cs="Times New Roman"/>
                <w:b/>
                <w:sz w:val="18"/>
                <w:szCs w:val="18"/>
                <w:lang w:eastAsia="ru-RU"/>
              </w:rPr>
            </w:pPr>
            <w:r w:rsidRPr="00A9595B">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78ABE45" w14:textId="77777777" w:rsidR="00E445D3" w:rsidRPr="00A9595B" w:rsidRDefault="00E445D3" w:rsidP="00A9595B">
            <w:pPr>
              <w:spacing w:after="0" w:line="240" w:lineRule="auto"/>
              <w:rPr>
                <w:rFonts w:ascii="Times New Roman" w:eastAsia="Times New Roman" w:hAnsi="Times New Roman" w:cs="Times New Roman"/>
                <w:sz w:val="24"/>
                <w:szCs w:val="24"/>
                <w:lang w:eastAsia="ru-RU"/>
              </w:rPr>
            </w:pPr>
            <w:r w:rsidRPr="00A9595B">
              <w:rPr>
                <w:rFonts w:ascii="Times New Roman" w:hAnsi="Times New Roman" w:cs="Times New Roman"/>
                <w:sz w:val="24"/>
              </w:rPr>
              <w:t>Использовать знания по безопасности жизнедеятельности человека в практической работе,</w:t>
            </w:r>
            <w:r w:rsidRPr="00A9595B">
              <w:rPr>
                <w:rFonts w:ascii="Times New Roman" w:hAnsi="Times New Roman" w:cs="Times New Roman"/>
                <w:sz w:val="24"/>
                <w:szCs w:val="24"/>
              </w:rPr>
              <w:t xml:space="preserve"> </w:t>
            </w:r>
            <w:r w:rsidRPr="00A9595B">
              <w:rPr>
                <w:rFonts w:ascii="Times New Roman" w:eastAsia="Times New Roman" w:hAnsi="Times New Roman" w:cs="Times New Roman"/>
                <w:sz w:val="24"/>
                <w:szCs w:val="24"/>
                <w:lang w:eastAsia="ru-RU"/>
              </w:rPr>
              <w:t>экономически и финансово обоснованные</w:t>
            </w:r>
          </w:p>
          <w:p w14:paraId="077ED852" w14:textId="30B23B07" w:rsidR="00E445D3" w:rsidRPr="00A9595B" w:rsidRDefault="00E445D3" w:rsidP="00A9595B">
            <w:pPr>
              <w:spacing w:after="0" w:line="240" w:lineRule="auto"/>
              <w:ind w:left="11" w:hanging="11"/>
              <w:jc w:val="both"/>
              <w:rPr>
                <w:rFonts w:ascii="Times New Roman" w:eastAsia="Times New Roman" w:hAnsi="Times New Roman" w:cs="Times New Roman"/>
                <w:sz w:val="18"/>
                <w:szCs w:val="18"/>
                <w:lang w:eastAsia="ru-RU"/>
              </w:rPr>
            </w:pPr>
            <w:r w:rsidRPr="00A9595B">
              <w:rPr>
                <w:rFonts w:ascii="Times New Roman" w:eastAsia="Times New Roman" w:hAnsi="Times New Roman" w:cs="Times New Roman"/>
                <w:sz w:val="24"/>
                <w:szCs w:val="24"/>
                <w:lang w:eastAsia="ru-RU"/>
              </w:rPr>
              <w:t>организационно-управленческие решения в профессиональной деятельности</w:t>
            </w:r>
          </w:p>
        </w:tc>
      </w:tr>
      <w:tr w:rsidR="00E445D3" w:rsidRPr="00A9595B" w14:paraId="21DAE10E" w14:textId="77777777" w:rsidTr="0098773D">
        <w:trPr>
          <w:trHeight w:val="475"/>
          <w:jc w:val="center"/>
        </w:trPr>
        <w:tc>
          <w:tcPr>
            <w:tcW w:w="982" w:type="pct"/>
            <w:vMerge/>
            <w:tcBorders>
              <w:left w:val="single" w:sz="6" w:space="0" w:color="000000"/>
            </w:tcBorders>
            <w:vAlign w:val="center"/>
          </w:tcPr>
          <w:p w14:paraId="57783281" w14:textId="77777777" w:rsidR="00E445D3" w:rsidRPr="00A9595B" w:rsidRDefault="00E445D3" w:rsidP="00A9595B">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14:paraId="39366E0F" w14:textId="77777777" w:rsidR="00E445D3" w:rsidRPr="00A9595B" w:rsidRDefault="00E445D3" w:rsidP="00A9595B">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7828FE34" w14:textId="77777777" w:rsidR="00E445D3" w:rsidRPr="00A9595B" w:rsidRDefault="00E445D3" w:rsidP="00A9595B">
            <w:pPr>
              <w:spacing w:after="0" w:line="240" w:lineRule="auto"/>
              <w:ind w:left="11" w:hanging="11"/>
              <w:jc w:val="both"/>
              <w:rPr>
                <w:rFonts w:ascii="Times New Roman" w:eastAsia="Calibri" w:hAnsi="Times New Roman" w:cs="Times New Roman"/>
                <w:b/>
                <w:sz w:val="18"/>
                <w:szCs w:val="18"/>
                <w:lang w:eastAsia="ru-RU"/>
              </w:rPr>
            </w:pPr>
            <w:r w:rsidRPr="00A9595B">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7ACF90A" w14:textId="408F4CD7" w:rsidR="00E445D3" w:rsidRPr="00A9595B" w:rsidRDefault="00E445D3" w:rsidP="00A9595B">
            <w:pPr>
              <w:spacing w:after="0" w:line="240" w:lineRule="auto"/>
              <w:ind w:left="11" w:hanging="11"/>
              <w:jc w:val="both"/>
              <w:rPr>
                <w:rFonts w:ascii="Times New Roman" w:eastAsia="Calibri" w:hAnsi="Times New Roman" w:cs="Times New Roman"/>
                <w:sz w:val="18"/>
                <w:szCs w:val="18"/>
                <w:lang w:eastAsia="ru-RU"/>
              </w:rPr>
            </w:pPr>
            <w:r w:rsidRPr="00A9595B">
              <w:rPr>
                <w:rFonts w:ascii="Times New Roman" w:eastAsia="Calibri" w:hAnsi="Times New Roman" w:cs="Times New Roman"/>
                <w:sz w:val="24"/>
              </w:rPr>
              <w:t>навыками</w:t>
            </w:r>
            <w:r w:rsidRPr="00A9595B">
              <w:rPr>
                <w:rFonts w:ascii="Times New Roman" w:hAnsi="Times New Roman" w:cs="Times New Roman"/>
                <w:sz w:val="24"/>
              </w:rPr>
              <w:t xml:space="preserve"> </w:t>
            </w:r>
            <w:r w:rsidRPr="00A9595B">
              <w:rPr>
                <w:rFonts w:ascii="Times New Roman" w:eastAsia="Times New Roman" w:hAnsi="Times New Roman" w:cs="Times New Roman"/>
                <w:sz w:val="24"/>
                <w:szCs w:val="24"/>
                <w:lang w:eastAsia="ru-RU"/>
              </w:rPr>
              <w:t xml:space="preserve">внутренней готовности к действиям в условиях ЧС, а также к потенциально опасным видам </w:t>
            </w:r>
            <w:r w:rsidRPr="00A9595B">
              <w:rPr>
                <w:rFonts w:ascii="Times New Roman" w:eastAsia="Times New Roman" w:hAnsi="Times New Roman" w:cs="Times New Roman"/>
                <w:sz w:val="24"/>
                <w:szCs w:val="24"/>
                <w:lang w:eastAsia="ru-RU"/>
              </w:rPr>
              <w:lastRenderedPageBreak/>
              <w:t>деятельности</w:t>
            </w:r>
            <w:r w:rsidRPr="00A9595B">
              <w:rPr>
                <w:rFonts w:ascii="Times New Roman" w:eastAsia="Times New Roman" w:hAnsi="Times New Roman" w:cs="Times New Roman"/>
                <w:sz w:val="24"/>
                <w:szCs w:val="24"/>
                <w:lang w:eastAsia="ru-RU"/>
              </w:rPr>
              <w:br/>
              <w:t>навыками сознательного и ответственного отношения к вопросам личной безопасности и безопасности окружающих</w:t>
            </w:r>
          </w:p>
        </w:tc>
      </w:tr>
    </w:tbl>
    <w:p w14:paraId="00A1E0AD" w14:textId="77777777" w:rsidR="000D7ED1" w:rsidRPr="00A9595B" w:rsidRDefault="000D7ED1" w:rsidP="00A9595B">
      <w:pPr>
        <w:spacing w:after="0" w:line="240" w:lineRule="auto"/>
        <w:rPr>
          <w:rFonts w:ascii="Times New Roman" w:eastAsia="Calibri" w:hAnsi="Times New Roman" w:cs="Times New Roman"/>
          <w:b/>
          <w:sz w:val="24"/>
          <w:szCs w:val="24"/>
          <w:lang w:eastAsia="ru-RU"/>
        </w:rPr>
      </w:pPr>
    </w:p>
    <w:p w14:paraId="5D3503C5" w14:textId="040696D1" w:rsidR="00C415A8" w:rsidRPr="00A9595B" w:rsidRDefault="00C415A8" w:rsidP="00A9595B">
      <w:pPr>
        <w:spacing w:after="0" w:line="360" w:lineRule="auto"/>
        <w:ind w:firstLine="709"/>
        <w:jc w:val="both"/>
        <w:rPr>
          <w:rFonts w:ascii="Times New Roman" w:hAnsi="Times New Roman" w:cs="Times New Roman"/>
          <w:sz w:val="24"/>
          <w:szCs w:val="24"/>
        </w:rPr>
      </w:pPr>
      <w:r w:rsidRPr="00A9595B">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3026B1" w:rsidRPr="00A9595B">
        <w:rPr>
          <w:rFonts w:ascii="Times New Roman" w:hAnsi="Times New Roman" w:cs="Times New Roman"/>
          <w:sz w:val="24"/>
          <w:szCs w:val="24"/>
        </w:rPr>
        <w:t>ов обучающегося в соответствии с</w:t>
      </w:r>
      <w:r w:rsidRPr="00A9595B">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5DE7BE0" w14:textId="77777777" w:rsidR="008357FE" w:rsidRPr="00A9595B" w:rsidRDefault="00C415A8" w:rsidP="00A9595B">
      <w:pPr>
        <w:spacing w:after="0" w:line="360" w:lineRule="auto"/>
        <w:ind w:firstLine="709"/>
        <w:jc w:val="both"/>
        <w:rPr>
          <w:rFonts w:ascii="Times New Roman" w:hAnsi="Times New Roman" w:cs="Times New Roman"/>
          <w:sz w:val="24"/>
          <w:szCs w:val="24"/>
        </w:rPr>
      </w:pPr>
      <w:r w:rsidRPr="00A9595B">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4314A2" w:rsidRPr="00A9595B">
        <w:rPr>
          <w:rFonts w:ascii="Times New Roman" w:hAnsi="Times New Roman" w:cs="Times New Roman"/>
          <w:sz w:val="24"/>
          <w:szCs w:val="24"/>
        </w:rPr>
        <w:t xml:space="preserve"> востребованным на рынке труда.</w:t>
      </w:r>
    </w:p>
    <w:p w14:paraId="5343277A" w14:textId="77777777" w:rsidR="000D7ED1" w:rsidRPr="00A9595B" w:rsidRDefault="000D7ED1" w:rsidP="00A9595B">
      <w:pPr>
        <w:spacing w:after="0" w:line="36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524E4AC3" w14:textId="77777777" w:rsidR="004314A2" w:rsidRPr="00A9595B" w:rsidRDefault="000D7ED1" w:rsidP="00A9595B">
      <w:pPr>
        <w:spacing w:after="0" w:line="36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3264"/>
        <w:gridCol w:w="969"/>
        <w:gridCol w:w="629"/>
        <w:gridCol w:w="716"/>
        <w:gridCol w:w="663"/>
        <w:gridCol w:w="2234"/>
      </w:tblGrid>
      <w:tr w:rsidR="00A9595B" w:rsidRPr="00A9595B" w14:paraId="2AEBBB76" w14:textId="77777777" w:rsidTr="000A18D0">
        <w:trPr>
          <w:trHeight w:val="1158"/>
          <w:jc w:val="right"/>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2096F3B5"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p>
          <w:p w14:paraId="5A102A90"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p>
          <w:p w14:paraId="393DBEEA"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w:t>
            </w:r>
          </w:p>
          <w:p w14:paraId="10D1E05E"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5E9922F4"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p>
          <w:p w14:paraId="33DEDC4F"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07B68B3C" w14:textId="77777777" w:rsidR="000A18D0" w:rsidRPr="00A9595B" w:rsidRDefault="000A18D0" w:rsidP="00A9595B">
            <w:pPr>
              <w:widowControl w:val="0"/>
              <w:spacing w:after="0" w:line="240" w:lineRule="auto"/>
              <w:jc w:val="both"/>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010829AF"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Формы текущего контроля успеваемости</w:t>
            </w:r>
          </w:p>
          <w:p w14:paraId="3133CA7C" w14:textId="77777777" w:rsidR="000A18D0" w:rsidRPr="00A9595B" w:rsidRDefault="000A18D0" w:rsidP="00A9595B">
            <w:pPr>
              <w:widowControl w:val="0"/>
              <w:spacing w:after="0" w:line="240" w:lineRule="auto"/>
              <w:jc w:val="center"/>
              <w:rPr>
                <w:rFonts w:ascii="Times New Roman" w:eastAsia="Times New Roman" w:hAnsi="Times New Roman" w:cs="Times New Roman"/>
                <w:i/>
                <w:sz w:val="24"/>
                <w:szCs w:val="24"/>
                <w:lang w:eastAsia="ru-RU"/>
              </w:rPr>
            </w:pPr>
          </w:p>
        </w:tc>
      </w:tr>
      <w:tr w:rsidR="00A9595B" w:rsidRPr="00A9595B" w14:paraId="075674C4" w14:textId="77777777" w:rsidTr="000A18D0">
        <w:trPr>
          <w:jc w:val="right"/>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08356A0" w14:textId="77777777" w:rsidR="000A18D0" w:rsidRPr="00A9595B" w:rsidRDefault="000A18D0" w:rsidP="00A9595B">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14:paraId="399F1586" w14:textId="77777777" w:rsidR="000A18D0" w:rsidRPr="00A9595B" w:rsidRDefault="000A18D0" w:rsidP="00A9595B">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27098C43"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3456A89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8DFF1E"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11811B6F"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21063CC7" w14:textId="77777777" w:rsidR="000A18D0" w:rsidRPr="00A9595B" w:rsidRDefault="000A18D0" w:rsidP="00A9595B">
            <w:pPr>
              <w:spacing w:after="0"/>
              <w:rPr>
                <w:rFonts w:ascii="Times New Roman" w:eastAsia="Times New Roman" w:hAnsi="Times New Roman" w:cs="Times New Roman"/>
                <w:i/>
                <w:sz w:val="24"/>
                <w:szCs w:val="24"/>
                <w:lang w:eastAsia="ru-RU"/>
              </w:rPr>
            </w:pPr>
          </w:p>
        </w:tc>
      </w:tr>
      <w:tr w:rsidR="00A9595B" w:rsidRPr="00A9595B" w14:paraId="1DB91534"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1ACA27D8"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14:paraId="58675C7D"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 Введение. Эволюция среды обитания, переход от биосферы к техносфере.</w:t>
            </w:r>
          </w:p>
        </w:tc>
        <w:tc>
          <w:tcPr>
            <w:tcW w:w="969" w:type="dxa"/>
            <w:tcBorders>
              <w:top w:val="single" w:sz="4" w:space="0" w:color="auto"/>
              <w:left w:val="single" w:sz="4" w:space="0" w:color="auto"/>
              <w:bottom w:val="single" w:sz="4" w:space="0" w:color="auto"/>
              <w:right w:val="single" w:sz="4" w:space="0" w:color="auto"/>
            </w:tcBorders>
            <w:vAlign w:val="center"/>
          </w:tcPr>
          <w:p w14:paraId="10540B25"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33C34DB"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C461B1"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3E49C9F"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45937A8" w14:textId="77777777"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69469F04"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606F386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14:paraId="25D33FA1"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2. Взаимодействие человека и техносферы. Опасности, вредные и травмирующие факторы.</w:t>
            </w:r>
          </w:p>
        </w:tc>
        <w:tc>
          <w:tcPr>
            <w:tcW w:w="969" w:type="dxa"/>
            <w:tcBorders>
              <w:top w:val="single" w:sz="4" w:space="0" w:color="auto"/>
              <w:left w:val="single" w:sz="4" w:space="0" w:color="auto"/>
              <w:bottom w:val="single" w:sz="4" w:space="0" w:color="auto"/>
              <w:right w:val="single" w:sz="4" w:space="0" w:color="auto"/>
            </w:tcBorders>
            <w:vAlign w:val="center"/>
          </w:tcPr>
          <w:p w14:paraId="343CBB29"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8E4EC2A"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2144B9B0"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49451C7"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9122C04"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p w14:paraId="392F5E6F"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p>
        </w:tc>
      </w:tr>
      <w:tr w:rsidR="00A9595B" w:rsidRPr="00A9595B" w14:paraId="33A67D55"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554F3C5C"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tcPr>
          <w:p w14:paraId="5BCB8271"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3. Безопасность, системы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29580DE8"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321A437E"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349BF3D1"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DE577DC"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7341215" w14:textId="77777777" w:rsidR="000A18D0" w:rsidRPr="00A9595B" w:rsidRDefault="000A18D0" w:rsidP="00A9595B">
            <w:pPr>
              <w:spacing w:after="0" w:line="240" w:lineRule="auto"/>
              <w:jc w:val="center"/>
              <w:rPr>
                <w:rFonts w:ascii="Times New Roman" w:eastAsia="Times New Roman" w:hAnsi="Times New Roman" w:cs="Times New Roman"/>
                <w:i/>
                <w:sz w:val="24"/>
                <w:szCs w:val="24"/>
                <w:lang w:eastAsia="ru-RU"/>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62F4BC62"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1522E738"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14:paraId="770D11CD"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4. Теоретические основы и практические функции БЖД.</w:t>
            </w:r>
          </w:p>
        </w:tc>
        <w:tc>
          <w:tcPr>
            <w:tcW w:w="969" w:type="dxa"/>
            <w:tcBorders>
              <w:top w:val="single" w:sz="4" w:space="0" w:color="auto"/>
              <w:left w:val="single" w:sz="4" w:space="0" w:color="auto"/>
              <w:bottom w:val="single" w:sz="4" w:space="0" w:color="auto"/>
              <w:right w:val="single" w:sz="4" w:space="0" w:color="auto"/>
            </w:tcBorders>
            <w:vAlign w:val="center"/>
          </w:tcPr>
          <w:p w14:paraId="4B70EA18"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45D1880A"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125CC200"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B8B2FBA"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5B2AF1C" w14:textId="77777777"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 тест, реферат, доклад, глоссарий</w:t>
            </w:r>
          </w:p>
        </w:tc>
      </w:tr>
      <w:tr w:rsidR="00A9595B" w:rsidRPr="00A9595B" w14:paraId="4E67DAFB"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61EBD52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14:paraId="2F5CA23E"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 xml:space="preserve">Тема 5. Критерии комфортности и безопасности </w:t>
            </w:r>
            <w:r w:rsidRPr="00A9595B">
              <w:rPr>
                <w:rFonts w:ascii="Times New Roman" w:hAnsi="Times New Roman" w:cs="Times New Roman"/>
              </w:rPr>
              <w:lastRenderedPageBreak/>
              <w:t>техносферы. Показатели негативности техносферы.</w:t>
            </w:r>
          </w:p>
        </w:tc>
        <w:tc>
          <w:tcPr>
            <w:tcW w:w="969" w:type="dxa"/>
            <w:tcBorders>
              <w:top w:val="single" w:sz="4" w:space="0" w:color="auto"/>
              <w:left w:val="single" w:sz="4" w:space="0" w:color="auto"/>
              <w:bottom w:val="single" w:sz="4" w:space="0" w:color="auto"/>
              <w:right w:val="single" w:sz="4" w:space="0" w:color="auto"/>
            </w:tcBorders>
            <w:vAlign w:val="center"/>
          </w:tcPr>
          <w:p w14:paraId="0FC8E809" w14:textId="77777777" w:rsidR="000A18D0" w:rsidRPr="00A9595B" w:rsidRDefault="00036299"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lastRenderedPageBreak/>
              <w:t>14</w:t>
            </w:r>
          </w:p>
        </w:tc>
        <w:tc>
          <w:tcPr>
            <w:tcW w:w="629" w:type="dxa"/>
            <w:tcBorders>
              <w:top w:val="single" w:sz="4" w:space="0" w:color="auto"/>
              <w:left w:val="single" w:sz="4" w:space="0" w:color="auto"/>
              <w:bottom w:val="single" w:sz="4" w:space="0" w:color="auto"/>
              <w:right w:val="single" w:sz="4" w:space="0" w:color="auto"/>
            </w:tcBorders>
            <w:vAlign w:val="center"/>
          </w:tcPr>
          <w:p w14:paraId="297A6DFF"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58DAA979" w14:textId="77777777" w:rsidR="000A18D0" w:rsidRPr="00A9595B" w:rsidRDefault="00036299" w:rsidP="00A9595B">
            <w:pPr>
              <w:jc w:val="center"/>
              <w:rPr>
                <w:rFonts w:ascii="Times New Roman" w:hAnsi="Times New Roman" w:cs="Times New Roman"/>
              </w:rPr>
            </w:pPr>
            <w:r w:rsidRPr="00A9595B">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57A47EFE"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CA8AFA9" w14:textId="53E8EE6B"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 xml:space="preserve">Устный ответ, реферат, доклад, </w:t>
            </w:r>
            <w:r w:rsidRPr="00A9595B">
              <w:rPr>
                <w:rFonts w:ascii="Times New Roman" w:eastAsia="Calibri" w:hAnsi="Times New Roman" w:cs="Times New Roman"/>
                <w:sz w:val="24"/>
                <w:szCs w:val="24"/>
                <w:lang w:eastAsia="ar-SA"/>
              </w:rPr>
              <w:lastRenderedPageBreak/>
              <w:t>эссе, тест, глоссарий</w:t>
            </w:r>
          </w:p>
        </w:tc>
      </w:tr>
      <w:tr w:rsidR="00A9595B" w:rsidRPr="00A9595B" w14:paraId="50068E71"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0148C14E"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lastRenderedPageBreak/>
              <w:t>6</w:t>
            </w:r>
          </w:p>
        </w:tc>
        <w:tc>
          <w:tcPr>
            <w:tcW w:w="3264" w:type="dxa"/>
            <w:tcBorders>
              <w:top w:val="single" w:sz="4" w:space="0" w:color="auto"/>
              <w:left w:val="single" w:sz="4" w:space="0" w:color="auto"/>
              <w:bottom w:val="single" w:sz="4" w:space="0" w:color="auto"/>
              <w:right w:val="single" w:sz="4" w:space="0" w:color="auto"/>
            </w:tcBorders>
          </w:tcPr>
          <w:p w14:paraId="5F2C72F3"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69" w:type="dxa"/>
            <w:tcBorders>
              <w:top w:val="single" w:sz="4" w:space="0" w:color="auto"/>
              <w:left w:val="single" w:sz="4" w:space="0" w:color="auto"/>
              <w:bottom w:val="single" w:sz="4" w:space="0" w:color="auto"/>
              <w:right w:val="single" w:sz="4" w:space="0" w:color="auto"/>
            </w:tcBorders>
            <w:vAlign w:val="center"/>
          </w:tcPr>
          <w:p w14:paraId="4742B529" w14:textId="77777777" w:rsidR="000A18D0" w:rsidRPr="00A9595B" w:rsidRDefault="00036299"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629" w:type="dxa"/>
            <w:tcBorders>
              <w:top w:val="single" w:sz="4" w:space="0" w:color="auto"/>
              <w:left w:val="single" w:sz="4" w:space="0" w:color="auto"/>
              <w:bottom w:val="single" w:sz="4" w:space="0" w:color="auto"/>
              <w:right w:val="single" w:sz="4" w:space="0" w:color="auto"/>
            </w:tcBorders>
            <w:vAlign w:val="center"/>
          </w:tcPr>
          <w:p w14:paraId="652CC5E0"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01B0165E"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B56CE8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C3D8AE7" w14:textId="77777777"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Устный ответ, Реферат, доклад, эссе, тест, глоссарий</w:t>
            </w:r>
          </w:p>
        </w:tc>
      </w:tr>
      <w:tr w:rsidR="00A9595B" w:rsidRPr="00A9595B" w14:paraId="51C24513"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26936CAE"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14:paraId="00BD0AB5"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7. Основы проектирования техносферы по условиям безопасности жизнедеятельности.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6F507DC5"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7DF5DB5C"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BED5A45"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3BAD0107"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70D3BF6" w14:textId="77777777"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47BB6E39"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24E0DBB8"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14:paraId="6159F84F"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8. Классификация основных форм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5397E011"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47BBF33"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A62C4E5"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5A2855F6"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876B73A"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p w14:paraId="5D600562"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p>
        </w:tc>
      </w:tr>
      <w:tr w:rsidR="00A9595B" w:rsidRPr="00A9595B" w14:paraId="27AA3B07"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7C80509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14:paraId="61A02FBB"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9. Пути повышения эффективной трудовой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5953FD69"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62D953E"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DC314D0"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60022642"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D82A2BE" w14:textId="77777777" w:rsidR="000A18D0" w:rsidRPr="00A9595B" w:rsidRDefault="000A18D0" w:rsidP="00A9595B">
            <w:pPr>
              <w:spacing w:after="0" w:line="240" w:lineRule="auto"/>
              <w:jc w:val="center"/>
              <w:rPr>
                <w:rFonts w:ascii="Times New Roman" w:eastAsia="Times New Roman" w:hAnsi="Times New Roman" w:cs="Times New Roman"/>
                <w:i/>
                <w:sz w:val="24"/>
                <w:szCs w:val="24"/>
                <w:lang w:eastAsia="ru-RU"/>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4E561B34"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48A7338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14:paraId="51701CBA"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10. Воздействие негативных факторов и их нормирование.</w:t>
            </w:r>
          </w:p>
        </w:tc>
        <w:tc>
          <w:tcPr>
            <w:tcW w:w="969" w:type="dxa"/>
            <w:tcBorders>
              <w:top w:val="single" w:sz="4" w:space="0" w:color="auto"/>
              <w:left w:val="single" w:sz="4" w:space="0" w:color="auto"/>
              <w:bottom w:val="single" w:sz="4" w:space="0" w:color="auto"/>
              <w:right w:val="single" w:sz="4" w:space="0" w:color="auto"/>
            </w:tcBorders>
            <w:vAlign w:val="center"/>
          </w:tcPr>
          <w:p w14:paraId="550AFA3D"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212EDADE"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D8F2EEC"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907D706"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CD0B900" w14:textId="11745C15"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устный ответ, реферат, доклад, эссе, тест, глоссарий</w:t>
            </w:r>
          </w:p>
        </w:tc>
      </w:tr>
      <w:tr w:rsidR="00A9595B" w:rsidRPr="00A9595B" w14:paraId="34545E06"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585E6A70"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39262EA5"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11. Общие сведения о чрезвычайных ситуациях.</w:t>
            </w:r>
          </w:p>
        </w:tc>
        <w:tc>
          <w:tcPr>
            <w:tcW w:w="969" w:type="dxa"/>
            <w:tcBorders>
              <w:top w:val="single" w:sz="4" w:space="0" w:color="auto"/>
              <w:left w:val="single" w:sz="4" w:space="0" w:color="auto"/>
              <w:bottom w:val="single" w:sz="4" w:space="0" w:color="auto"/>
              <w:right w:val="single" w:sz="4" w:space="0" w:color="auto"/>
            </w:tcBorders>
            <w:vAlign w:val="center"/>
          </w:tcPr>
          <w:p w14:paraId="08D82F42"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899BD1B"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CF8B59C"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C5C04BB"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12E3282" w14:textId="0DB784A9"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устный ответ, реферат, доклад, тест, дискуссия с представителем МЧС, глоссарий</w:t>
            </w:r>
          </w:p>
        </w:tc>
      </w:tr>
      <w:tr w:rsidR="00A9595B" w:rsidRPr="00A9595B" w14:paraId="4973D46C"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23A7D9E2"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12</w:t>
            </w:r>
          </w:p>
        </w:tc>
        <w:tc>
          <w:tcPr>
            <w:tcW w:w="3264" w:type="dxa"/>
            <w:tcBorders>
              <w:top w:val="single" w:sz="4" w:space="0" w:color="auto"/>
              <w:left w:val="single" w:sz="4" w:space="0" w:color="auto"/>
              <w:bottom w:val="single" w:sz="4" w:space="0" w:color="auto"/>
              <w:right w:val="single" w:sz="4" w:space="0" w:color="auto"/>
            </w:tcBorders>
          </w:tcPr>
          <w:p w14:paraId="795E7470"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 xml:space="preserve">Тема 12. Правовые и нормативно-технические основы БЖД. </w:t>
            </w:r>
          </w:p>
        </w:tc>
        <w:tc>
          <w:tcPr>
            <w:tcW w:w="969" w:type="dxa"/>
            <w:tcBorders>
              <w:top w:val="single" w:sz="4" w:space="0" w:color="auto"/>
              <w:left w:val="single" w:sz="4" w:space="0" w:color="auto"/>
              <w:bottom w:val="single" w:sz="4" w:space="0" w:color="auto"/>
              <w:right w:val="single" w:sz="4" w:space="0" w:color="auto"/>
            </w:tcBorders>
            <w:vAlign w:val="center"/>
          </w:tcPr>
          <w:p w14:paraId="37A5D583"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FFCE0EC"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34DB1DF"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66ADA6D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2EE605A8" w14:textId="77777777"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324626D9"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7BA91DA1"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13</w:t>
            </w:r>
          </w:p>
        </w:tc>
        <w:tc>
          <w:tcPr>
            <w:tcW w:w="3264" w:type="dxa"/>
            <w:tcBorders>
              <w:top w:val="single" w:sz="4" w:space="0" w:color="auto"/>
              <w:left w:val="single" w:sz="4" w:space="0" w:color="auto"/>
              <w:bottom w:val="single" w:sz="4" w:space="0" w:color="auto"/>
              <w:right w:val="single" w:sz="4" w:space="0" w:color="auto"/>
            </w:tcBorders>
          </w:tcPr>
          <w:p w14:paraId="21E2A6FF"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13.  Организационные основы управления БЖД. Мониторинг.</w:t>
            </w:r>
          </w:p>
        </w:tc>
        <w:tc>
          <w:tcPr>
            <w:tcW w:w="969" w:type="dxa"/>
            <w:tcBorders>
              <w:top w:val="single" w:sz="4" w:space="0" w:color="auto"/>
              <w:left w:val="single" w:sz="4" w:space="0" w:color="auto"/>
              <w:bottom w:val="single" w:sz="4" w:space="0" w:color="auto"/>
              <w:right w:val="single" w:sz="4" w:space="0" w:color="auto"/>
            </w:tcBorders>
            <w:vAlign w:val="center"/>
          </w:tcPr>
          <w:p w14:paraId="0F2D41B5"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63E71A7"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49AF6A6"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37F5161F"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505E789B"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p w14:paraId="5345A7E0"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p>
        </w:tc>
      </w:tr>
      <w:tr w:rsidR="00A9595B" w:rsidRPr="00A9595B" w14:paraId="318B6C22"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484D30F1"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14</w:t>
            </w:r>
          </w:p>
        </w:tc>
        <w:tc>
          <w:tcPr>
            <w:tcW w:w="3264" w:type="dxa"/>
            <w:tcBorders>
              <w:top w:val="single" w:sz="4" w:space="0" w:color="auto"/>
              <w:left w:val="single" w:sz="4" w:space="0" w:color="auto"/>
              <w:bottom w:val="single" w:sz="4" w:space="0" w:color="auto"/>
              <w:right w:val="single" w:sz="4" w:space="0" w:color="auto"/>
            </w:tcBorders>
          </w:tcPr>
          <w:p w14:paraId="545B6CC9"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14. Экспертиза и контроль экологичности и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2692FB0"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28575685"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99EEF27"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214985E9"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1CA2EDD9" w14:textId="77777777" w:rsidR="000A18D0" w:rsidRPr="00A9595B" w:rsidRDefault="000A18D0" w:rsidP="00A9595B">
            <w:pPr>
              <w:spacing w:after="0" w:line="240" w:lineRule="auto"/>
              <w:jc w:val="center"/>
              <w:rPr>
                <w:rFonts w:ascii="Times New Roman" w:eastAsia="Times New Roman" w:hAnsi="Times New Roman" w:cs="Times New Roman"/>
                <w:i/>
                <w:sz w:val="24"/>
                <w:szCs w:val="24"/>
                <w:lang w:eastAsia="ru-RU"/>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7F2818FA"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4CC02712"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15</w:t>
            </w:r>
          </w:p>
        </w:tc>
        <w:tc>
          <w:tcPr>
            <w:tcW w:w="3264" w:type="dxa"/>
            <w:tcBorders>
              <w:top w:val="single" w:sz="4" w:space="0" w:color="auto"/>
              <w:left w:val="single" w:sz="4" w:space="0" w:color="auto"/>
              <w:bottom w:val="single" w:sz="4" w:space="0" w:color="auto"/>
              <w:right w:val="single" w:sz="4" w:space="0" w:color="auto"/>
            </w:tcBorders>
          </w:tcPr>
          <w:p w14:paraId="02A7CBC3"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15. Принципы обеспечения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7A40B2BB"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F15A74D"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CBFE6A7"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0900588F"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6D5208CA" w14:textId="77777777"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71B2AD1A"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405328BB"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16</w:t>
            </w:r>
          </w:p>
        </w:tc>
        <w:tc>
          <w:tcPr>
            <w:tcW w:w="3264" w:type="dxa"/>
            <w:tcBorders>
              <w:top w:val="single" w:sz="4" w:space="0" w:color="auto"/>
              <w:left w:val="single" w:sz="4" w:space="0" w:color="auto"/>
              <w:bottom w:val="single" w:sz="4" w:space="0" w:color="auto"/>
              <w:right w:val="single" w:sz="4" w:space="0" w:color="auto"/>
            </w:tcBorders>
          </w:tcPr>
          <w:p w14:paraId="514E55CA"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16. Совместимость элементов системы «человек-среда».</w:t>
            </w:r>
          </w:p>
        </w:tc>
        <w:tc>
          <w:tcPr>
            <w:tcW w:w="969" w:type="dxa"/>
            <w:tcBorders>
              <w:top w:val="single" w:sz="4" w:space="0" w:color="auto"/>
              <w:left w:val="single" w:sz="4" w:space="0" w:color="auto"/>
              <w:bottom w:val="single" w:sz="4" w:space="0" w:color="auto"/>
              <w:right w:val="single" w:sz="4" w:space="0" w:color="auto"/>
            </w:tcBorders>
            <w:vAlign w:val="center"/>
          </w:tcPr>
          <w:p w14:paraId="453E07A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77B7EF93"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66EC1CD"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420DC8CA"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25DCB5C4"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p w14:paraId="1F35E584"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p>
        </w:tc>
      </w:tr>
      <w:tr w:rsidR="00A9595B" w:rsidRPr="00A9595B" w14:paraId="13E31CD9"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6EA7A877"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17</w:t>
            </w:r>
          </w:p>
        </w:tc>
        <w:tc>
          <w:tcPr>
            <w:tcW w:w="3264" w:type="dxa"/>
            <w:tcBorders>
              <w:top w:val="single" w:sz="4" w:space="0" w:color="auto"/>
              <w:left w:val="single" w:sz="4" w:space="0" w:color="auto"/>
              <w:bottom w:val="single" w:sz="4" w:space="0" w:color="auto"/>
              <w:right w:val="single" w:sz="4" w:space="0" w:color="auto"/>
            </w:tcBorders>
          </w:tcPr>
          <w:p w14:paraId="30F6DE55"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17. Методы повышения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09BC3B86"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5443296"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4557317"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0D2D27F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18627304" w14:textId="77777777" w:rsidR="000A18D0" w:rsidRPr="00A9595B" w:rsidRDefault="000A18D0" w:rsidP="00A9595B">
            <w:pPr>
              <w:spacing w:after="0" w:line="240" w:lineRule="auto"/>
              <w:jc w:val="center"/>
              <w:rPr>
                <w:rFonts w:ascii="Times New Roman" w:eastAsia="Times New Roman" w:hAnsi="Times New Roman" w:cs="Times New Roman"/>
                <w:i/>
                <w:sz w:val="24"/>
                <w:szCs w:val="24"/>
                <w:lang w:eastAsia="ru-RU"/>
              </w:rPr>
            </w:pPr>
            <w:r w:rsidRPr="00A9595B">
              <w:rPr>
                <w:rFonts w:ascii="Times New Roman" w:eastAsia="Calibri" w:hAnsi="Times New Roman" w:cs="Times New Roman"/>
                <w:sz w:val="24"/>
                <w:szCs w:val="24"/>
                <w:lang w:eastAsia="ar-SA"/>
              </w:rPr>
              <w:t>реферат, доклад, эссе, тест глоссарий</w:t>
            </w:r>
          </w:p>
        </w:tc>
      </w:tr>
      <w:tr w:rsidR="000A18D0" w:rsidRPr="00A9595B" w14:paraId="1B97EF0C"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0AD673BF"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14:paraId="602321BA" w14:textId="77777777" w:rsidR="000A18D0" w:rsidRPr="00A9595B" w:rsidRDefault="000A18D0" w:rsidP="00A9595B">
            <w:pPr>
              <w:spacing w:after="0" w:line="240" w:lineRule="auto"/>
              <w:rPr>
                <w:rFonts w:ascii="Times New Roman" w:hAnsi="Times New Roman" w:cs="Times New Roman"/>
                <w:b/>
                <w:sz w:val="24"/>
                <w:szCs w:val="24"/>
              </w:rPr>
            </w:pPr>
            <w:r w:rsidRPr="00A9595B">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3ED1D761"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tcPr>
          <w:p w14:paraId="134072EB" w14:textId="77777777" w:rsidR="000A18D0" w:rsidRPr="00A9595B" w:rsidRDefault="000A18D0" w:rsidP="00A9595B">
            <w:pPr>
              <w:ind w:left="-140"/>
              <w:jc w:val="center"/>
              <w:rPr>
                <w:rFonts w:ascii="Times New Roman" w:hAnsi="Times New Roman" w:cs="Times New Roman"/>
                <w:b/>
              </w:rPr>
            </w:pPr>
            <w:r w:rsidRPr="00A9595B">
              <w:rPr>
                <w:rFonts w:ascii="Times New Roman" w:hAnsi="Times New Roman" w:cs="Times New Roman"/>
                <w:b/>
              </w:rPr>
              <w:t>10</w:t>
            </w:r>
          </w:p>
        </w:tc>
        <w:tc>
          <w:tcPr>
            <w:tcW w:w="716" w:type="dxa"/>
            <w:tcBorders>
              <w:top w:val="single" w:sz="4" w:space="0" w:color="auto"/>
              <w:left w:val="single" w:sz="4" w:space="0" w:color="auto"/>
              <w:bottom w:val="single" w:sz="4" w:space="0" w:color="auto"/>
              <w:right w:val="single" w:sz="4" w:space="0" w:color="auto"/>
            </w:tcBorders>
          </w:tcPr>
          <w:p w14:paraId="2A854A35" w14:textId="77777777" w:rsidR="000A18D0" w:rsidRPr="00A9595B" w:rsidRDefault="000A18D0" w:rsidP="00A9595B">
            <w:pPr>
              <w:ind w:left="-140"/>
              <w:jc w:val="center"/>
              <w:rPr>
                <w:rFonts w:ascii="Times New Roman" w:hAnsi="Times New Roman" w:cs="Times New Roman"/>
                <w:b/>
              </w:rPr>
            </w:pPr>
            <w:r w:rsidRPr="00A9595B">
              <w:rPr>
                <w:rFonts w:ascii="Times New Roman" w:hAnsi="Times New Roman" w:cs="Times New Roman"/>
                <w:b/>
              </w:rPr>
              <w:t>26</w:t>
            </w:r>
          </w:p>
        </w:tc>
        <w:tc>
          <w:tcPr>
            <w:tcW w:w="663" w:type="dxa"/>
            <w:tcBorders>
              <w:top w:val="single" w:sz="4" w:space="0" w:color="auto"/>
              <w:left w:val="single" w:sz="4" w:space="0" w:color="auto"/>
              <w:bottom w:val="single" w:sz="4" w:space="0" w:color="auto"/>
              <w:right w:val="single" w:sz="4" w:space="0" w:color="auto"/>
            </w:tcBorders>
            <w:vAlign w:val="center"/>
          </w:tcPr>
          <w:p w14:paraId="567CACDE"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72</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800A3C8"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зачет</w:t>
            </w:r>
          </w:p>
        </w:tc>
      </w:tr>
    </w:tbl>
    <w:p w14:paraId="2EBA6C76" w14:textId="77777777" w:rsidR="000D7ED1" w:rsidRPr="00A9595B" w:rsidRDefault="000D7ED1" w:rsidP="00A9595B">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40DFC12F" w14:textId="77777777" w:rsidR="000D7ED1" w:rsidRPr="00A9595B" w:rsidRDefault="000D7ED1" w:rsidP="00A9595B">
      <w:pPr>
        <w:spacing w:after="0" w:line="36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lastRenderedPageBreak/>
        <w:t xml:space="preserve">Базовые разделы дисциплины и виды учебной работы, рекомендуемые для изучения студентам 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A9595B" w:rsidRPr="00A9595B" w14:paraId="5C2D70C9" w14:textId="77777777" w:rsidTr="000A18D0">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63030B81"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p>
          <w:p w14:paraId="06DD2F21"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p>
          <w:p w14:paraId="6E65C19A"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w:t>
            </w:r>
          </w:p>
          <w:p w14:paraId="50C12F20"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п/п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1E39B3F9"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p>
          <w:p w14:paraId="26BA06AA"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499E6BDE" w14:textId="77777777" w:rsidR="000A18D0" w:rsidRPr="00A9595B" w:rsidRDefault="000A18D0" w:rsidP="00A9595B">
            <w:pPr>
              <w:widowControl w:val="0"/>
              <w:spacing w:after="0" w:line="240" w:lineRule="auto"/>
              <w:jc w:val="both"/>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5D9D01C2"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Формы текущего контроля успеваемости</w:t>
            </w:r>
          </w:p>
          <w:p w14:paraId="6B594EB5" w14:textId="77777777" w:rsidR="000A18D0" w:rsidRPr="00A9595B" w:rsidRDefault="000A18D0" w:rsidP="00A9595B">
            <w:pPr>
              <w:widowControl w:val="0"/>
              <w:spacing w:after="0" w:line="240" w:lineRule="auto"/>
              <w:jc w:val="center"/>
              <w:rPr>
                <w:rFonts w:ascii="Times New Roman" w:eastAsia="Times New Roman" w:hAnsi="Times New Roman" w:cs="Times New Roman"/>
                <w:i/>
                <w:sz w:val="24"/>
                <w:szCs w:val="24"/>
                <w:lang w:eastAsia="ru-RU"/>
              </w:rPr>
            </w:pPr>
          </w:p>
        </w:tc>
      </w:tr>
      <w:tr w:rsidR="00A9595B" w:rsidRPr="00A9595B" w14:paraId="746B20CC" w14:textId="77777777" w:rsidTr="000A18D0">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4CB2C0" w14:textId="77777777" w:rsidR="000A18D0" w:rsidRPr="00A9595B" w:rsidRDefault="000A18D0" w:rsidP="00A9595B">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14:paraId="57724086" w14:textId="77777777" w:rsidR="000A18D0" w:rsidRPr="00A9595B" w:rsidRDefault="000A18D0" w:rsidP="00A9595B">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5522272D"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1A45C2AA"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49BB05"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985855"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63815A1E" w14:textId="77777777" w:rsidR="000A18D0" w:rsidRPr="00A9595B" w:rsidRDefault="000A18D0" w:rsidP="00A9595B">
            <w:pPr>
              <w:spacing w:after="0"/>
              <w:rPr>
                <w:rFonts w:ascii="Times New Roman" w:eastAsia="Times New Roman" w:hAnsi="Times New Roman" w:cs="Times New Roman"/>
                <w:i/>
                <w:sz w:val="24"/>
                <w:szCs w:val="24"/>
                <w:lang w:eastAsia="ru-RU"/>
              </w:rPr>
            </w:pPr>
          </w:p>
        </w:tc>
      </w:tr>
      <w:tr w:rsidR="00A9595B" w:rsidRPr="00A9595B" w14:paraId="75061072"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4CD62247"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14:paraId="4DEDD47C"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 Введение. Эволюция среды обитания, переход от биосферы к техносфере.</w:t>
            </w:r>
          </w:p>
        </w:tc>
        <w:tc>
          <w:tcPr>
            <w:tcW w:w="969" w:type="dxa"/>
            <w:tcBorders>
              <w:top w:val="single" w:sz="4" w:space="0" w:color="auto"/>
              <w:left w:val="single" w:sz="4" w:space="0" w:color="auto"/>
              <w:bottom w:val="single" w:sz="4" w:space="0" w:color="auto"/>
              <w:right w:val="single" w:sz="4" w:space="0" w:color="auto"/>
            </w:tcBorders>
            <w:vAlign w:val="center"/>
          </w:tcPr>
          <w:p w14:paraId="37FD78F5"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121615AA"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7449D93F"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50203275"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E3C93FB" w14:textId="77777777"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4275867B"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04B1E6D2"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14:paraId="37F0AE14"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2. Взаимодействие человека и техносферы. Опасности, вредные и травмирующие факторы.</w:t>
            </w:r>
          </w:p>
        </w:tc>
        <w:tc>
          <w:tcPr>
            <w:tcW w:w="969" w:type="dxa"/>
            <w:tcBorders>
              <w:top w:val="single" w:sz="4" w:space="0" w:color="auto"/>
              <w:left w:val="single" w:sz="4" w:space="0" w:color="auto"/>
              <w:bottom w:val="single" w:sz="4" w:space="0" w:color="auto"/>
              <w:right w:val="single" w:sz="4" w:space="0" w:color="auto"/>
            </w:tcBorders>
            <w:vAlign w:val="center"/>
          </w:tcPr>
          <w:p w14:paraId="2752FA0D"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354F94D2"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0D1CCC"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7169627"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88B1A0D"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p w14:paraId="6B73544A"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p>
        </w:tc>
      </w:tr>
      <w:tr w:rsidR="00A9595B" w:rsidRPr="00A9595B" w14:paraId="5DBCC299"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31B4F03B"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tcPr>
          <w:p w14:paraId="0570CF38"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3. Безопасность, системы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3CA4B45"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2B66B30" w14:textId="77777777" w:rsidR="000A18D0" w:rsidRPr="00A9595B" w:rsidRDefault="000A18D0" w:rsidP="00A9595B">
            <w:pPr>
              <w:jc w:val="center"/>
              <w:rPr>
                <w:rFonts w:ascii="Times New Roman" w:hAnsi="Times New Roman" w:cs="Times New Roman"/>
              </w:rPr>
            </w:pPr>
            <w:r w:rsidRPr="00A9595B">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7B3AD119"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A74A2EC"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79AEE83" w14:textId="77777777" w:rsidR="000A18D0" w:rsidRPr="00A9595B" w:rsidRDefault="000A18D0" w:rsidP="00A9595B">
            <w:pPr>
              <w:spacing w:after="0" w:line="240" w:lineRule="auto"/>
              <w:jc w:val="center"/>
              <w:rPr>
                <w:rFonts w:ascii="Times New Roman" w:eastAsia="Times New Roman" w:hAnsi="Times New Roman" w:cs="Times New Roman"/>
                <w:i/>
                <w:sz w:val="24"/>
                <w:szCs w:val="24"/>
                <w:lang w:eastAsia="ru-RU"/>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1AA53A55"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2D824B77"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14:paraId="7A95CC93"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4. Теоретические основы и практические функции БЖД.</w:t>
            </w:r>
          </w:p>
        </w:tc>
        <w:tc>
          <w:tcPr>
            <w:tcW w:w="969" w:type="dxa"/>
            <w:tcBorders>
              <w:top w:val="single" w:sz="4" w:space="0" w:color="auto"/>
              <w:left w:val="single" w:sz="4" w:space="0" w:color="auto"/>
              <w:bottom w:val="single" w:sz="4" w:space="0" w:color="auto"/>
              <w:right w:val="single" w:sz="4" w:space="0" w:color="auto"/>
            </w:tcBorders>
            <w:vAlign w:val="center"/>
          </w:tcPr>
          <w:p w14:paraId="5FD61405"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32CADDF5"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BB1C730"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E334557"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FF810B1" w14:textId="77777777"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1B09BCB6"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4FBB953C"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14:paraId="6A590E23"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5. Критерии комфортности и безопасности техносферы. Показатели негативности техносферы.</w:t>
            </w:r>
          </w:p>
        </w:tc>
        <w:tc>
          <w:tcPr>
            <w:tcW w:w="969" w:type="dxa"/>
            <w:tcBorders>
              <w:top w:val="single" w:sz="4" w:space="0" w:color="auto"/>
              <w:left w:val="single" w:sz="4" w:space="0" w:color="auto"/>
              <w:bottom w:val="single" w:sz="4" w:space="0" w:color="auto"/>
              <w:right w:val="single" w:sz="4" w:space="0" w:color="auto"/>
            </w:tcBorders>
            <w:vAlign w:val="center"/>
          </w:tcPr>
          <w:p w14:paraId="758051C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6CDD279"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11058FB"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B3253AC"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4C0DA0E"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p w14:paraId="657A2C7E"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p>
        </w:tc>
      </w:tr>
      <w:tr w:rsidR="00A9595B" w:rsidRPr="00A9595B" w14:paraId="7358A048"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5F994AE9"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14:paraId="16DBC0B6"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69" w:type="dxa"/>
            <w:tcBorders>
              <w:top w:val="single" w:sz="4" w:space="0" w:color="auto"/>
              <w:left w:val="single" w:sz="4" w:space="0" w:color="auto"/>
              <w:bottom w:val="single" w:sz="4" w:space="0" w:color="auto"/>
              <w:right w:val="single" w:sz="4" w:space="0" w:color="auto"/>
            </w:tcBorders>
            <w:vAlign w:val="center"/>
          </w:tcPr>
          <w:p w14:paraId="077CC775"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8FC95F7"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D1202FD"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709911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50F9F21" w14:textId="77777777" w:rsidR="000A18D0" w:rsidRPr="00A9595B" w:rsidRDefault="000A18D0" w:rsidP="00A9595B">
            <w:pPr>
              <w:spacing w:after="0" w:line="240" w:lineRule="auto"/>
              <w:jc w:val="center"/>
              <w:rPr>
                <w:rFonts w:ascii="Times New Roman" w:eastAsia="Times New Roman" w:hAnsi="Times New Roman" w:cs="Times New Roman"/>
                <w:i/>
                <w:sz w:val="24"/>
                <w:szCs w:val="24"/>
                <w:lang w:eastAsia="ru-RU"/>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2FE1AF01"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2A09EE8E"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14:paraId="5A1195ED"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7. Основы проектирования техносферы по условиям безопасности жизнедеятельности.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6FB184DA"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842A4A5"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FB314BF"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42FD62E"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A3860AE" w14:textId="77777777"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58F94E91"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00039142"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14:paraId="23E846ED"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8. Классификация основных форм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20F5C38C"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F5BA42C"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9B5E0B2"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179F167"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E2EF1C2"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p w14:paraId="09FD6430"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p>
        </w:tc>
      </w:tr>
      <w:tr w:rsidR="00A9595B" w:rsidRPr="00A9595B" w14:paraId="5BD2F0F9"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6F47F54D"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14:paraId="369A8901"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9. Пути повышения эффективной трудовой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6186B2EB"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78ACD1F"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2EBD961"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CFF442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7E5F41E" w14:textId="77777777"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4B496E31"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467364A3"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14:paraId="53E8956F"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10. Воздействие негативных факторов и их нормирование.</w:t>
            </w:r>
          </w:p>
        </w:tc>
        <w:tc>
          <w:tcPr>
            <w:tcW w:w="969" w:type="dxa"/>
            <w:tcBorders>
              <w:top w:val="single" w:sz="4" w:space="0" w:color="auto"/>
              <w:left w:val="single" w:sz="4" w:space="0" w:color="auto"/>
              <w:bottom w:val="single" w:sz="4" w:space="0" w:color="auto"/>
              <w:right w:val="single" w:sz="4" w:space="0" w:color="auto"/>
            </w:tcBorders>
            <w:vAlign w:val="center"/>
          </w:tcPr>
          <w:p w14:paraId="1CB9A376"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8C09B12"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009B3AB"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F3E6E73"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9202EFC"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p w14:paraId="02B7411C"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p>
        </w:tc>
      </w:tr>
      <w:tr w:rsidR="00A9595B" w:rsidRPr="00A9595B" w14:paraId="72095F6E"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5B152F49"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56C3DA10"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11. Общие сведения о чрезвычайных ситуациях.</w:t>
            </w:r>
          </w:p>
        </w:tc>
        <w:tc>
          <w:tcPr>
            <w:tcW w:w="969" w:type="dxa"/>
            <w:tcBorders>
              <w:top w:val="single" w:sz="4" w:space="0" w:color="auto"/>
              <w:left w:val="single" w:sz="4" w:space="0" w:color="auto"/>
              <w:bottom w:val="single" w:sz="4" w:space="0" w:color="auto"/>
              <w:right w:val="single" w:sz="4" w:space="0" w:color="auto"/>
            </w:tcBorders>
            <w:vAlign w:val="center"/>
          </w:tcPr>
          <w:p w14:paraId="329169C9"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F9412EC"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EA6A57A"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A270693"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633F34B" w14:textId="77777777" w:rsidR="000A18D0" w:rsidRPr="00A9595B" w:rsidRDefault="000A18D0" w:rsidP="00A9595B">
            <w:pPr>
              <w:spacing w:after="0" w:line="240" w:lineRule="auto"/>
              <w:jc w:val="center"/>
              <w:rPr>
                <w:rFonts w:ascii="Times New Roman" w:eastAsia="Times New Roman" w:hAnsi="Times New Roman" w:cs="Times New Roman"/>
                <w:i/>
                <w:sz w:val="24"/>
                <w:szCs w:val="24"/>
                <w:lang w:eastAsia="ru-RU"/>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6BE5EB9A"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C9F0155"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lastRenderedPageBreak/>
              <w:t>12</w:t>
            </w:r>
          </w:p>
        </w:tc>
        <w:tc>
          <w:tcPr>
            <w:tcW w:w="3264" w:type="dxa"/>
            <w:tcBorders>
              <w:top w:val="single" w:sz="4" w:space="0" w:color="auto"/>
              <w:left w:val="single" w:sz="4" w:space="0" w:color="auto"/>
              <w:bottom w:val="single" w:sz="4" w:space="0" w:color="auto"/>
              <w:right w:val="single" w:sz="4" w:space="0" w:color="auto"/>
            </w:tcBorders>
          </w:tcPr>
          <w:p w14:paraId="2B031C2E"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 xml:space="preserve">Тема 12. Правовые и нормативно-технические основы БЖД. </w:t>
            </w:r>
          </w:p>
        </w:tc>
        <w:tc>
          <w:tcPr>
            <w:tcW w:w="969" w:type="dxa"/>
            <w:tcBorders>
              <w:top w:val="single" w:sz="4" w:space="0" w:color="auto"/>
              <w:left w:val="single" w:sz="4" w:space="0" w:color="auto"/>
              <w:bottom w:val="single" w:sz="4" w:space="0" w:color="auto"/>
              <w:right w:val="single" w:sz="4" w:space="0" w:color="auto"/>
            </w:tcBorders>
            <w:vAlign w:val="center"/>
          </w:tcPr>
          <w:p w14:paraId="315CE5C1"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3E6FD2C"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F8B5594"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F5EEB60"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778AF31" w14:textId="77777777"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711562FD"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E8C5613"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13</w:t>
            </w:r>
          </w:p>
        </w:tc>
        <w:tc>
          <w:tcPr>
            <w:tcW w:w="3264" w:type="dxa"/>
            <w:tcBorders>
              <w:top w:val="single" w:sz="4" w:space="0" w:color="auto"/>
              <w:left w:val="single" w:sz="4" w:space="0" w:color="auto"/>
              <w:bottom w:val="single" w:sz="4" w:space="0" w:color="auto"/>
              <w:right w:val="single" w:sz="4" w:space="0" w:color="auto"/>
            </w:tcBorders>
          </w:tcPr>
          <w:p w14:paraId="18CEFCBC"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13.  Организационные основы управления БЖД. Мониторинг.</w:t>
            </w:r>
          </w:p>
        </w:tc>
        <w:tc>
          <w:tcPr>
            <w:tcW w:w="969" w:type="dxa"/>
            <w:tcBorders>
              <w:top w:val="single" w:sz="4" w:space="0" w:color="auto"/>
              <w:left w:val="single" w:sz="4" w:space="0" w:color="auto"/>
              <w:bottom w:val="single" w:sz="4" w:space="0" w:color="auto"/>
              <w:right w:val="single" w:sz="4" w:space="0" w:color="auto"/>
            </w:tcBorders>
            <w:vAlign w:val="center"/>
          </w:tcPr>
          <w:p w14:paraId="57C2661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7D2E66E"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0DEE9A5"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2B6370F"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36B054D"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p w14:paraId="6BB7466B"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p>
        </w:tc>
      </w:tr>
      <w:tr w:rsidR="00A9595B" w:rsidRPr="00A9595B" w14:paraId="20818AA3"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C83884F"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14</w:t>
            </w:r>
          </w:p>
        </w:tc>
        <w:tc>
          <w:tcPr>
            <w:tcW w:w="3264" w:type="dxa"/>
            <w:tcBorders>
              <w:top w:val="single" w:sz="4" w:space="0" w:color="auto"/>
              <w:left w:val="single" w:sz="4" w:space="0" w:color="auto"/>
              <w:bottom w:val="single" w:sz="4" w:space="0" w:color="auto"/>
              <w:right w:val="single" w:sz="4" w:space="0" w:color="auto"/>
            </w:tcBorders>
          </w:tcPr>
          <w:p w14:paraId="3D11170A"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14. Экспертиза и контроль экологичности и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3ADBA6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4AD46D69"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276423D"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DD809FC"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0403CAA3" w14:textId="77777777" w:rsidR="000A18D0" w:rsidRPr="00A9595B" w:rsidRDefault="000A18D0" w:rsidP="00A9595B">
            <w:pPr>
              <w:spacing w:after="0" w:line="240" w:lineRule="auto"/>
              <w:jc w:val="center"/>
              <w:rPr>
                <w:rFonts w:ascii="Times New Roman" w:eastAsia="Times New Roman" w:hAnsi="Times New Roman" w:cs="Times New Roman"/>
                <w:i/>
                <w:sz w:val="24"/>
                <w:szCs w:val="24"/>
                <w:lang w:eastAsia="ru-RU"/>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1AC37477"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4B04444"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15</w:t>
            </w:r>
          </w:p>
        </w:tc>
        <w:tc>
          <w:tcPr>
            <w:tcW w:w="3264" w:type="dxa"/>
            <w:tcBorders>
              <w:top w:val="single" w:sz="4" w:space="0" w:color="auto"/>
              <w:left w:val="single" w:sz="4" w:space="0" w:color="auto"/>
              <w:bottom w:val="single" w:sz="4" w:space="0" w:color="auto"/>
              <w:right w:val="single" w:sz="4" w:space="0" w:color="auto"/>
            </w:tcBorders>
          </w:tcPr>
          <w:p w14:paraId="1937AF42"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15. Принципы обеспечения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084B468E"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4ADE6551"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0E1A2F3"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B352BE6"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41E21EC6" w14:textId="77777777" w:rsidR="000A18D0" w:rsidRPr="00A9595B" w:rsidRDefault="000A18D0" w:rsidP="00A9595B">
            <w:pPr>
              <w:suppressAutoHyphens/>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tc>
      </w:tr>
      <w:tr w:rsidR="00A9595B" w:rsidRPr="00A9595B" w14:paraId="5FEF336B"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757A73C"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16</w:t>
            </w:r>
          </w:p>
        </w:tc>
        <w:tc>
          <w:tcPr>
            <w:tcW w:w="3264" w:type="dxa"/>
            <w:tcBorders>
              <w:top w:val="single" w:sz="4" w:space="0" w:color="auto"/>
              <w:left w:val="single" w:sz="4" w:space="0" w:color="auto"/>
              <w:bottom w:val="single" w:sz="4" w:space="0" w:color="auto"/>
              <w:right w:val="single" w:sz="4" w:space="0" w:color="auto"/>
            </w:tcBorders>
          </w:tcPr>
          <w:p w14:paraId="58B796DE"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16. Совместимость элементов системы «человек-среда».</w:t>
            </w:r>
          </w:p>
        </w:tc>
        <w:tc>
          <w:tcPr>
            <w:tcW w:w="969" w:type="dxa"/>
            <w:tcBorders>
              <w:top w:val="single" w:sz="4" w:space="0" w:color="auto"/>
              <w:left w:val="single" w:sz="4" w:space="0" w:color="auto"/>
              <w:bottom w:val="single" w:sz="4" w:space="0" w:color="auto"/>
              <w:right w:val="single" w:sz="4" w:space="0" w:color="auto"/>
            </w:tcBorders>
            <w:vAlign w:val="center"/>
          </w:tcPr>
          <w:p w14:paraId="162395F9"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E3D2455"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AA7B788"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4F38B08D"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4CD9EA63"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 доклад, эссе, тест глоссарий</w:t>
            </w:r>
          </w:p>
          <w:p w14:paraId="5F01B7A6" w14:textId="77777777" w:rsidR="000A18D0" w:rsidRPr="00A9595B" w:rsidRDefault="000A18D0" w:rsidP="00A9595B">
            <w:pPr>
              <w:suppressAutoHyphens/>
              <w:snapToGrid w:val="0"/>
              <w:spacing w:after="0" w:line="240" w:lineRule="auto"/>
              <w:jc w:val="center"/>
              <w:rPr>
                <w:rFonts w:ascii="Times New Roman" w:eastAsia="Calibri" w:hAnsi="Times New Roman" w:cs="Times New Roman"/>
                <w:sz w:val="24"/>
                <w:szCs w:val="24"/>
                <w:lang w:eastAsia="ar-SA"/>
              </w:rPr>
            </w:pPr>
          </w:p>
        </w:tc>
      </w:tr>
      <w:tr w:rsidR="00A9595B" w:rsidRPr="00A9595B" w14:paraId="6DA3493B"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6948116"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17</w:t>
            </w:r>
          </w:p>
        </w:tc>
        <w:tc>
          <w:tcPr>
            <w:tcW w:w="3264" w:type="dxa"/>
            <w:tcBorders>
              <w:top w:val="single" w:sz="4" w:space="0" w:color="auto"/>
              <w:left w:val="single" w:sz="4" w:space="0" w:color="auto"/>
              <w:bottom w:val="single" w:sz="4" w:space="0" w:color="auto"/>
              <w:right w:val="single" w:sz="4" w:space="0" w:color="auto"/>
            </w:tcBorders>
          </w:tcPr>
          <w:p w14:paraId="3A291471" w14:textId="77777777" w:rsidR="000A18D0" w:rsidRPr="00A9595B" w:rsidRDefault="000A18D0" w:rsidP="00A9595B">
            <w:pPr>
              <w:rPr>
                <w:rFonts w:ascii="Times New Roman" w:hAnsi="Times New Roman" w:cs="Times New Roman"/>
              </w:rPr>
            </w:pPr>
            <w:r w:rsidRPr="00A9595B">
              <w:rPr>
                <w:rFonts w:ascii="Times New Roman" w:hAnsi="Times New Roman" w:cs="Times New Roman"/>
              </w:rPr>
              <w:t>Тема 17. Методы повышения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501F8CF"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c>
          <w:tcPr>
            <w:tcW w:w="629" w:type="dxa"/>
            <w:tcBorders>
              <w:top w:val="single" w:sz="4" w:space="0" w:color="auto"/>
              <w:left w:val="single" w:sz="4" w:space="0" w:color="auto"/>
              <w:bottom w:val="single" w:sz="4" w:space="0" w:color="auto"/>
              <w:right w:val="single" w:sz="4" w:space="0" w:color="auto"/>
            </w:tcBorders>
            <w:vAlign w:val="center"/>
          </w:tcPr>
          <w:p w14:paraId="47B2FB29" w14:textId="77777777" w:rsidR="000A18D0" w:rsidRPr="00A9595B" w:rsidRDefault="000A18D0" w:rsidP="00A9595B">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85A2531" w14:textId="77777777" w:rsidR="000A18D0" w:rsidRPr="00A9595B" w:rsidRDefault="000A18D0" w:rsidP="00A9595B">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551A5B5"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c>
          <w:tcPr>
            <w:tcW w:w="2234" w:type="dxa"/>
            <w:tcBorders>
              <w:top w:val="single" w:sz="4" w:space="0" w:color="auto"/>
              <w:left w:val="single" w:sz="4" w:space="0" w:color="auto"/>
              <w:bottom w:val="single" w:sz="4" w:space="0" w:color="auto"/>
              <w:right w:val="single" w:sz="4" w:space="0" w:color="auto"/>
            </w:tcBorders>
            <w:vAlign w:val="center"/>
          </w:tcPr>
          <w:p w14:paraId="584F19F2" w14:textId="77777777" w:rsidR="000A18D0" w:rsidRPr="00A9595B" w:rsidRDefault="000A18D0" w:rsidP="00A9595B">
            <w:pPr>
              <w:spacing w:after="0" w:line="240" w:lineRule="auto"/>
              <w:jc w:val="center"/>
              <w:rPr>
                <w:rFonts w:ascii="Times New Roman" w:eastAsia="Times New Roman" w:hAnsi="Times New Roman" w:cs="Times New Roman"/>
                <w:i/>
                <w:sz w:val="24"/>
                <w:szCs w:val="24"/>
                <w:lang w:eastAsia="ru-RU"/>
              </w:rPr>
            </w:pPr>
            <w:r w:rsidRPr="00A9595B">
              <w:rPr>
                <w:rFonts w:ascii="Times New Roman" w:eastAsia="Calibri" w:hAnsi="Times New Roman" w:cs="Times New Roman"/>
                <w:sz w:val="24"/>
                <w:szCs w:val="24"/>
                <w:lang w:eastAsia="ar-SA"/>
              </w:rPr>
              <w:t>тест глоссарий</w:t>
            </w:r>
          </w:p>
        </w:tc>
      </w:tr>
      <w:tr w:rsidR="000A18D0" w:rsidRPr="00A9595B" w14:paraId="1BA0539D"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C3D40FD" w14:textId="77777777" w:rsidR="000A18D0" w:rsidRPr="00A9595B" w:rsidRDefault="000A18D0" w:rsidP="00A9595B">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14:paraId="44F2FAC2" w14:textId="77777777" w:rsidR="000A18D0" w:rsidRPr="00A9595B" w:rsidRDefault="000A18D0" w:rsidP="00A9595B">
            <w:pPr>
              <w:spacing w:after="0" w:line="240" w:lineRule="auto"/>
              <w:rPr>
                <w:rFonts w:ascii="Times New Roman" w:hAnsi="Times New Roman" w:cs="Times New Roman"/>
                <w:b/>
                <w:sz w:val="24"/>
                <w:szCs w:val="24"/>
              </w:rPr>
            </w:pPr>
            <w:r w:rsidRPr="00A9595B">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388ABDF1"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tcPr>
          <w:p w14:paraId="3DA59BBF" w14:textId="77777777" w:rsidR="000A18D0" w:rsidRPr="00A9595B" w:rsidRDefault="000A18D0" w:rsidP="00A9595B">
            <w:pPr>
              <w:ind w:left="-140"/>
              <w:jc w:val="center"/>
              <w:rPr>
                <w:rFonts w:ascii="Times New Roman" w:hAnsi="Times New Roman" w:cs="Times New Roman"/>
                <w:b/>
              </w:rPr>
            </w:pPr>
            <w:r w:rsidRPr="00A9595B">
              <w:rPr>
                <w:rFonts w:ascii="Times New Roman" w:hAnsi="Times New Roman" w:cs="Times New Roman"/>
                <w:b/>
              </w:rPr>
              <w:t>6</w:t>
            </w:r>
          </w:p>
        </w:tc>
        <w:tc>
          <w:tcPr>
            <w:tcW w:w="716" w:type="dxa"/>
            <w:tcBorders>
              <w:top w:val="single" w:sz="4" w:space="0" w:color="auto"/>
              <w:left w:val="single" w:sz="4" w:space="0" w:color="auto"/>
              <w:bottom w:val="single" w:sz="4" w:space="0" w:color="auto"/>
              <w:right w:val="single" w:sz="4" w:space="0" w:color="auto"/>
            </w:tcBorders>
          </w:tcPr>
          <w:p w14:paraId="1554B605" w14:textId="77777777" w:rsidR="000A18D0" w:rsidRPr="00A9595B" w:rsidRDefault="000A18D0" w:rsidP="00A9595B">
            <w:pPr>
              <w:ind w:left="-140"/>
              <w:jc w:val="center"/>
              <w:rPr>
                <w:rFonts w:ascii="Times New Roman" w:hAnsi="Times New Roman" w:cs="Times New Roman"/>
                <w:b/>
              </w:rPr>
            </w:pPr>
            <w:r w:rsidRPr="00A9595B">
              <w:rPr>
                <w:rFonts w:ascii="Times New Roman" w:hAnsi="Times New Roman" w:cs="Times New Roman"/>
                <w:b/>
              </w:rPr>
              <w:t>4</w:t>
            </w:r>
          </w:p>
        </w:tc>
        <w:tc>
          <w:tcPr>
            <w:tcW w:w="663" w:type="dxa"/>
            <w:tcBorders>
              <w:top w:val="single" w:sz="4" w:space="0" w:color="auto"/>
              <w:left w:val="single" w:sz="4" w:space="0" w:color="auto"/>
              <w:bottom w:val="single" w:sz="4" w:space="0" w:color="auto"/>
              <w:right w:val="single" w:sz="4" w:space="0" w:color="auto"/>
            </w:tcBorders>
            <w:vAlign w:val="center"/>
          </w:tcPr>
          <w:p w14:paraId="6DD7AA2A" w14:textId="77777777" w:rsidR="000A18D0" w:rsidRPr="00A9595B" w:rsidRDefault="000A18D0" w:rsidP="00A9595B">
            <w:pPr>
              <w:widowControl w:val="0"/>
              <w:spacing w:after="0" w:line="240" w:lineRule="auto"/>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98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5A810FC" w14:textId="77777777" w:rsidR="000A18D0" w:rsidRPr="00A9595B" w:rsidRDefault="000A18D0"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зачет</w:t>
            </w:r>
          </w:p>
        </w:tc>
      </w:tr>
    </w:tbl>
    <w:p w14:paraId="70B46D1F" w14:textId="77777777" w:rsidR="000D7ED1" w:rsidRPr="00A9595B" w:rsidRDefault="000D7ED1" w:rsidP="00A9595B">
      <w:pPr>
        <w:spacing w:after="0" w:line="360" w:lineRule="auto"/>
        <w:jc w:val="both"/>
        <w:rPr>
          <w:rFonts w:ascii="Times New Roman" w:eastAsia="Times New Roman" w:hAnsi="Times New Roman" w:cs="Times New Roman"/>
          <w:b/>
          <w:sz w:val="24"/>
          <w:szCs w:val="24"/>
          <w:lang w:eastAsia="ru-RU"/>
        </w:rPr>
      </w:pPr>
    </w:p>
    <w:p w14:paraId="54CB3C37" w14:textId="77777777" w:rsidR="000D7ED1" w:rsidRPr="00A9595B" w:rsidRDefault="000D7ED1" w:rsidP="00A9595B">
      <w:pPr>
        <w:spacing w:after="0" w:line="360" w:lineRule="auto"/>
        <w:jc w:val="center"/>
        <w:rPr>
          <w:rFonts w:ascii="Times New Roman" w:eastAsia="Times New Roman" w:hAnsi="Times New Roman" w:cs="Times New Roman"/>
          <w:b/>
          <w:caps/>
          <w:sz w:val="24"/>
          <w:szCs w:val="24"/>
          <w:lang w:eastAsia="ru-RU"/>
        </w:rPr>
      </w:pPr>
      <w:r w:rsidRPr="00A9595B">
        <w:rPr>
          <w:rFonts w:ascii="Times New Roman" w:eastAsia="Times New Roman" w:hAnsi="Times New Roman" w:cs="Times New Roman"/>
          <w:b/>
          <w:sz w:val="24"/>
          <w:szCs w:val="24"/>
          <w:lang w:eastAsia="ru-RU"/>
        </w:rPr>
        <w:t xml:space="preserve">3. </w:t>
      </w:r>
      <w:r w:rsidRPr="00A9595B">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13D1F0DC" w14:textId="77777777" w:rsidR="000055F3" w:rsidRPr="00A9595B" w:rsidRDefault="000055F3"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1.</w:t>
      </w:r>
      <w:r w:rsidRPr="00A9595B">
        <w:rPr>
          <w:rFonts w:ascii="Times New Roman" w:hAnsi="Times New Roman" w:cs="Times New Roman"/>
          <w:b/>
          <w:bCs/>
          <w:sz w:val="24"/>
          <w:szCs w:val="24"/>
        </w:rPr>
        <w:t xml:space="preserve"> Введение. Эволюция среды обитания, переход от биосферы к техносфере.</w:t>
      </w:r>
    </w:p>
    <w:p w14:paraId="7811EA75" w14:textId="77777777" w:rsidR="000055F3" w:rsidRPr="00A9595B" w:rsidRDefault="000055F3" w:rsidP="00A9595B">
      <w:pPr>
        <w:pStyle w:val="23"/>
        <w:spacing w:after="0" w:line="360" w:lineRule="auto"/>
        <w:ind w:left="0" w:firstLine="709"/>
        <w:jc w:val="both"/>
        <w:rPr>
          <w:rFonts w:ascii="Times New Roman" w:hAnsi="Times New Roman" w:cs="Times New Roman"/>
          <w:sz w:val="24"/>
          <w:szCs w:val="24"/>
        </w:rPr>
      </w:pPr>
      <w:r w:rsidRPr="00A9595B">
        <w:rPr>
          <w:rFonts w:ascii="Times New Roman" w:hAnsi="Times New Roman" w:cs="Times New Roman"/>
          <w:sz w:val="24"/>
          <w:szCs w:val="24"/>
        </w:rPr>
        <w:t>Место БЖД в общем объеме знаний экологических наук. Определение науки «экология». Области знаний наук «Экология техносферы» и «Экология биосферы». Схема взаимодействия человека, биосферы и техносферы. Основная цель БЖД как науки. Понятие термина «среда обитания». Система «человек-среда обитания». Причины повышенного загрязнения и деградации биосферы: демографический взрыв; урбанизация; рост энергетики, промышленного производства, численности средств транспорта; развитие сельского хозяйства. Основные термины БЖД: «происшествие»; «авария»; «катастрофа»; «стихийное бедствие»; «биосфера»; «техносфера»; «регион»; «производственная среда».</w:t>
      </w:r>
    </w:p>
    <w:p w14:paraId="625C6FBB" w14:textId="77777777" w:rsidR="000055F3" w:rsidRPr="00A9595B" w:rsidRDefault="000055F3" w:rsidP="00A9595B">
      <w:pPr>
        <w:spacing w:after="0" w:line="360" w:lineRule="auto"/>
        <w:jc w:val="both"/>
        <w:rPr>
          <w:rFonts w:ascii="Times New Roman" w:hAnsi="Times New Roman" w:cs="Times New Roman"/>
          <w:bCs/>
          <w:sz w:val="24"/>
          <w:szCs w:val="24"/>
        </w:rPr>
      </w:pPr>
    </w:p>
    <w:p w14:paraId="0F374210" w14:textId="77777777" w:rsidR="000055F3" w:rsidRPr="00A9595B" w:rsidRDefault="000055F3"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2.</w:t>
      </w:r>
      <w:r w:rsidRPr="00A9595B">
        <w:rPr>
          <w:rFonts w:ascii="Times New Roman" w:hAnsi="Times New Roman" w:cs="Times New Roman"/>
          <w:b/>
          <w:bCs/>
          <w:sz w:val="24"/>
          <w:szCs w:val="24"/>
        </w:rPr>
        <w:t xml:space="preserve"> Взаимодействие человека и техносферы. Опасности, вредные и травмирующие факторы.</w:t>
      </w:r>
    </w:p>
    <w:p w14:paraId="55EE0D38" w14:textId="77777777" w:rsidR="000055F3" w:rsidRPr="00A9595B" w:rsidRDefault="000055F3" w:rsidP="00A9595B">
      <w:pPr>
        <w:pStyle w:val="23"/>
        <w:spacing w:after="0" w:line="360" w:lineRule="auto"/>
        <w:ind w:left="0" w:firstLine="709"/>
        <w:jc w:val="both"/>
        <w:rPr>
          <w:rFonts w:ascii="Times New Roman" w:hAnsi="Times New Roman" w:cs="Times New Roman"/>
          <w:sz w:val="24"/>
          <w:szCs w:val="24"/>
        </w:rPr>
      </w:pPr>
      <w:r w:rsidRPr="00A9595B">
        <w:rPr>
          <w:rFonts w:ascii="Times New Roman" w:hAnsi="Times New Roman" w:cs="Times New Roman"/>
          <w:sz w:val="24"/>
          <w:szCs w:val="24"/>
        </w:rPr>
        <w:t xml:space="preserve">Условия гармоничного взаимодействия человека и окружающей его среды. Характерные состояния взаимодействия в системе «человек-среда обитания»: комфортное; допустимое; опасное; чрезвычайно опасное. Опасность – центральное понятие в безопасности жизнедеятельности. Понятие терминов «вредный фактор»; «травмирующий фактор». Естественные и антропогенные негативные факторы. Отходы </w:t>
      </w:r>
      <w:r w:rsidRPr="00A9595B">
        <w:rPr>
          <w:rFonts w:ascii="Times New Roman" w:hAnsi="Times New Roman" w:cs="Times New Roman"/>
          <w:sz w:val="24"/>
          <w:szCs w:val="24"/>
        </w:rPr>
        <w:lastRenderedPageBreak/>
        <w:t>– главная причина возникновения антропогенных опасностей. Перечень реально действующих негативных факторов на производстве и в быту. Характерная суточная миграция городского жителя в системе «человек-техносфера».</w:t>
      </w:r>
    </w:p>
    <w:p w14:paraId="287DFA08" w14:textId="77777777" w:rsidR="000055F3" w:rsidRPr="00A9595B" w:rsidRDefault="000055F3" w:rsidP="00A9595B">
      <w:pPr>
        <w:spacing w:after="0" w:line="360" w:lineRule="auto"/>
        <w:jc w:val="both"/>
        <w:rPr>
          <w:rFonts w:ascii="Times New Roman" w:hAnsi="Times New Roman" w:cs="Times New Roman"/>
          <w:bCs/>
          <w:sz w:val="24"/>
          <w:szCs w:val="24"/>
        </w:rPr>
      </w:pPr>
    </w:p>
    <w:p w14:paraId="03EDD2D6" w14:textId="77777777" w:rsidR="000055F3" w:rsidRPr="00A9595B" w:rsidRDefault="000055F3"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3.</w:t>
      </w:r>
      <w:r w:rsidRPr="00A9595B">
        <w:rPr>
          <w:rFonts w:ascii="Times New Roman" w:hAnsi="Times New Roman" w:cs="Times New Roman"/>
          <w:b/>
          <w:bCs/>
          <w:sz w:val="24"/>
          <w:szCs w:val="24"/>
        </w:rPr>
        <w:t xml:space="preserve"> Безопасность, системы безопасности.</w:t>
      </w:r>
    </w:p>
    <w:p w14:paraId="55BE0B9F" w14:textId="77777777" w:rsidR="000055F3" w:rsidRPr="00A9595B" w:rsidRDefault="000055F3" w:rsidP="00A9595B">
      <w:pPr>
        <w:pStyle w:val="23"/>
        <w:spacing w:after="0" w:line="360" w:lineRule="auto"/>
        <w:ind w:left="0" w:firstLine="709"/>
        <w:jc w:val="both"/>
        <w:rPr>
          <w:rFonts w:ascii="Times New Roman" w:hAnsi="Times New Roman" w:cs="Times New Roman"/>
          <w:sz w:val="24"/>
          <w:szCs w:val="24"/>
        </w:rPr>
      </w:pPr>
      <w:r w:rsidRPr="00A9595B">
        <w:rPr>
          <w:rFonts w:ascii="Times New Roman" w:hAnsi="Times New Roman" w:cs="Times New Roman"/>
          <w:sz w:val="24"/>
          <w:szCs w:val="24"/>
        </w:rPr>
        <w:t>Понятие терминов «безопасность» и «экологичность источника опасности». Основные виды систем безопасности по объектам защиты. Исторический приоритет систем безопасности человека. Развитие техносферы и увеличение числа задач, решаемых в системе «безопасность жизнедеятельности человека». Взаимосвязь существующих систем безопасности. Вторичные негативные воздействия на региональном и глобальном уровнях. Фундамент для решения проблем безопасности на всех уровнях.</w:t>
      </w:r>
    </w:p>
    <w:p w14:paraId="76D0AF38" w14:textId="77777777" w:rsidR="000055F3" w:rsidRPr="00A9595B" w:rsidRDefault="000055F3"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4.</w:t>
      </w:r>
      <w:r w:rsidRPr="00A9595B">
        <w:rPr>
          <w:rFonts w:ascii="Times New Roman" w:hAnsi="Times New Roman" w:cs="Times New Roman"/>
          <w:b/>
          <w:bCs/>
          <w:sz w:val="24"/>
          <w:szCs w:val="24"/>
        </w:rPr>
        <w:t xml:space="preserve"> Теоретические основы и практические функции БЖД.</w:t>
      </w:r>
    </w:p>
    <w:p w14:paraId="3EDEFD17" w14:textId="77777777" w:rsidR="000055F3" w:rsidRPr="00A9595B" w:rsidRDefault="000055F3" w:rsidP="00A9595B">
      <w:pPr>
        <w:pStyle w:val="23"/>
        <w:spacing w:after="0" w:line="360" w:lineRule="auto"/>
        <w:ind w:left="0" w:firstLine="709"/>
        <w:jc w:val="both"/>
        <w:rPr>
          <w:rFonts w:ascii="Times New Roman" w:hAnsi="Times New Roman" w:cs="Times New Roman"/>
          <w:sz w:val="24"/>
          <w:szCs w:val="24"/>
        </w:rPr>
      </w:pPr>
      <w:r w:rsidRPr="00A9595B">
        <w:rPr>
          <w:rFonts w:ascii="Times New Roman" w:hAnsi="Times New Roman" w:cs="Times New Roman"/>
          <w:sz w:val="24"/>
          <w:szCs w:val="24"/>
        </w:rPr>
        <w:t>Причины недостаточности и несвоевременности защитных мероприятий. Научная основа – решение проблем безопасности жизнедеятельности. Основные этапы научной деятельности БЖД. Главная задача науки о безопасности жизнедеятельности. Содержание современной теоретической базы БЖД. Основные функции БЖД. Аксиомы науки о безопасности жизнедеятельности в техносфере. Значение обучения и приобретения опыта для защиты от техногенных опасностей.</w:t>
      </w:r>
    </w:p>
    <w:p w14:paraId="0BA03E0A" w14:textId="77777777" w:rsidR="000055F3" w:rsidRPr="00A9595B" w:rsidRDefault="000055F3"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5.</w:t>
      </w:r>
      <w:r w:rsidRPr="00A9595B">
        <w:rPr>
          <w:rFonts w:ascii="Times New Roman" w:hAnsi="Times New Roman" w:cs="Times New Roman"/>
          <w:b/>
          <w:bCs/>
          <w:sz w:val="24"/>
          <w:szCs w:val="24"/>
        </w:rPr>
        <w:t xml:space="preserve"> Критерии комфортности и безопасности техносферы. Показатели негативности техносферы.</w:t>
      </w:r>
    </w:p>
    <w:p w14:paraId="1D78C194" w14:textId="77777777" w:rsidR="000055F3" w:rsidRPr="00A9595B" w:rsidRDefault="000055F3" w:rsidP="00A9595B">
      <w:pPr>
        <w:pStyle w:val="23"/>
        <w:spacing w:after="0" w:line="360" w:lineRule="auto"/>
        <w:ind w:left="0" w:firstLine="709"/>
        <w:jc w:val="both"/>
        <w:rPr>
          <w:rFonts w:ascii="Times New Roman" w:hAnsi="Times New Roman" w:cs="Times New Roman"/>
          <w:sz w:val="24"/>
          <w:szCs w:val="24"/>
        </w:rPr>
      </w:pPr>
      <w:r w:rsidRPr="00A9595B">
        <w:rPr>
          <w:rFonts w:ascii="Times New Roman" w:hAnsi="Times New Roman" w:cs="Times New Roman"/>
          <w:sz w:val="24"/>
          <w:szCs w:val="24"/>
        </w:rPr>
        <w:t>Установление значений основных критериев комфортности и безопасности техносферы. Нормирование микроклиматических показателей и показателей освещенности. Основные критерии безопасности техносферы: ПДК и ПДУ. Критерии экологичности источника воздействия на среду обитания. Формула определения величины риска. Величины приемлемого (допустимого) и неприемлемого риска. Численность пострадавших от воздействия травмирующих факторов как показатель негативности техносферы. Показатель частоты травматизма. Показатель тяжести травматизма. Численность пострадавших, получивших профессиональные или региональные заболевания. Показатель сокращения продолжительности жизни. Региональная младенческая смертность. Материальный ущерб.</w:t>
      </w:r>
    </w:p>
    <w:p w14:paraId="3CA70A3B" w14:textId="77777777" w:rsidR="000055F3" w:rsidRPr="00A9595B" w:rsidRDefault="000055F3" w:rsidP="00A9595B">
      <w:pPr>
        <w:spacing w:after="0" w:line="360" w:lineRule="auto"/>
        <w:jc w:val="both"/>
        <w:rPr>
          <w:rFonts w:ascii="Times New Roman" w:hAnsi="Times New Roman" w:cs="Times New Roman"/>
          <w:bCs/>
          <w:sz w:val="24"/>
          <w:szCs w:val="24"/>
        </w:rPr>
      </w:pPr>
    </w:p>
    <w:p w14:paraId="6F404D80" w14:textId="77777777" w:rsidR="000055F3" w:rsidRPr="00A9595B" w:rsidRDefault="000055F3"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6.</w:t>
      </w:r>
      <w:r w:rsidRPr="00A9595B">
        <w:rPr>
          <w:rFonts w:ascii="Times New Roman" w:hAnsi="Times New Roman" w:cs="Times New Roman"/>
          <w:b/>
          <w:bCs/>
          <w:sz w:val="24"/>
          <w:szCs w:val="24"/>
        </w:rPr>
        <w:t xml:space="preserve"> Актуальность научных исследований и практической деятельности в области БЖД.</w:t>
      </w:r>
    </w:p>
    <w:p w14:paraId="10EA2010" w14:textId="77777777" w:rsidR="000055F3" w:rsidRPr="00A9595B" w:rsidRDefault="000055F3" w:rsidP="00A9595B">
      <w:pPr>
        <w:pStyle w:val="23"/>
        <w:spacing w:after="0" w:line="360" w:lineRule="auto"/>
        <w:ind w:left="0" w:firstLine="709"/>
        <w:jc w:val="both"/>
        <w:rPr>
          <w:rFonts w:ascii="Times New Roman" w:hAnsi="Times New Roman" w:cs="Times New Roman"/>
          <w:sz w:val="24"/>
          <w:szCs w:val="24"/>
        </w:rPr>
      </w:pPr>
      <w:r w:rsidRPr="00A9595B">
        <w:rPr>
          <w:rFonts w:ascii="Times New Roman" w:hAnsi="Times New Roman" w:cs="Times New Roman"/>
          <w:sz w:val="24"/>
          <w:szCs w:val="24"/>
        </w:rPr>
        <w:lastRenderedPageBreak/>
        <w:t>Значение сокращения продолжительности жизни работающих, или проживающих во вредных условиях. Число несчастных случаев по предприятиям и отраслям.  Экологическая ситуация в крупных городах. Последствия загрязнения среды для организма человека.  Влияние состава атмосферного воздуха на здоровье людей. Понятие терминов «отравление» и «качество среды обитания». Рост аварийности и ее последствий. Наиболее характерные аварии. Вторичные негативные явления в окружающей среде. Тенденции изменения в ХХ веке численности погибших вследствие негативных факторов.</w:t>
      </w:r>
    </w:p>
    <w:p w14:paraId="00DCC355" w14:textId="77777777" w:rsidR="000055F3" w:rsidRPr="00A9595B" w:rsidRDefault="000055F3" w:rsidP="00A9595B">
      <w:pPr>
        <w:spacing w:after="0" w:line="360" w:lineRule="auto"/>
        <w:jc w:val="both"/>
        <w:rPr>
          <w:rFonts w:ascii="Times New Roman" w:hAnsi="Times New Roman" w:cs="Times New Roman"/>
          <w:bCs/>
          <w:sz w:val="24"/>
          <w:szCs w:val="24"/>
        </w:rPr>
      </w:pPr>
    </w:p>
    <w:p w14:paraId="303E4C3A" w14:textId="77777777" w:rsidR="000055F3" w:rsidRPr="00A9595B" w:rsidRDefault="000055F3"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7.</w:t>
      </w:r>
      <w:r w:rsidRPr="00A9595B">
        <w:rPr>
          <w:rFonts w:ascii="Times New Roman" w:hAnsi="Times New Roman" w:cs="Times New Roman"/>
          <w:b/>
          <w:bCs/>
          <w:sz w:val="24"/>
          <w:szCs w:val="24"/>
        </w:rPr>
        <w:t xml:space="preserve"> Основы проектирования техносферы по условиям безопасности жизнедеятельности.</w:t>
      </w:r>
    </w:p>
    <w:p w14:paraId="60FF1753" w14:textId="77777777" w:rsidR="000055F3" w:rsidRPr="00A9595B" w:rsidRDefault="000055F3" w:rsidP="00A9595B">
      <w:pPr>
        <w:spacing w:after="0" w:line="360" w:lineRule="auto"/>
        <w:ind w:firstLine="709"/>
        <w:jc w:val="both"/>
        <w:rPr>
          <w:rFonts w:ascii="Times New Roman" w:hAnsi="Times New Roman" w:cs="Times New Roman"/>
          <w:sz w:val="24"/>
          <w:szCs w:val="24"/>
        </w:rPr>
      </w:pPr>
      <w:r w:rsidRPr="00A9595B">
        <w:rPr>
          <w:rFonts w:ascii="Times New Roman" w:hAnsi="Times New Roman" w:cs="Times New Roman"/>
          <w:sz w:val="24"/>
          <w:szCs w:val="24"/>
        </w:rPr>
        <w:t>Способы достижения комфорта в зонах жизнедеятельности. Понятие термина «комфорт». Опасные зоны в пространстве техносферы. Зоны деятельности (пребывания) человека. Варианты взаимного положения зон опасности и зон пребывания человека. Защита расстоянием – радикальный способ обеспечения безопасности. Решение вопросов безопасности при различных вариантах опасных ситуаций. Сокращение размеров опасных зон. Уменьшение отходов – радикальный путь снижения воздействия вредных факторов. Направления в ограничении травмоопасности технических систем повышенной энергоемкости. Оценка риска технических систем. Применение экобиозащитной техники. Варианты использования экобиозащитной техники для снижения вредных воздействий. Средства индивидуальной защиты. Обязанности руководителя производственного процесса. Этап проектирования технических средств и технологических процессов. Понятие термина «образование». Четыре уровня образования по БЖД. Здоровье человека и информационная стратегия. Мониторинг. Информационная стратегия государства по укреплению здоровья и профилактике болезней населения. «Повестка дня на ХХ</w:t>
      </w:r>
      <w:r w:rsidRPr="00A9595B">
        <w:rPr>
          <w:rFonts w:ascii="Times New Roman" w:hAnsi="Times New Roman" w:cs="Times New Roman"/>
          <w:sz w:val="24"/>
          <w:szCs w:val="24"/>
          <w:lang w:val="en-US"/>
        </w:rPr>
        <w:t>I</w:t>
      </w:r>
      <w:r w:rsidRPr="00A9595B">
        <w:rPr>
          <w:rFonts w:ascii="Times New Roman" w:hAnsi="Times New Roman" w:cs="Times New Roman"/>
          <w:sz w:val="24"/>
          <w:szCs w:val="24"/>
        </w:rPr>
        <w:t xml:space="preserve"> век».</w:t>
      </w:r>
    </w:p>
    <w:p w14:paraId="352EB0B8" w14:textId="77777777" w:rsidR="000055F3" w:rsidRPr="00A9595B" w:rsidRDefault="000055F3" w:rsidP="00A9595B">
      <w:pPr>
        <w:widowControl w:val="0"/>
        <w:autoSpaceDE w:val="0"/>
        <w:autoSpaceDN w:val="0"/>
        <w:adjustRightInd w:val="0"/>
        <w:spacing w:after="0" w:line="360" w:lineRule="auto"/>
        <w:jc w:val="both"/>
        <w:rPr>
          <w:rFonts w:ascii="Times New Roman" w:hAnsi="Times New Roman" w:cs="Times New Roman"/>
          <w:sz w:val="24"/>
          <w:szCs w:val="24"/>
        </w:rPr>
      </w:pPr>
    </w:p>
    <w:p w14:paraId="5B3E51AB" w14:textId="77777777" w:rsidR="000055F3" w:rsidRPr="00A9595B" w:rsidRDefault="000055F3"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8</w:t>
      </w:r>
      <w:r w:rsidRPr="00A9595B">
        <w:rPr>
          <w:rFonts w:ascii="Times New Roman" w:hAnsi="Times New Roman" w:cs="Times New Roman"/>
          <w:b/>
          <w:bCs/>
          <w:sz w:val="24"/>
          <w:szCs w:val="24"/>
        </w:rPr>
        <w:t>. Классификация основных форм деятельности человека.</w:t>
      </w:r>
    </w:p>
    <w:p w14:paraId="00CFEA43" w14:textId="77777777" w:rsidR="000055F3" w:rsidRPr="00A9595B" w:rsidRDefault="000055F3" w:rsidP="00A9595B">
      <w:pPr>
        <w:spacing w:after="0" w:line="360" w:lineRule="auto"/>
        <w:ind w:firstLine="709"/>
        <w:jc w:val="both"/>
        <w:rPr>
          <w:rFonts w:ascii="Times New Roman" w:hAnsi="Times New Roman" w:cs="Times New Roman"/>
          <w:sz w:val="24"/>
          <w:szCs w:val="24"/>
        </w:rPr>
      </w:pPr>
      <w:r w:rsidRPr="00A9595B">
        <w:rPr>
          <w:rFonts w:ascii="Times New Roman" w:hAnsi="Times New Roman" w:cs="Times New Roman"/>
          <w:sz w:val="24"/>
          <w:szCs w:val="24"/>
        </w:rPr>
        <w:t>Две главные формы трудовой деятельности. Характеристика физического труда. Характеристика умственного труда. Физиологическая классификация трудовой деятельности. Формы труда, требующие значительной мышечной активности. Механизированные формы труда. Полуавтоматическое производство. Конвейерная форма труда. Формы труда, связанные с дистанционным управлением. Подразделение форм интеллектуального труда. Физическая тяжесть труда. Напряженность труда. Гигиеническая классификация труда.</w:t>
      </w:r>
    </w:p>
    <w:p w14:paraId="435AB759" w14:textId="77777777" w:rsidR="000055F3" w:rsidRPr="00A9595B" w:rsidRDefault="000055F3" w:rsidP="00A9595B">
      <w:pPr>
        <w:spacing w:after="0" w:line="360" w:lineRule="auto"/>
        <w:jc w:val="both"/>
        <w:rPr>
          <w:rFonts w:ascii="Times New Roman" w:hAnsi="Times New Roman" w:cs="Times New Roman"/>
          <w:bCs/>
          <w:sz w:val="24"/>
          <w:szCs w:val="24"/>
        </w:rPr>
      </w:pPr>
    </w:p>
    <w:p w14:paraId="0A38B537" w14:textId="77777777" w:rsidR="000055F3" w:rsidRPr="00A9595B" w:rsidRDefault="000055F3"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9.</w:t>
      </w:r>
      <w:r w:rsidRPr="00A9595B">
        <w:rPr>
          <w:rFonts w:ascii="Times New Roman" w:hAnsi="Times New Roman" w:cs="Times New Roman"/>
          <w:b/>
          <w:bCs/>
          <w:sz w:val="24"/>
          <w:szCs w:val="24"/>
        </w:rPr>
        <w:t xml:space="preserve"> Пути повышения эффективности трудовой деятельности человека.</w:t>
      </w:r>
    </w:p>
    <w:p w14:paraId="3C8CC2CB" w14:textId="77777777" w:rsidR="000055F3" w:rsidRPr="00A9595B" w:rsidRDefault="000055F3" w:rsidP="00A9595B">
      <w:pPr>
        <w:pStyle w:val="23"/>
        <w:spacing w:after="0" w:line="360" w:lineRule="auto"/>
        <w:ind w:left="0" w:firstLine="709"/>
        <w:jc w:val="both"/>
        <w:rPr>
          <w:rFonts w:ascii="Times New Roman" w:hAnsi="Times New Roman" w:cs="Times New Roman"/>
          <w:sz w:val="24"/>
          <w:szCs w:val="24"/>
        </w:rPr>
      </w:pPr>
      <w:r w:rsidRPr="00A9595B">
        <w:rPr>
          <w:rFonts w:ascii="Times New Roman" w:hAnsi="Times New Roman" w:cs="Times New Roman"/>
          <w:sz w:val="24"/>
          <w:szCs w:val="24"/>
        </w:rPr>
        <w:t>Понятие термина «работоспособность». Три основные фазы сменяющих друг друга состояний человека в процессе трудовой деятельности. Совершенствование умений и навыков – важный элемент повышения эффективности трудовой деятельности. Расположение и компоновка рабочего места. Оптимальная поза человека в процессе трудовой деятельности. Правильная организация производственного процесса. Формы чередования периодов труда и отдыха на производстве. Рациональное чередование периодов работы, отдыха и сна человека. Производственная гимнастика. Производственная музыка. Комнаты психологической разгрузки. Аутогенная тренировка.</w:t>
      </w:r>
    </w:p>
    <w:p w14:paraId="7F19A7FB" w14:textId="77777777" w:rsidR="000055F3" w:rsidRPr="00A9595B" w:rsidRDefault="000055F3" w:rsidP="00A9595B">
      <w:pPr>
        <w:widowControl w:val="0"/>
        <w:autoSpaceDE w:val="0"/>
        <w:autoSpaceDN w:val="0"/>
        <w:adjustRightInd w:val="0"/>
        <w:spacing w:after="0" w:line="360" w:lineRule="auto"/>
        <w:jc w:val="both"/>
        <w:rPr>
          <w:rFonts w:ascii="Times New Roman" w:hAnsi="Times New Roman" w:cs="Times New Roman"/>
          <w:sz w:val="24"/>
          <w:szCs w:val="24"/>
        </w:rPr>
      </w:pPr>
    </w:p>
    <w:p w14:paraId="164E37E8" w14:textId="77777777" w:rsidR="000055F3" w:rsidRPr="00A9595B" w:rsidRDefault="000055F3"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10.</w:t>
      </w:r>
      <w:r w:rsidRPr="00A9595B">
        <w:rPr>
          <w:rFonts w:ascii="Times New Roman" w:hAnsi="Times New Roman" w:cs="Times New Roman"/>
          <w:b/>
          <w:bCs/>
          <w:sz w:val="24"/>
          <w:szCs w:val="24"/>
        </w:rPr>
        <w:t xml:space="preserve"> Воздействие негативных факторов и их нормирование.</w:t>
      </w:r>
    </w:p>
    <w:p w14:paraId="51195987" w14:textId="37FD5A4F" w:rsidR="000055F3" w:rsidRPr="00A9595B" w:rsidRDefault="000055F3" w:rsidP="00A9595B">
      <w:pPr>
        <w:pStyle w:val="23"/>
        <w:spacing w:after="0" w:line="360" w:lineRule="auto"/>
        <w:ind w:left="0" w:firstLine="709"/>
        <w:jc w:val="both"/>
        <w:rPr>
          <w:rFonts w:ascii="Times New Roman" w:hAnsi="Times New Roman" w:cs="Times New Roman"/>
          <w:sz w:val="24"/>
          <w:szCs w:val="24"/>
        </w:rPr>
      </w:pPr>
      <w:r w:rsidRPr="00A9595B">
        <w:rPr>
          <w:rFonts w:ascii="Times New Roman" w:hAnsi="Times New Roman" w:cs="Times New Roman"/>
          <w:sz w:val="24"/>
          <w:szCs w:val="24"/>
        </w:rPr>
        <w:t>Понятие «вредного вещества». Классификация химических веществ в зависимости от их практического использования. Пути проникновения промышленных химических веществ в организм. Показатели токсикометрии. Зависимость эффекта токсического действия от различных факторов. Среднесмертельные дозы и концентрации. Порог вредного действия. Опасность вещества. Сочетанное действие вредных факторов. Влияние температурного диапазона на токсичность ядов. Влияние влажности воздуха на опасность отравлений. Влияние атмосферного давления на токсический эффект. Пылегазовые композиции загрязнителей. Влияние шума и вибрации на токсический эффект промышленных ядов. Ультрафиолетовое излучение и взаимодействие газов в атмосферном воздухе. Влияние тяжелого физического труда на поступление ядов в организм.</w:t>
      </w:r>
    </w:p>
    <w:p w14:paraId="737583B6" w14:textId="77777777" w:rsidR="003C62BD" w:rsidRPr="00A9595B" w:rsidRDefault="003C62BD" w:rsidP="00A9595B">
      <w:pPr>
        <w:widowControl w:val="0"/>
        <w:autoSpaceDE w:val="0"/>
        <w:autoSpaceDN w:val="0"/>
        <w:adjustRightInd w:val="0"/>
        <w:spacing w:after="0" w:line="360" w:lineRule="auto"/>
        <w:jc w:val="both"/>
        <w:rPr>
          <w:rFonts w:ascii="Times New Roman" w:hAnsi="Times New Roman" w:cs="Times New Roman"/>
          <w:sz w:val="24"/>
          <w:szCs w:val="24"/>
        </w:rPr>
      </w:pPr>
    </w:p>
    <w:p w14:paraId="7E4AC736" w14:textId="77777777" w:rsidR="003C62BD" w:rsidRPr="00A9595B" w:rsidRDefault="003C62BD"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11.</w:t>
      </w:r>
      <w:r w:rsidRPr="00A9595B">
        <w:rPr>
          <w:rFonts w:ascii="Times New Roman" w:hAnsi="Times New Roman" w:cs="Times New Roman"/>
          <w:b/>
          <w:bCs/>
          <w:sz w:val="24"/>
          <w:szCs w:val="24"/>
        </w:rPr>
        <w:t xml:space="preserve"> Общие сведения о чрезвычайных ситуациях.</w:t>
      </w:r>
    </w:p>
    <w:p w14:paraId="15C96A9D" w14:textId="77777777" w:rsidR="003C62BD" w:rsidRPr="00A9595B" w:rsidRDefault="003C62BD" w:rsidP="00A9595B">
      <w:pPr>
        <w:pStyle w:val="23"/>
        <w:spacing w:after="0" w:line="360" w:lineRule="auto"/>
        <w:ind w:left="0" w:firstLine="709"/>
        <w:jc w:val="both"/>
        <w:rPr>
          <w:rFonts w:ascii="Times New Roman" w:hAnsi="Times New Roman" w:cs="Times New Roman"/>
          <w:sz w:val="24"/>
          <w:szCs w:val="24"/>
        </w:rPr>
      </w:pPr>
      <w:r w:rsidRPr="00A9595B">
        <w:rPr>
          <w:rFonts w:ascii="Times New Roman" w:hAnsi="Times New Roman" w:cs="Times New Roman"/>
          <w:sz w:val="24"/>
          <w:szCs w:val="24"/>
        </w:rPr>
        <w:t>Понятие термина «чрезвычайная ситуация». Источники чрезвычайных ситуаций. Подразделение ЧС по происхождению. Локальные ЧС. Местные ЧС. Территориальные ЧС. Региональные и федеральные ЧС. Трансграничные чрезвычайные ситуации. Пять условных типовых фаз развития ЧС на промышленных объектах. Основные направления минимизации вероятности возникновения и последствий ЧС. Методы защиты в условиях чрезвычайных ситуаций. Защита населения и территории при ЧС в военное время. Проблемы национальной и международной безопасности РФ. РСЧС Гражданская оборона. Организация помощи населению при ЧС на местном и федеральном уровнях.</w:t>
      </w:r>
    </w:p>
    <w:p w14:paraId="6B0BD695" w14:textId="77777777" w:rsidR="003C62BD" w:rsidRPr="00A9595B" w:rsidRDefault="003C62BD" w:rsidP="00A9595B">
      <w:pPr>
        <w:spacing w:after="0" w:line="360" w:lineRule="auto"/>
        <w:jc w:val="both"/>
        <w:rPr>
          <w:rFonts w:ascii="Times New Roman" w:hAnsi="Times New Roman" w:cs="Times New Roman"/>
          <w:bCs/>
          <w:sz w:val="24"/>
          <w:szCs w:val="24"/>
        </w:rPr>
      </w:pPr>
    </w:p>
    <w:p w14:paraId="40341242" w14:textId="77777777" w:rsidR="003C62BD" w:rsidRPr="00A9595B" w:rsidRDefault="003C62BD"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lastRenderedPageBreak/>
        <w:t>Тема 12.</w:t>
      </w:r>
      <w:r w:rsidRPr="00A9595B">
        <w:rPr>
          <w:rFonts w:ascii="Times New Roman" w:hAnsi="Times New Roman" w:cs="Times New Roman"/>
          <w:b/>
          <w:bCs/>
          <w:sz w:val="24"/>
          <w:szCs w:val="24"/>
        </w:rPr>
        <w:t xml:space="preserve"> Правовые и нормативно-технические основы БЖД.</w:t>
      </w:r>
    </w:p>
    <w:p w14:paraId="28AD38D5" w14:textId="77777777" w:rsidR="003C62BD" w:rsidRPr="00A9595B" w:rsidRDefault="003C62BD" w:rsidP="00A9595B">
      <w:pPr>
        <w:pStyle w:val="ac"/>
        <w:spacing w:after="0" w:line="360" w:lineRule="auto"/>
        <w:ind w:firstLine="709"/>
        <w:jc w:val="both"/>
      </w:pPr>
      <w:r w:rsidRPr="00A9595B">
        <w:t>Законы и подзаконные акты по БЖД. Закон РСФСР «О санитарно-эпидемиологическом благополучии населения» (1999 г.). Законы по охране труда и окружающей среды. Правовая основа организации работ в чрезвычайных ситуациях. Состав нормативно-технической документации по БЖД. Санитарные нормы.</w:t>
      </w:r>
    </w:p>
    <w:p w14:paraId="186A0877" w14:textId="77777777" w:rsidR="003C62BD" w:rsidRPr="00A9595B" w:rsidRDefault="003C62BD" w:rsidP="00A9595B">
      <w:pPr>
        <w:spacing w:after="0" w:line="360" w:lineRule="auto"/>
        <w:jc w:val="both"/>
        <w:rPr>
          <w:rFonts w:ascii="Times New Roman" w:hAnsi="Times New Roman" w:cs="Times New Roman"/>
          <w:bCs/>
          <w:sz w:val="24"/>
          <w:szCs w:val="24"/>
        </w:rPr>
      </w:pPr>
    </w:p>
    <w:p w14:paraId="36D382D7" w14:textId="77777777" w:rsidR="003C62BD" w:rsidRPr="00A9595B" w:rsidRDefault="003C62BD"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13.</w:t>
      </w:r>
      <w:r w:rsidRPr="00A9595B">
        <w:rPr>
          <w:rFonts w:ascii="Times New Roman" w:hAnsi="Times New Roman" w:cs="Times New Roman"/>
          <w:b/>
          <w:bCs/>
          <w:sz w:val="24"/>
          <w:szCs w:val="24"/>
        </w:rPr>
        <w:t xml:space="preserve"> Организационные основы управления БЖД. Мониторинг.</w:t>
      </w:r>
    </w:p>
    <w:p w14:paraId="6B4F4220" w14:textId="77777777" w:rsidR="003C62BD" w:rsidRPr="00A9595B" w:rsidRDefault="003C62BD" w:rsidP="00A9595B">
      <w:pPr>
        <w:pStyle w:val="23"/>
        <w:spacing w:after="0" w:line="360" w:lineRule="auto"/>
        <w:ind w:left="0" w:firstLine="709"/>
        <w:jc w:val="both"/>
        <w:rPr>
          <w:rFonts w:ascii="Times New Roman" w:hAnsi="Times New Roman" w:cs="Times New Roman"/>
          <w:sz w:val="24"/>
          <w:szCs w:val="24"/>
        </w:rPr>
      </w:pPr>
      <w:r w:rsidRPr="00A9595B">
        <w:rPr>
          <w:rFonts w:ascii="Times New Roman" w:hAnsi="Times New Roman" w:cs="Times New Roman"/>
          <w:sz w:val="24"/>
          <w:szCs w:val="24"/>
        </w:rPr>
        <w:t>Управление охраной окружающей природной среды на федеральном и региональном уровнях. Ступени системы мониторинга охраны окружающей природной среды. Уровни системы мониторинга. Санитарно-токсикологический мониторинг. Экологический мониторинг. Биосферный мониторинг. Общее наблюдение за состоянием окружающей среды. Категории постов наблюдений за загрязнением атмосферы. Программы наблюдений на стационарных постах. Контроль выбросов промышленных предприятий и транспортных средств. Прямые методы измерений концентраций вредных веществ.</w:t>
      </w:r>
    </w:p>
    <w:p w14:paraId="5AA8C587" w14:textId="77777777" w:rsidR="003C62BD" w:rsidRPr="00A9595B" w:rsidRDefault="003C62BD" w:rsidP="00A9595B">
      <w:pPr>
        <w:spacing w:after="0" w:line="360" w:lineRule="auto"/>
        <w:jc w:val="both"/>
        <w:rPr>
          <w:rFonts w:ascii="Times New Roman" w:hAnsi="Times New Roman" w:cs="Times New Roman"/>
          <w:bCs/>
          <w:sz w:val="24"/>
          <w:szCs w:val="24"/>
        </w:rPr>
      </w:pPr>
    </w:p>
    <w:p w14:paraId="17AEA848" w14:textId="77777777" w:rsidR="003C62BD" w:rsidRPr="00A9595B" w:rsidRDefault="003C62BD"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u w:val="single"/>
        </w:rPr>
        <w:t>Тема 14.</w:t>
      </w:r>
      <w:r w:rsidRPr="00A9595B">
        <w:rPr>
          <w:rFonts w:ascii="Times New Roman" w:hAnsi="Times New Roman" w:cs="Times New Roman"/>
          <w:b/>
          <w:bCs/>
          <w:sz w:val="24"/>
          <w:szCs w:val="24"/>
        </w:rPr>
        <w:t xml:space="preserve"> Экспертиза и контроль экологичности и безопасности.</w:t>
      </w:r>
    </w:p>
    <w:p w14:paraId="227A9CA3" w14:textId="77777777" w:rsidR="003C62BD" w:rsidRPr="00A9595B" w:rsidRDefault="003C62BD" w:rsidP="00A9595B">
      <w:pPr>
        <w:pStyle w:val="23"/>
        <w:spacing w:after="0" w:line="360" w:lineRule="auto"/>
        <w:ind w:left="0" w:firstLine="709"/>
        <w:jc w:val="both"/>
        <w:rPr>
          <w:rFonts w:ascii="Times New Roman" w:hAnsi="Times New Roman" w:cs="Times New Roman"/>
          <w:sz w:val="24"/>
          <w:szCs w:val="24"/>
        </w:rPr>
      </w:pPr>
      <w:r w:rsidRPr="00A9595B">
        <w:rPr>
          <w:rFonts w:ascii="Times New Roman" w:hAnsi="Times New Roman" w:cs="Times New Roman"/>
          <w:sz w:val="24"/>
          <w:szCs w:val="24"/>
        </w:rPr>
        <w:t>Нормативные показатели как основа для проведения экологической экспертизы. Общественная и государственная экспертизы. Цель экологической экспертизы. Главная задача экологической экспертизы. Объекты экологической экспертизы. Экологический паспорт промышленного предприятия. Состав экологического паспорта. Экспертиза безопасности. Методы экспертизы безопасности.</w:t>
      </w:r>
    </w:p>
    <w:p w14:paraId="54D7E1D2" w14:textId="77777777" w:rsidR="003C62BD" w:rsidRPr="00A9595B" w:rsidRDefault="003C62BD" w:rsidP="00A9595B">
      <w:pPr>
        <w:widowControl w:val="0"/>
        <w:autoSpaceDE w:val="0"/>
        <w:autoSpaceDN w:val="0"/>
        <w:adjustRightInd w:val="0"/>
        <w:spacing w:after="0" w:line="360" w:lineRule="auto"/>
        <w:jc w:val="both"/>
        <w:rPr>
          <w:rFonts w:ascii="Times New Roman" w:hAnsi="Times New Roman" w:cs="Times New Roman"/>
          <w:sz w:val="24"/>
          <w:szCs w:val="24"/>
        </w:rPr>
      </w:pPr>
    </w:p>
    <w:p w14:paraId="78FF0F80" w14:textId="77777777" w:rsidR="003C62BD" w:rsidRPr="00A9595B" w:rsidRDefault="003C62BD" w:rsidP="00A9595B">
      <w:pPr>
        <w:widowControl w:val="0"/>
        <w:autoSpaceDE w:val="0"/>
        <w:autoSpaceDN w:val="0"/>
        <w:adjustRightInd w:val="0"/>
        <w:spacing w:after="0" w:line="360" w:lineRule="auto"/>
        <w:jc w:val="both"/>
        <w:rPr>
          <w:rFonts w:ascii="Times New Roman" w:hAnsi="Times New Roman" w:cs="Times New Roman"/>
          <w:b/>
          <w:sz w:val="24"/>
          <w:szCs w:val="24"/>
        </w:rPr>
      </w:pPr>
      <w:r w:rsidRPr="00A9595B">
        <w:rPr>
          <w:rFonts w:ascii="Times New Roman" w:hAnsi="Times New Roman" w:cs="Times New Roman"/>
          <w:b/>
          <w:sz w:val="24"/>
          <w:szCs w:val="24"/>
          <w:u w:val="single"/>
        </w:rPr>
        <w:t>Тема 15</w:t>
      </w:r>
      <w:r w:rsidRPr="00A9595B">
        <w:rPr>
          <w:rFonts w:ascii="Times New Roman" w:hAnsi="Times New Roman" w:cs="Times New Roman"/>
          <w:b/>
          <w:sz w:val="24"/>
          <w:szCs w:val="24"/>
        </w:rPr>
        <w:t>. Принципы обеспечения безопасности.</w:t>
      </w:r>
    </w:p>
    <w:p w14:paraId="6C029603" w14:textId="77777777" w:rsidR="003C62BD" w:rsidRPr="00A9595B" w:rsidRDefault="003C62BD" w:rsidP="00A9595B">
      <w:pPr>
        <w:pStyle w:val="23"/>
        <w:spacing w:after="0" w:line="360" w:lineRule="auto"/>
        <w:ind w:left="0" w:firstLine="709"/>
        <w:jc w:val="both"/>
        <w:rPr>
          <w:rFonts w:ascii="Times New Roman" w:hAnsi="Times New Roman" w:cs="Times New Roman"/>
          <w:sz w:val="24"/>
          <w:szCs w:val="24"/>
        </w:rPr>
      </w:pPr>
      <w:r w:rsidRPr="00A9595B">
        <w:rPr>
          <w:rFonts w:ascii="Times New Roman" w:hAnsi="Times New Roman" w:cs="Times New Roman"/>
          <w:sz w:val="24"/>
          <w:szCs w:val="24"/>
        </w:rPr>
        <w:t>Ориентирующие принципы (системности, деструкции, снижения опасности, ликвидации опасности). Технические принципы (защиты расстоянием, прочности, слабого звена, экранирования). Управленческие принципы (стимулирования, компенсации, эффективности). Организационные принципы (защиты временем, нормирования, несовместимости, эргономичности). Способы и формы оповещения населения о ЧС. Способы выживания человека в условиях автономного существования. Правила эвакуации населения. Основы оказания первой медицинской помощи. Первая медицинская помощь при различных жизнеопасных состояниях.</w:t>
      </w:r>
    </w:p>
    <w:p w14:paraId="695D1706" w14:textId="77777777" w:rsidR="000055F3" w:rsidRPr="00A9595B" w:rsidRDefault="000055F3" w:rsidP="00A9595B">
      <w:pPr>
        <w:widowControl w:val="0"/>
        <w:autoSpaceDE w:val="0"/>
        <w:autoSpaceDN w:val="0"/>
        <w:adjustRightInd w:val="0"/>
        <w:spacing w:after="0" w:line="360" w:lineRule="auto"/>
        <w:jc w:val="both"/>
        <w:rPr>
          <w:rFonts w:ascii="Times New Roman" w:hAnsi="Times New Roman" w:cs="Times New Roman"/>
          <w:sz w:val="24"/>
          <w:szCs w:val="24"/>
        </w:rPr>
      </w:pPr>
    </w:p>
    <w:p w14:paraId="3349383E" w14:textId="77777777" w:rsidR="000055F3" w:rsidRPr="00A9595B" w:rsidRDefault="000055F3" w:rsidP="00A9595B">
      <w:pPr>
        <w:widowControl w:val="0"/>
        <w:autoSpaceDE w:val="0"/>
        <w:autoSpaceDN w:val="0"/>
        <w:adjustRightInd w:val="0"/>
        <w:spacing w:after="0" w:line="360" w:lineRule="auto"/>
        <w:jc w:val="both"/>
        <w:rPr>
          <w:rFonts w:ascii="Times New Roman" w:hAnsi="Times New Roman" w:cs="Times New Roman"/>
          <w:b/>
          <w:sz w:val="24"/>
          <w:szCs w:val="24"/>
        </w:rPr>
      </w:pPr>
      <w:r w:rsidRPr="00A9595B">
        <w:rPr>
          <w:rFonts w:ascii="Times New Roman" w:hAnsi="Times New Roman" w:cs="Times New Roman"/>
          <w:b/>
          <w:sz w:val="24"/>
          <w:szCs w:val="24"/>
          <w:u w:val="single"/>
        </w:rPr>
        <w:t>Тема 16</w:t>
      </w:r>
      <w:r w:rsidRPr="00A9595B">
        <w:rPr>
          <w:rFonts w:ascii="Times New Roman" w:hAnsi="Times New Roman" w:cs="Times New Roman"/>
          <w:b/>
          <w:sz w:val="24"/>
          <w:szCs w:val="24"/>
        </w:rPr>
        <w:t>. Совместимость элементов системы «человек-среда».</w:t>
      </w:r>
    </w:p>
    <w:p w14:paraId="1AFF6E0E" w14:textId="77777777" w:rsidR="000055F3" w:rsidRPr="00A9595B" w:rsidRDefault="000055F3" w:rsidP="00A9595B">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A9595B">
        <w:rPr>
          <w:rFonts w:ascii="Times New Roman" w:hAnsi="Times New Roman" w:cs="Times New Roman"/>
          <w:sz w:val="24"/>
          <w:szCs w:val="24"/>
        </w:rPr>
        <w:t xml:space="preserve">Троякая роль человека в системах безопасности. Виды совместимости элементов </w:t>
      </w:r>
      <w:r w:rsidRPr="00A9595B">
        <w:rPr>
          <w:rFonts w:ascii="Times New Roman" w:hAnsi="Times New Roman" w:cs="Times New Roman"/>
          <w:sz w:val="24"/>
          <w:szCs w:val="24"/>
        </w:rPr>
        <w:lastRenderedPageBreak/>
        <w:t>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542DC628" w14:textId="77777777" w:rsidR="000055F3" w:rsidRPr="00A9595B" w:rsidRDefault="000055F3" w:rsidP="00A9595B">
      <w:pPr>
        <w:widowControl w:val="0"/>
        <w:autoSpaceDE w:val="0"/>
        <w:autoSpaceDN w:val="0"/>
        <w:adjustRightInd w:val="0"/>
        <w:spacing w:after="0" w:line="360" w:lineRule="auto"/>
        <w:jc w:val="both"/>
        <w:rPr>
          <w:rFonts w:ascii="Times New Roman" w:hAnsi="Times New Roman" w:cs="Times New Roman"/>
          <w:sz w:val="24"/>
          <w:szCs w:val="24"/>
        </w:rPr>
      </w:pPr>
    </w:p>
    <w:p w14:paraId="7B17D9C6" w14:textId="77777777" w:rsidR="000055F3" w:rsidRPr="00A9595B" w:rsidRDefault="000055F3" w:rsidP="00A9595B">
      <w:pPr>
        <w:widowControl w:val="0"/>
        <w:autoSpaceDE w:val="0"/>
        <w:autoSpaceDN w:val="0"/>
        <w:adjustRightInd w:val="0"/>
        <w:spacing w:after="0" w:line="360" w:lineRule="auto"/>
        <w:jc w:val="both"/>
        <w:rPr>
          <w:rFonts w:ascii="Times New Roman" w:hAnsi="Times New Roman" w:cs="Times New Roman"/>
          <w:b/>
          <w:sz w:val="24"/>
          <w:szCs w:val="24"/>
        </w:rPr>
      </w:pPr>
      <w:r w:rsidRPr="00A9595B">
        <w:rPr>
          <w:rFonts w:ascii="Times New Roman" w:hAnsi="Times New Roman" w:cs="Times New Roman"/>
          <w:b/>
          <w:sz w:val="24"/>
          <w:szCs w:val="24"/>
          <w:u w:val="single"/>
        </w:rPr>
        <w:t>Тема 17</w:t>
      </w:r>
      <w:r w:rsidRPr="00A9595B">
        <w:rPr>
          <w:rFonts w:ascii="Times New Roman" w:hAnsi="Times New Roman" w:cs="Times New Roman"/>
          <w:b/>
          <w:sz w:val="24"/>
          <w:szCs w:val="24"/>
        </w:rPr>
        <w:t>. Методы повышения безопасности.</w:t>
      </w:r>
    </w:p>
    <w:p w14:paraId="5D0A7AB0" w14:textId="77777777" w:rsidR="000055F3" w:rsidRPr="00A9595B" w:rsidRDefault="000055F3" w:rsidP="00A9595B">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A9595B">
        <w:rPr>
          <w:rFonts w:ascii="Times New Roman" w:hAnsi="Times New Roman" w:cs="Times New Roman"/>
          <w:sz w:val="24"/>
          <w:szCs w:val="24"/>
        </w:rPr>
        <w:t xml:space="preserve">Три функциональные части в действиях человека. Причины, по которым человек нарушает требования безопасности. Нарушение </w:t>
      </w:r>
      <w:r w:rsidRPr="00A9595B">
        <w:rPr>
          <w:rFonts w:ascii="Times New Roman" w:hAnsi="Times New Roman" w:cs="Times New Roman"/>
          <w:i/>
          <w:sz w:val="24"/>
          <w:szCs w:val="24"/>
        </w:rPr>
        <w:t>мотивационной</w:t>
      </w:r>
      <w:r w:rsidRPr="00A9595B">
        <w:rPr>
          <w:rFonts w:ascii="Times New Roman" w:hAnsi="Times New Roman" w:cs="Times New Roman"/>
          <w:sz w:val="24"/>
          <w:szCs w:val="24"/>
        </w:rPr>
        <w:t xml:space="preserve"> части действий. Нарушение </w:t>
      </w:r>
      <w:r w:rsidRPr="00A9595B">
        <w:rPr>
          <w:rFonts w:ascii="Times New Roman" w:hAnsi="Times New Roman" w:cs="Times New Roman"/>
          <w:i/>
          <w:sz w:val="24"/>
          <w:szCs w:val="24"/>
        </w:rPr>
        <w:t>ориентировочной</w:t>
      </w:r>
      <w:r w:rsidRPr="00A9595B">
        <w:rPr>
          <w:rFonts w:ascii="Times New Roman" w:hAnsi="Times New Roman" w:cs="Times New Roman"/>
          <w:sz w:val="24"/>
          <w:szCs w:val="24"/>
        </w:rPr>
        <w:t xml:space="preserve"> части действий. Нарушение </w:t>
      </w:r>
      <w:r w:rsidRPr="00A9595B">
        <w:rPr>
          <w:rFonts w:ascii="Times New Roman" w:hAnsi="Times New Roman" w:cs="Times New Roman"/>
          <w:i/>
          <w:sz w:val="24"/>
          <w:szCs w:val="24"/>
        </w:rPr>
        <w:t>исполнительной</w:t>
      </w:r>
      <w:r w:rsidRPr="00A9595B">
        <w:rPr>
          <w:rFonts w:ascii="Times New Roman" w:hAnsi="Times New Roman" w:cs="Times New Roman"/>
          <w:sz w:val="24"/>
          <w:szCs w:val="24"/>
        </w:rPr>
        <w:t xml:space="preserve"> части действий. Профилактические мероприятия в каждой части. </w:t>
      </w:r>
    </w:p>
    <w:p w14:paraId="76119238" w14:textId="77777777" w:rsidR="000D7ED1" w:rsidRPr="00A9595B" w:rsidRDefault="000D7ED1" w:rsidP="00A9595B">
      <w:pPr>
        <w:spacing w:after="0" w:line="360" w:lineRule="auto"/>
        <w:jc w:val="center"/>
        <w:rPr>
          <w:rFonts w:ascii="Times New Roman" w:eastAsia="Times New Roman" w:hAnsi="Times New Roman" w:cs="Times New Roman"/>
          <w:b/>
          <w:caps/>
          <w:sz w:val="24"/>
          <w:szCs w:val="24"/>
          <w:lang w:eastAsia="ru-RU"/>
        </w:rPr>
      </w:pPr>
    </w:p>
    <w:p w14:paraId="3A41DC50" w14:textId="77777777" w:rsidR="003C62BD" w:rsidRPr="00A9595B" w:rsidRDefault="003C62BD" w:rsidP="00A9595B">
      <w:pPr>
        <w:spacing w:after="0" w:line="360" w:lineRule="auto"/>
        <w:jc w:val="center"/>
        <w:rPr>
          <w:rFonts w:ascii="Times New Roman" w:eastAsia="Times New Roman" w:hAnsi="Times New Roman" w:cs="Times New Roman"/>
          <w:b/>
          <w:caps/>
          <w:sz w:val="24"/>
          <w:szCs w:val="24"/>
          <w:lang w:eastAsia="ru-RU"/>
        </w:rPr>
      </w:pPr>
    </w:p>
    <w:p w14:paraId="0BADC035" w14:textId="0D7E69E2" w:rsidR="003C62BD" w:rsidRPr="00A9595B" w:rsidRDefault="003C62BD" w:rsidP="00A9595B">
      <w:pPr>
        <w:spacing w:after="0" w:line="360" w:lineRule="auto"/>
        <w:jc w:val="center"/>
        <w:rPr>
          <w:rFonts w:ascii="Times New Roman" w:eastAsia="Times New Roman" w:hAnsi="Times New Roman" w:cs="Times New Roman"/>
          <w:b/>
          <w:caps/>
          <w:sz w:val="24"/>
          <w:szCs w:val="24"/>
          <w:lang w:eastAsia="ru-RU"/>
        </w:rPr>
      </w:pPr>
    </w:p>
    <w:p w14:paraId="45B0CD21" w14:textId="77777777" w:rsidR="00F205C7" w:rsidRPr="00A9595B" w:rsidRDefault="00F205C7" w:rsidP="00A9595B">
      <w:pPr>
        <w:spacing w:after="0" w:line="360" w:lineRule="auto"/>
        <w:jc w:val="center"/>
        <w:rPr>
          <w:rFonts w:ascii="Times New Roman" w:eastAsia="Times New Roman" w:hAnsi="Times New Roman" w:cs="Times New Roman"/>
          <w:b/>
          <w:caps/>
          <w:sz w:val="24"/>
          <w:szCs w:val="24"/>
          <w:lang w:eastAsia="ru-RU"/>
        </w:rPr>
      </w:pPr>
    </w:p>
    <w:p w14:paraId="23B36E3F" w14:textId="77777777" w:rsidR="003C62BD" w:rsidRPr="00A9595B" w:rsidRDefault="003C62BD" w:rsidP="00A9595B">
      <w:pPr>
        <w:spacing w:after="0" w:line="360" w:lineRule="auto"/>
        <w:jc w:val="center"/>
        <w:rPr>
          <w:rFonts w:ascii="Times New Roman" w:eastAsia="Times New Roman" w:hAnsi="Times New Roman" w:cs="Times New Roman"/>
          <w:b/>
          <w:caps/>
          <w:sz w:val="24"/>
          <w:szCs w:val="24"/>
          <w:lang w:eastAsia="ru-RU"/>
        </w:rPr>
      </w:pPr>
    </w:p>
    <w:p w14:paraId="1B2357D8" w14:textId="77777777" w:rsidR="000D7ED1" w:rsidRPr="00A9595B" w:rsidRDefault="000D7ED1" w:rsidP="00A9595B">
      <w:pPr>
        <w:suppressAutoHyphens/>
        <w:spacing w:after="0" w:line="360" w:lineRule="auto"/>
        <w:jc w:val="both"/>
        <w:rPr>
          <w:rFonts w:ascii="Times New Roman" w:eastAsia="Times New Roman" w:hAnsi="Times New Roman" w:cs="Times New Roman"/>
          <w:b/>
          <w:caps/>
          <w:sz w:val="24"/>
          <w:szCs w:val="24"/>
          <w:lang w:eastAsia="ru-RU"/>
        </w:rPr>
      </w:pPr>
      <w:r w:rsidRPr="00A9595B">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35EDC9B8" w14:textId="77777777" w:rsidR="00C4688F" w:rsidRPr="00A9595B" w:rsidRDefault="00C4688F" w:rsidP="00A9595B">
      <w:pPr>
        <w:spacing w:after="0" w:line="360" w:lineRule="auto"/>
        <w:ind w:right="-284" w:firstLine="709"/>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7E605FEC" w14:textId="77777777" w:rsidR="009772DF" w:rsidRPr="00A9595B" w:rsidRDefault="009772DF" w:rsidP="00A9595B">
      <w:pPr>
        <w:pStyle w:val="ac"/>
        <w:spacing w:line="360" w:lineRule="auto"/>
        <w:rPr>
          <w:b/>
          <w:iCs/>
        </w:rPr>
      </w:pPr>
      <w:r w:rsidRPr="00A9595B">
        <w:rPr>
          <w:b/>
          <w:iCs/>
        </w:rPr>
        <w:t>Тема</w:t>
      </w:r>
      <w:r w:rsidR="00C47EFD" w:rsidRPr="00A9595B">
        <w:rPr>
          <w:b/>
          <w:iCs/>
        </w:rPr>
        <w:t>5</w:t>
      </w:r>
      <w:r w:rsidRPr="00A9595B">
        <w:rPr>
          <w:b/>
          <w:iCs/>
        </w:rPr>
        <w:t>. Критерии комфортности и безопасности техносферы. Показатели негативности техносферы.</w:t>
      </w:r>
    </w:p>
    <w:p w14:paraId="524CD6E5"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Сущность техногенных опасностей и аварий.</w:t>
      </w:r>
    </w:p>
    <w:p w14:paraId="68DCFA43"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Радиационно-опасные объекты.</w:t>
      </w:r>
    </w:p>
    <w:p w14:paraId="0079CBD6"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Радиационное воздействие на организм человека.</w:t>
      </w:r>
    </w:p>
    <w:p w14:paraId="5B8D8F02"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Ионизирующее излучение: понятие, факторы, влияющие на степень поражения ионизирующими излучениями.</w:t>
      </w:r>
    </w:p>
    <w:p w14:paraId="60B41764"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Правила поведения при опасности воздействия радиоактивных веществ.</w:t>
      </w:r>
    </w:p>
    <w:p w14:paraId="77F2508F"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Химически опасные объекты: понятие, виды.</w:t>
      </w:r>
    </w:p>
    <w:p w14:paraId="26097A1B"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Химическая авария: понятие, действия при химической аварии.</w:t>
      </w:r>
    </w:p>
    <w:p w14:paraId="549E36E6"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Распространение ядовитых промышленных веществ и признаки отравления ими.</w:t>
      </w:r>
    </w:p>
    <w:p w14:paraId="54ACEE45"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Меры предосторожности и признаки отравления и первая помощь при отравлении хлором, аммиаком, ртутью, синильной кислотой, сероводородом, формальдегидом, угарным газом.</w:t>
      </w:r>
    </w:p>
    <w:p w14:paraId="093DA94F"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Взрыв и поражающие факторы взрыва.</w:t>
      </w:r>
    </w:p>
    <w:p w14:paraId="1D94DFD1"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Внезапное обрушение здания, действия при обрушении.</w:t>
      </w:r>
    </w:p>
    <w:p w14:paraId="735B1D87"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Гидродинамическая авария: понятие, последствия, правила поведения.</w:t>
      </w:r>
    </w:p>
    <w:p w14:paraId="0988C4A0" w14:textId="77777777" w:rsidR="009772DF" w:rsidRPr="00A9595B" w:rsidRDefault="009772DF" w:rsidP="00A9595B">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Аварии на коммунальных системах жизнеобеспечения.</w:t>
      </w:r>
    </w:p>
    <w:p w14:paraId="5EEBD5E9" w14:textId="77777777" w:rsidR="009772DF" w:rsidRPr="00A9595B" w:rsidRDefault="00DE09F7" w:rsidP="00A9595B">
      <w:pPr>
        <w:pStyle w:val="ac"/>
        <w:spacing w:line="360" w:lineRule="auto"/>
        <w:rPr>
          <w:b/>
          <w:iCs/>
        </w:rPr>
      </w:pPr>
      <w:r w:rsidRPr="00A9595B">
        <w:rPr>
          <w:b/>
          <w:iCs/>
        </w:rPr>
        <w:lastRenderedPageBreak/>
        <w:t>Тема.</w:t>
      </w:r>
      <w:r w:rsidR="00C47EFD" w:rsidRPr="00A9595B">
        <w:rPr>
          <w:b/>
          <w:iCs/>
        </w:rPr>
        <w:t>7</w:t>
      </w:r>
      <w:r w:rsidRPr="00A9595B">
        <w:rPr>
          <w:b/>
          <w:iCs/>
        </w:rPr>
        <w:t xml:space="preserve"> Основы проектирования техносферы по условиям безопасности жизнедеятельности</w:t>
      </w:r>
    </w:p>
    <w:p w14:paraId="187A36CB" w14:textId="77777777" w:rsidR="00DE09F7" w:rsidRPr="00A9595B" w:rsidRDefault="00C95451" w:rsidP="00A9595B">
      <w:pPr>
        <w:pStyle w:val="p2"/>
        <w:spacing w:before="0" w:beforeAutospacing="0" w:after="0" w:afterAutospacing="0" w:line="360" w:lineRule="auto"/>
        <w:jc w:val="both"/>
        <w:rPr>
          <w:rStyle w:val="ft3"/>
          <w:rFonts w:eastAsiaTheme="majorEastAsia"/>
        </w:rPr>
      </w:pPr>
      <w:r w:rsidRPr="00A9595B">
        <w:rPr>
          <w:rStyle w:val="ft3"/>
          <w:rFonts w:eastAsiaTheme="majorEastAsia"/>
        </w:rPr>
        <w:t>1.</w:t>
      </w:r>
      <w:r w:rsidR="00DE09F7" w:rsidRPr="00A9595B">
        <w:rPr>
          <w:rStyle w:val="ft3"/>
          <w:rFonts w:eastAsiaTheme="majorEastAsia"/>
        </w:rPr>
        <w:t>Критерии комфортности и безопасности техносферы.</w:t>
      </w:r>
    </w:p>
    <w:p w14:paraId="2394D9D9" w14:textId="77777777" w:rsidR="00DE09F7" w:rsidRPr="00A9595B" w:rsidRDefault="00DE09F7" w:rsidP="00A9595B">
      <w:pPr>
        <w:pStyle w:val="p2"/>
        <w:spacing w:before="0" w:beforeAutospacing="0" w:after="0" w:afterAutospacing="0" w:line="360" w:lineRule="auto"/>
        <w:jc w:val="both"/>
      </w:pPr>
      <w:r w:rsidRPr="00A9595B">
        <w:t>Показатели негативности техносферы.</w:t>
      </w:r>
    </w:p>
    <w:p w14:paraId="207613FB" w14:textId="77777777" w:rsidR="00DE09F7" w:rsidRPr="00A9595B" w:rsidRDefault="00DE09F7" w:rsidP="00A9595B">
      <w:pPr>
        <w:pStyle w:val="p3"/>
        <w:spacing w:before="0" w:beforeAutospacing="0" w:after="0" w:afterAutospacing="0" w:line="360" w:lineRule="auto"/>
        <w:jc w:val="both"/>
        <w:rPr>
          <w:rStyle w:val="ft3"/>
          <w:rFonts w:eastAsiaTheme="majorEastAsia"/>
        </w:rPr>
      </w:pPr>
      <w:r w:rsidRPr="00A9595B">
        <w:rPr>
          <w:rStyle w:val="ft2"/>
          <w:rFonts w:eastAsia="Calibri"/>
        </w:rPr>
        <w:t>2.</w:t>
      </w:r>
      <w:r w:rsidRPr="00A9595B">
        <w:rPr>
          <w:rStyle w:val="ft3"/>
          <w:rFonts w:eastAsiaTheme="majorEastAsia"/>
        </w:rPr>
        <w:t>Основы проектирования техносферы.</w:t>
      </w:r>
    </w:p>
    <w:p w14:paraId="6CE935DC" w14:textId="77777777" w:rsidR="00DE09F7" w:rsidRPr="00A9595B" w:rsidRDefault="00DE09F7" w:rsidP="00A9595B">
      <w:pPr>
        <w:pStyle w:val="p7"/>
        <w:spacing w:before="0" w:beforeAutospacing="0" w:after="0" w:afterAutospacing="0" w:line="360" w:lineRule="auto"/>
        <w:jc w:val="both"/>
      </w:pPr>
      <w:r w:rsidRPr="00A9595B">
        <w:rPr>
          <w:rStyle w:val="ft19"/>
          <w:rFonts w:eastAsiaTheme="majorEastAsia"/>
        </w:rPr>
        <w:t>Обеспечением комфорта в зонах жизнедеятельности;</w:t>
      </w:r>
    </w:p>
    <w:p w14:paraId="49C4232C" w14:textId="77777777" w:rsidR="00DE09F7" w:rsidRPr="00A9595B" w:rsidRDefault="00DE09F7" w:rsidP="00A9595B">
      <w:pPr>
        <w:pStyle w:val="p55"/>
        <w:spacing w:before="0" w:beforeAutospacing="0" w:after="0" w:afterAutospacing="0" w:line="360" w:lineRule="auto"/>
        <w:jc w:val="both"/>
      </w:pPr>
      <w:r w:rsidRPr="00A9595B">
        <w:rPr>
          <w:rStyle w:val="ft19"/>
          <w:rFonts w:eastAsiaTheme="majorEastAsia"/>
        </w:rPr>
        <w:t>Правильным расположением источников опасностей и зон пребывания человека;</w:t>
      </w:r>
    </w:p>
    <w:p w14:paraId="04861858" w14:textId="77777777" w:rsidR="00DE09F7" w:rsidRPr="00A9595B" w:rsidRDefault="00DE09F7" w:rsidP="00A9595B">
      <w:pPr>
        <w:pStyle w:val="p56"/>
        <w:spacing w:before="0" w:beforeAutospacing="0" w:after="0" w:afterAutospacing="0" w:line="360" w:lineRule="auto"/>
        <w:jc w:val="both"/>
      </w:pPr>
      <w:r w:rsidRPr="00A9595B">
        <w:rPr>
          <w:rStyle w:val="ft19"/>
          <w:rFonts w:eastAsiaTheme="majorEastAsia"/>
        </w:rPr>
        <w:t>Сокращением размеров опасных зон;</w:t>
      </w:r>
    </w:p>
    <w:p w14:paraId="276094C7" w14:textId="77777777" w:rsidR="00DE09F7" w:rsidRPr="00A9595B" w:rsidRDefault="00DE09F7" w:rsidP="00A9595B">
      <w:pPr>
        <w:pStyle w:val="p57"/>
        <w:spacing w:before="0" w:beforeAutospacing="0" w:after="0" w:afterAutospacing="0" w:line="360" w:lineRule="auto"/>
        <w:jc w:val="both"/>
        <w:rPr>
          <w:rStyle w:val="ft19"/>
          <w:rFonts w:eastAsiaTheme="majorEastAsia"/>
        </w:rPr>
      </w:pPr>
      <w:r w:rsidRPr="00A9595B">
        <w:rPr>
          <w:rStyle w:val="ft19"/>
          <w:rFonts w:eastAsiaTheme="majorEastAsia"/>
        </w:rPr>
        <w:t>Применением экобиозащитной техники и средств индивидуальной защиты.</w:t>
      </w:r>
    </w:p>
    <w:p w14:paraId="3F386199" w14:textId="77777777" w:rsidR="00E43AA9" w:rsidRPr="00A9595B" w:rsidRDefault="00E43AA9" w:rsidP="00A9595B">
      <w:pPr>
        <w:pStyle w:val="p57"/>
        <w:spacing w:before="0" w:beforeAutospacing="0" w:after="0" w:afterAutospacing="0" w:line="360" w:lineRule="auto"/>
        <w:jc w:val="both"/>
        <w:rPr>
          <w:rStyle w:val="ft19"/>
          <w:rFonts w:eastAsiaTheme="majorEastAsia"/>
          <w:b/>
        </w:rPr>
      </w:pPr>
    </w:p>
    <w:p w14:paraId="7104F31C" w14:textId="77777777" w:rsidR="00C95451" w:rsidRPr="00A9595B" w:rsidRDefault="00C95451" w:rsidP="00A9595B">
      <w:pPr>
        <w:pStyle w:val="p57"/>
        <w:spacing w:before="0" w:beforeAutospacing="0" w:after="0" w:afterAutospacing="0" w:line="360" w:lineRule="auto"/>
        <w:jc w:val="both"/>
        <w:rPr>
          <w:rStyle w:val="ft19"/>
          <w:rFonts w:eastAsiaTheme="majorEastAsia"/>
          <w:b/>
        </w:rPr>
      </w:pPr>
      <w:r w:rsidRPr="00A9595B">
        <w:rPr>
          <w:rStyle w:val="ft19"/>
          <w:rFonts w:eastAsiaTheme="majorEastAsia"/>
          <w:b/>
        </w:rPr>
        <w:t>Тема.</w:t>
      </w:r>
      <w:r w:rsidR="00C47EFD" w:rsidRPr="00A9595B">
        <w:rPr>
          <w:rStyle w:val="ft19"/>
          <w:rFonts w:eastAsiaTheme="majorEastAsia"/>
          <w:b/>
        </w:rPr>
        <w:t>8</w:t>
      </w:r>
      <w:r w:rsidRPr="00A9595B">
        <w:rPr>
          <w:rStyle w:val="ft19"/>
          <w:rFonts w:eastAsiaTheme="majorEastAsia"/>
          <w:b/>
        </w:rPr>
        <w:t xml:space="preserve"> Классификация основных форм деятельности человека.</w:t>
      </w:r>
    </w:p>
    <w:p w14:paraId="65EF72C7" w14:textId="77777777" w:rsidR="00C95451" w:rsidRPr="00A9595B" w:rsidRDefault="00C95451" w:rsidP="00A9595B">
      <w:pPr>
        <w:spacing w:after="0" w:line="360" w:lineRule="auto"/>
        <w:rPr>
          <w:rFonts w:ascii="Times New Roman" w:eastAsia="Times New Roman" w:hAnsi="Times New Roman" w:cs="Times New Roman"/>
          <w:sz w:val="24"/>
          <w:szCs w:val="24"/>
          <w:lang w:eastAsia="ru-RU"/>
        </w:rPr>
      </w:pPr>
      <w:r w:rsidRPr="00A9595B">
        <w:rPr>
          <w:rFonts w:ascii="Times New Roman" w:eastAsia="Times New Roman" w:hAnsi="Times New Roman" w:cs="Times New Roman"/>
          <w:bCs/>
          <w:iCs/>
          <w:sz w:val="24"/>
          <w:szCs w:val="24"/>
          <w:lang w:eastAsia="ru-RU"/>
        </w:rPr>
        <w:t>Физиологическая классификация</w:t>
      </w:r>
      <w:r w:rsidRPr="00A9595B">
        <w:rPr>
          <w:rFonts w:ascii="Times New Roman" w:eastAsia="Times New Roman" w:hAnsi="Times New Roman" w:cs="Times New Roman"/>
          <w:sz w:val="24"/>
          <w:szCs w:val="24"/>
          <w:lang w:eastAsia="ru-RU"/>
        </w:rPr>
        <w:t xml:space="preserve"> </w:t>
      </w:r>
      <w:r w:rsidRPr="00A9595B">
        <w:rPr>
          <w:rFonts w:ascii="Times New Roman" w:eastAsia="Times New Roman" w:hAnsi="Times New Roman" w:cs="Times New Roman"/>
          <w:bCs/>
          <w:iCs/>
          <w:sz w:val="24"/>
          <w:szCs w:val="24"/>
          <w:lang w:eastAsia="ru-RU"/>
        </w:rPr>
        <w:t>основных форм деятельности:</w:t>
      </w:r>
    </w:p>
    <w:p w14:paraId="2E133501" w14:textId="77777777" w:rsidR="00C95451" w:rsidRPr="00A9595B" w:rsidRDefault="00C95451" w:rsidP="00A9595B">
      <w:pPr>
        <w:spacing w:after="0" w:line="360" w:lineRule="auto"/>
        <w:rPr>
          <w:rFonts w:ascii="Times New Roman" w:eastAsia="Times New Roman" w:hAnsi="Times New Roman" w:cs="Times New Roman"/>
          <w:sz w:val="24"/>
          <w:szCs w:val="24"/>
          <w:lang w:eastAsia="ru-RU"/>
        </w:rPr>
      </w:pPr>
      <w:r w:rsidRPr="00A9595B">
        <w:rPr>
          <w:rFonts w:ascii="Times New Roman" w:eastAsia="Times New Roman" w:hAnsi="Times New Roman" w:cs="Times New Roman"/>
          <w:bCs/>
          <w:iCs/>
          <w:sz w:val="24"/>
          <w:szCs w:val="24"/>
          <w:lang w:eastAsia="ru-RU"/>
        </w:rPr>
        <w:t>– физический труд</w:t>
      </w:r>
    </w:p>
    <w:p w14:paraId="31E532BE" w14:textId="77777777" w:rsidR="00C95451" w:rsidRPr="00A9595B" w:rsidRDefault="00C95451" w:rsidP="00A9595B">
      <w:pPr>
        <w:spacing w:after="0" w:line="360" w:lineRule="auto"/>
        <w:rPr>
          <w:rFonts w:ascii="Times New Roman" w:eastAsia="Times New Roman" w:hAnsi="Times New Roman" w:cs="Times New Roman"/>
          <w:sz w:val="24"/>
          <w:szCs w:val="24"/>
          <w:lang w:eastAsia="ru-RU"/>
        </w:rPr>
      </w:pPr>
      <w:r w:rsidRPr="00A9595B">
        <w:rPr>
          <w:rFonts w:ascii="Times New Roman" w:eastAsia="Times New Roman" w:hAnsi="Times New Roman" w:cs="Times New Roman"/>
          <w:bCs/>
          <w:iCs/>
          <w:sz w:val="24"/>
          <w:szCs w:val="24"/>
          <w:lang w:eastAsia="ru-RU"/>
        </w:rPr>
        <w:t>Умственный труд</w:t>
      </w:r>
    </w:p>
    <w:p w14:paraId="40D87286" w14:textId="77777777" w:rsidR="00C95451" w:rsidRPr="00A9595B" w:rsidRDefault="00C95451" w:rsidP="00A9595B">
      <w:pPr>
        <w:pStyle w:val="p57"/>
        <w:spacing w:before="0" w:beforeAutospacing="0" w:after="0" w:afterAutospacing="0" w:line="360" w:lineRule="auto"/>
        <w:jc w:val="both"/>
      </w:pPr>
      <w:r w:rsidRPr="00A9595B">
        <w:t>Классификация условий труда</w:t>
      </w:r>
    </w:p>
    <w:p w14:paraId="4AAE4DCE" w14:textId="77777777" w:rsidR="00C95451" w:rsidRPr="00A9595B" w:rsidRDefault="00C95451" w:rsidP="00A9595B">
      <w:pPr>
        <w:pStyle w:val="p57"/>
        <w:spacing w:before="0" w:beforeAutospacing="0" w:after="0" w:afterAutospacing="0" w:line="360" w:lineRule="auto"/>
        <w:jc w:val="both"/>
        <w:rPr>
          <w:b/>
        </w:rPr>
      </w:pPr>
    </w:p>
    <w:p w14:paraId="1BEBAA7C" w14:textId="77777777" w:rsidR="000055F3" w:rsidRPr="00A9595B" w:rsidRDefault="000055F3" w:rsidP="00A9595B">
      <w:pPr>
        <w:pStyle w:val="ac"/>
        <w:spacing w:line="360" w:lineRule="auto"/>
        <w:rPr>
          <w:b/>
          <w:iCs/>
        </w:rPr>
      </w:pPr>
      <w:r w:rsidRPr="00A9595B">
        <w:rPr>
          <w:b/>
          <w:iCs/>
        </w:rPr>
        <w:t>Тема.</w:t>
      </w:r>
      <w:r w:rsidR="00C47EFD" w:rsidRPr="00A9595B">
        <w:rPr>
          <w:b/>
          <w:iCs/>
        </w:rPr>
        <w:t>9</w:t>
      </w:r>
      <w:r w:rsidRPr="00A9595B">
        <w:rPr>
          <w:b/>
          <w:iCs/>
        </w:rPr>
        <w:t xml:space="preserve"> Пути повышения эффективности трудовой деятельности человека.</w:t>
      </w:r>
    </w:p>
    <w:p w14:paraId="3AF817EF" w14:textId="77777777" w:rsidR="000055F3" w:rsidRPr="00A9595B" w:rsidRDefault="000055F3" w:rsidP="00A9595B">
      <w:pPr>
        <w:pStyle w:val="ac"/>
        <w:spacing w:line="360" w:lineRule="auto"/>
        <w:ind w:firstLine="708"/>
      </w:pPr>
      <w:r w:rsidRPr="00A9595B">
        <w:rPr>
          <w:i/>
          <w:iCs/>
        </w:rPr>
        <w:t xml:space="preserve">Задание. </w:t>
      </w:r>
      <w:r w:rsidRPr="00A9595B">
        <w:t>Подготовиться к письменной аудиторной контрольной работе по следующим вопросам:</w:t>
      </w:r>
    </w:p>
    <w:p w14:paraId="5ABB1133" w14:textId="77777777" w:rsidR="000055F3" w:rsidRPr="00A9595B" w:rsidRDefault="000055F3" w:rsidP="00A9595B">
      <w:pPr>
        <w:numPr>
          <w:ilvl w:val="0"/>
          <w:numId w:val="7"/>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Физиологическая классификация трудовой деятельности.</w:t>
      </w:r>
    </w:p>
    <w:p w14:paraId="558FC883" w14:textId="77777777" w:rsidR="000055F3" w:rsidRPr="00A9595B" w:rsidRDefault="000055F3" w:rsidP="00A9595B">
      <w:pPr>
        <w:numPr>
          <w:ilvl w:val="0"/>
          <w:numId w:val="7"/>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Формы интеллектуального труда.</w:t>
      </w:r>
    </w:p>
    <w:p w14:paraId="080C3484" w14:textId="77777777" w:rsidR="000055F3" w:rsidRPr="00A9595B" w:rsidRDefault="000055F3" w:rsidP="00A9595B">
      <w:pPr>
        <w:numPr>
          <w:ilvl w:val="0"/>
          <w:numId w:val="7"/>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Физическая тяжесть труда и напряженность труда.</w:t>
      </w:r>
    </w:p>
    <w:p w14:paraId="57476725" w14:textId="77777777" w:rsidR="000055F3" w:rsidRPr="00A9595B" w:rsidRDefault="000055F3" w:rsidP="00A9595B">
      <w:pPr>
        <w:numPr>
          <w:ilvl w:val="0"/>
          <w:numId w:val="7"/>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Гигиеническая классификация труда.</w:t>
      </w:r>
    </w:p>
    <w:p w14:paraId="694CE34F" w14:textId="77777777" w:rsidR="000055F3" w:rsidRPr="00A9595B" w:rsidRDefault="000055F3" w:rsidP="00A9595B">
      <w:pPr>
        <w:numPr>
          <w:ilvl w:val="0"/>
          <w:numId w:val="7"/>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Работоспособность. Фазы состояний человека в процессе трудовой деятельности.</w:t>
      </w:r>
    </w:p>
    <w:p w14:paraId="45B94AFB" w14:textId="77777777" w:rsidR="00E43AA9" w:rsidRPr="00A9595B" w:rsidRDefault="00E43AA9" w:rsidP="00A9595B">
      <w:pPr>
        <w:rPr>
          <w:rFonts w:ascii="Times New Roman" w:hAnsi="Times New Roman" w:cs="Times New Roman"/>
          <w:b/>
          <w:sz w:val="24"/>
          <w:szCs w:val="24"/>
        </w:rPr>
      </w:pPr>
    </w:p>
    <w:p w14:paraId="707E4DA2" w14:textId="77777777" w:rsidR="00DE09F7" w:rsidRPr="00A9595B" w:rsidRDefault="00DE09F7" w:rsidP="00A9595B">
      <w:pPr>
        <w:rPr>
          <w:rFonts w:ascii="Times New Roman" w:eastAsia="Times New Roman" w:hAnsi="Times New Roman" w:cs="Times New Roman"/>
          <w:b/>
        </w:rPr>
      </w:pPr>
      <w:r w:rsidRPr="00A9595B">
        <w:rPr>
          <w:rFonts w:ascii="Times New Roman" w:hAnsi="Times New Roman" w:cs="Times New Roman"/>
          <w:b/>
          <w:sz w:val="24"/>
          <w:szCs w:val="24"/>
        </w:rPr>
        <w:t>Тема.</w:t>
      </w:r>
      <w:r w:rsidR="00C47EFD" w:rsidRPr="00A9595B">
        <w:rPr>
          <w:rFonts w:ascii="Times New Roman" w:hAnsi="Times New Roman" w:cs="Times New Roman"/>
          <w:b/>
          <w:sz w:val="24"/>
          <w:szCs w:val="24"/>
        </w:rPr>
        <w:t>10</w:t>
      </w:r>
      <w:r w:rsidRPr="00A9595B">
        <w:rPr>
          <w:rFonts w:ascii="Times New Roman" w:hAnsi="Times New Roman" w:cs="Times New Roman"/>
          <w:b/>
          <w:sz w:val="24"/>
          <w:szCs w:val="24"/>
        </w:rPr>
        <w:t xml:space="preserve"> Воздейств</w:t>
      </w:r>
      <w:r w:rsidR="0027266A" w:rsidRPr="00A9595B">
        <w:rPr>
          <w:rFonts w:ascii="Times New Roman" w:hAnsi="Times New Roman" w:cs="Times New Roman"/>
          <w:b/>
          <w:sz w:val="24"/>
          <w:szCs w:val="24"/>
        </w:rPr>
        <w:t xml:space="preserve">ие нормированных факторов и их </w:t>
      </w:r>
      <w:r w:rsidRPr="00A9595B">
        <w:rPr>
          <w:rFonts w:ascii="Times New Roman" w:hAnsi="Times New Roman" w:cs="Times New Roman"/>
          <w:b/>
          <w:sz w:val="24"/>
          <w:szCs w:val="24"/>
        </w:rPr>
        <w:t>нормирование</w:t>
      </w:r>
    </w:p>
    <w:p w14:paraId="38752083" w14:textId="77777777" w:rsidR="00DE09F7" w:rsidRPr="00A9595B" w:rsidRDefault="00DE09F7" w:rsidP="00A9595B">
      <w:pPr>
        <w:spacing w:after="0" w:line="360" w:lineRule="auto"/>
        <w:jc w:val="both"/>
        <w:rPr>
          <w:rFonts w:ascii="Times New Roman" w:eastAsia="Times New Roman" w:hAnsi="Times New Roman" w:cs="Times New Roman"/>
          <w:sz w:val="24"/>
          <w:szCs w:val="24"/>
        </w:rPr>
      </w:pPr>
      <w:r w:rsidRPr="00A9595B">
        <w:rPr>
          <w:rFonts w:ascii="Times New Roman" w:eastAsia="Times New Roman" w:hAnsi="Times New Roman" w:cs="Times New Roman"/>
          <w:sz w:val="24"/>
          <w:szCs w:val="24"/>
        </w:rPr>
        <w:t xml:space="preserve">Вредные вещества, классификация, агрегатное состояние, пути поступления в организм человека. Негативное воздействие вредных веществ на среду обитания. </w:t>
      </w:r>
    </w:p>
    <w:p w14:paraId="006D015C" w14:textId="77777777" w:rsidR="00E43AA9" w:rsidRPr="00A9595B" w:rsidRDefault="00DE09F7" w:rsidP="00A9595B">
      <w:pPr>
        <w:spacing w:after="0" w:line="360" w:lineRule="auto"/>
        <w:jc w:val="both"/>
        <w:rPr>
          <w:rFonts w:ascii="Times New Roman" w:eastAsia="Times New Roman" w:hAnsi="Times New Roman" w:cs="Times New Roman"/>
          <w:sz w:val="24"/>
          <w:szCs w:val="24"/>
        </w:rPr>
      </w:pPr>
      <w:r w:rsidRPr="00A9595B">
        <w:rPr>
          <w:rFonts w:ascii="Times New Roman" w:eastAsia="Times New Roman" w:hAnsi="Times New Roman" w:cs="Times New Roman"/>
          <w:sz w:val="24"/>
          <w:szCs w:val="24"/>
        </w:rPr>
        <w:t>Механические и акустические колебания. Электромагнитные поля. Ионизирующие излучения. Сочетание воздействия негативных факторов.</w:t>
      </w:r>
    </w:p>
    <w:p w14:paraId="70D9C9A3" w14:textId="77777777" w:rsidR="00E43AA9" w:rsidRPr="00A9595B" w:rsidRDefault="00E43AA9" w:rsidP="00A9595B">
      <w:pPr>
        <w:spacing w:after="0" w:line="360" w:lineRule="auto"/>
        <w:jc w:val="both"/>
        <w:rPr>
          <w:rFonts w:ascii="Times New Roman" w:eastAsia="Times New Roman" w:hAnsi="Times New Roman" w:cs="Times New Roman"/>
          <w:sz w:val="24"/>
          <w:szCs w:val="24"/>
        </w:rPr>
      </w:pPr>
    </w:p>
    <w:p w14:paraId="6E195A4A" w14:textId="77777777" w:rsidR="009A4CF4" w:rsidRPr="00A9595B" w:rsidRDefault="009A4CF4" w:rsidP="00A9595B">
      <w:pPr>
        <w:spacing w:after="0" w:line="360" w:lineRule="auto"/>
        <w:jc w:val="both"/>
        <w:rPr>
          <w:rFonts w:ascii="Times New Roman" w:eastAsia="Times New Roman" w:hAnsi="Times New Roman" w:cs="Times New Roman"/>
          <w:sz w:val="24"/>
          <w:szCs w:val="24"/>
        </w:rPr>
      </w:pPr>
      <w:r w:rsidRPr="00A9595B">
        <w:rPr>
          <w:rFonts w:ascii="Times New Roman" w:hAnsi="Times New Roman" w:cs="Times New Roman"/>
          <w:b/>
          <w:bCs/>
          <w:sz w:val="24"/>
          <w:szCs w:val="24"/>
        </w:rPr>
        <w:t>Тема. 11Общие сведения о чрезвычайных ситуациях</w:t>
      </w:r>
    </w:p>
    <w:p w14:paraId="5DA9B9CC" w14:textId="77777777" w:rsidR="009A4CF4" w:rsidRPr="00A9595B" w:rsidRDefault="009A4CF4" w:rsidP="00A9595B">
      <w:pPr>
        <w:numPr>
          <w:ilvl w:val="0"/>
          <w:numId w:val="8"/>
        </w:numPr>
        <w:tabs>
          <w:tab w:val="clear" w:pos="720"/>
          <w:tab w:val="num" w:pos="0"/>
          <w:tab w:val="left" w:pos="284"/>
          <w:tab w:val="left" w:pos="426"/>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sz w:val="24"/>
          <w:szCs w:val="24"/>
        </w:rPr>
        <w:t>Вредное вещество. Классификация химических веществ в зависимости от их практического использования.</w:t>
      </w:r>
    </w:p>
    <w:p w14:paraId="5349BD1F" w14:textId="77777777" w:rsidR="009A4CF4" w:rsidRPr="00A9595B" w:rsidRDefault="009A4CF4" w:rsidP="00A9595B">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sz w:val="24"/>
          <w:szCs w:val="24"/>
        </w:rPr>
        <w:lastRenderedPageBreak/>
        <w:t>Сочетанное действие вредных факторов.</w:t>
      </w:r>
    </w:p>
    <w:p w14:paraId="4EE92B52" w14:textId="77777777" w:rsidR="009A4CF4" w:rsidRPr="00A9595B" w:rsidRDefault="009A4CF4" w:rsidP="00A9595B">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sz w:val="24"/>
          <w:szCs w:val="24"/>
        </w:rPr>
        <w:t>ЧС, источники ЧС.</w:t>
      </w:r>
    </w:p>
    <w:p w14:paraId="622FD98E" w14:textId="77777777" w:rsidR="009A4CF4" w:rsidRPr="00A9595B" w:rsidRDefault="009A4CF4" w:rsidP="00A9595B">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sz w:val="24"/>
          <w:szCs w:val="24"/>
        </w:rPr>
        <w:t>Как подразделяются ЧС.</w:t>
      </w:r>
    </w:p>
    <w:p w14:paraId="60BA0496" w14:textId="77777777" w:rsidR="009A4CF4" w:rsidRPr="00A9595B" w:rsidRDefault="009A4CF4" w:rsidP="00A9595B">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sz w:val="24"/>
          <w:szCs w:val="24"/>
        </w:rPr>
        <w:t>Фазы ЧС.</w:t>
      </w:r>
    </w:p>
    <w:p w14:paraId="5B4ECCD3" w14:textId="77777777" w:rsidR="009A4CF4" w:rsidRPr="00A9595B" w:rsidRDefault="009A4CF4" w:rsidP="00A9595B">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sz w:val="24"/>
          <w:szCs w:val="24"/>
        </w:rPr>
        <w:t>Направления минимизации ЧС.</w:t>
      </w:r>
    </w:p>
    <w:p w14:paraId="7914AECA" w14:textId="77777777" w:rsidR="009A4CF4" w:rsidRPr="00A9595B" w:rsidRDefault="009A4CF4" w:rsidP="00A9595B">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sz w:val="24"/>
          <w:szCs w:val="24"/>
        </w:rPr>
        <w:t>Правовые и нормативно-технические основы БЖД.</w:t>
      </w:r>
    </w:p>
    <w:p w14:paraId="29826A0E" w14:textId="77777777" w:rsidR="009A4CF4" w:rsidRPr="00A9595B" w:rsidRDefault="009A4CF4" w:rsidP="00A9595B">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sz w:val="24"/>
          <w:szCs w:val="24"/>
        </w:rPr>
        <w:t>Управление ООС.</w:t>
      </w:r>
    </w:p>
    <w:p w14:paraId="0B2B5981" w14:textId="77777777" w:rsidR="009A4CF4" w:rsidRPr="00A9595B" w:rsidRDefault="009A4CF4" w:rsidP="00A9595B">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sz w:val="24"/>
          <w:szCs w:val="24"/>
        </w:rPr>
        <w:t>Экологическая экспертиза – цели и задачи.</w:t>
      </w:r>
    </w:p>
    <w:p w14:paraId="1915691B" w14:textId="77777777" w:rsidR="009A4CF4" w:rsidRPr="00A9595B" w:rsidRDefault="009A4CF4" w:rsidP="00A9595B">
      <w:pPr>
        <w:spacing w:after="0" w:line="360" w:lineRule="auto"/>
        <w:jc w:val="both"/>
        <w:rPr>
          <w:rFonts w:ascii="Times New Roman" w:eastAsia="Times New Roman" w:hAnsi="Times New Roman" w:cs="Times New Roman"/>
          <w:sz w:val="24"/>
          <w:szCs w:val="24"/>
          <w:lang w:eastAsia="ru-RU"/>
        </w:rPr>
      </w:pPr>
    </w:p>
    <w:p w14:paraId="656DEFF9" w14:textId="77777777" w:rsidR="009A4CF4" w:rsidRPr="00A9595B" w:rsidRDefault="009A4CF4"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ЧС геологического характера:</w:t>
      </w:r>
    </w:p>
    <w:p w14:paraId="459C0204" w14:textId="77777777" w:rsidR="009A4CF4" w:rsidRPr="00A9595B" w:rsidRDefault="009A4CF4" w:rsidP="00A9595B">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Землетрясения: основные понятия, признаки, подготовка, действия во время землетрясения, действия после землетрясения.</w:t>
      </w:r>
    </w:p>
    <w:p w14:paraId="0D063623" w14:textId="77777777" w:rsidR="009A4CF4" w:rsidRPr="00A9595B" w:rsidRDefault="009A4CF4" w:rsidP="00A9595B">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Вулканизм: основные понятия, части вулканического аппарата, действия при извержении вулкана.</w:t>
      </w:r>
    </w:p>
    <w:p w14:paraId="425798A8" w14:textId="77777777" w:rsidR="009A4CF4" w:rsidRPr="00A9595B" w:rsidRDefault="009A4CF4" w:rsidP="00A9595B">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Оползень: понятие, действия при появлении признаков.</w:t>
      </w:r>
    </w:p>
    <w:p w14:paraId="35884ADC" w14:textId="77777777" w:rsidR="009A4CF4" w:rsidRPr="00A9595B" w:rsidRDefault="009A4CF4" w:rsidP="00A9595B">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Сель: действия при селевом потоке.</w:t>
      </w:r>
    </w:p>
    <w:p w14:paraId="48ACADFE" w14:textId="77777777" w:rsidR="009A4CF4" w:rsidRPr="00A9595B" w:rsidRDefault="009A4CF4" w:rsidP="00A9595B">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Лавина: сущность, факторы, действия при сходе лавин.</w:t>
      </w:r>
    </w:p>
    <w:p w14:paraId="239BBB79" w14:textId="77777777" w:rsidR="009A4CF4" w:rsidRPr="00A9595B" w:rsidRDefault="009A4CF4" w:rsidP="00A9595B">
      <w:pPr>
        <w:tabs>
          <w:tab w:val="num" w:pos="142"/>
          <w:tab w:val="left" w:pos="284"/>
        </w:tabs>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ЧС гидрологического характера:</w:t>
      </w:r>
    </w:p>
    <w:p w14:paraId="2873CE66" w14:textId="77777777" w:rsidR="009A4CF4" w:rsidRPr="00A9595B" w:rsidRDefault="009A4CF4" w:rsidP="00A9595B">
      <w:pPr>
        <w:numPr>
          <w:ilvl w:val="0"/>
          <w:numId w:val="19"/>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Наводнение: сущность, действия во время и после наводнения.</w:t>
      </w:r>
    </w:p>
    <w:p w14:paraId="7DC1F6CB" w14:textId="77777777" w:rsidR="009A4CF4" w:rsidRPr="00A9595B" w:rsidRDefault="009A4CF4" w:rsidP="00A9595B">
      <w:pPr>
        <w:numPr>
          <w:ilvl w:val="0"/>
          <w:numId w:val="19"/>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Цунами: сущность, действия во время цунами.</w:t>
      </w:r>
    </w:p>
    <w:p w14:paraId="1525BE7D" w14:textId="77777777" w:rsidR="009A4CF4" w:rsidRPr="00A9595B" w:rsidRDefault="009A4CF4" w:rsidP="00A9595B">
      <w:pPr>
        <w:tabs>
          <w:tab w:val="num" w:pos="142"/>
          <w:tab w:val="left" w:pos="284"/>
        </w:tabs>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ЧС метеорологического характера:</w:t>
      </w:r>
    </w:p>
    <w:p w14:paraId="640974E2" w14:textId="77777777" w:rsidR="009A4CF4" w:rsidRPr="00A9595B" w:rsidRDefault="009A4CF4" w:rsidP="00A9595B">
      <w:pPr>
        <w:numPr>
          <w:ilvl w:val="0"/>
          <w:numId w:val="20"/>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Ураган: понятие, действия во время урагана.</w:t>
      </w:r>
    </w:p>
    <w:p w14:paraId="59D5FA23" w14:textId="77777777" w:rsidR="009A4CF4" w:rsidRPr="00A9595B" w:rsidRDefault="009A4CF4" w:rsidP="00A9595B">
      <w:pPr>
        <w:numPr>
          <w:ilvl w:val="0"/>
          <w:numId w:val="20"/>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Буря: понятие и виды.</w:t>
      </w:r>
    </w:p>
    <w:p w14:paraId="00E9EA1C" w14:textId="77777777" w:rsidR="009A4CF4" w:rsidRPr="00A9595B" w:rsidRDefault="009A4CF4" w:rsidP="00A9595B">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Смерч: понятие, характеристика.</w:t>
      </w:r>
    </w:p>
    <w:p w14:paraId="28C6DC09" w14:textId="77777777" w:rsidR="009A4CF4" w:rsidRPr="00A9595B" w:rsidRDefault="009A4CF4" w:rsidP="00A9595B">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Пурга: понятие, действия во время пурги.</w:t>
      </w:r>
    </w:p>
    <w:p w14:paraId="6FF41105" w14:textId="77777777" w:rsidR="009A4CF4" w:rsidRPr="00A9595B" w:rsidRDefault="009A4CF4" w:rsidP="00A9595B">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Гроза: понятие, действия во время молнии, запретные действия во время грозы.</w:t>
      </w:r>
    </w:p>
    <w:p w14:paraId="013DEAAA" w14:textId="77777777" w:rsidR="009A4CF4" w:rsidRPr="00A9595B" w:rsidRDefault="009A4CF4" w:rsidP="00A9595B">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Гололед: понятие, подготовка, действия во время гололедицы.</w:t>
      </w:r>
    </w:p>
    <w:p w14:paraId="3F601E9A" w14:textId="77777777" w:rsidR="009A4CF4" w:rsidRPr="00A9595B" w:rsidRDefault="009A4CF4" w:rsidP="00A9595B">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Засуха: понятие, меры борьбы, действия во время засухи.</w:t>
      </w:r>
    </w:p>
    <w:p w14:paraId="6582BF2E" w14:textId="77777777" w:rsidR="009A4CF4" w:rsidRPr="00A9595B" w:rsidRDefault="009A4CF4" w:rsidP="00A9595B">
      <w:pPr>
        <w:tabs>
          <w:tab w:val="num" w:pos="142"/>
        </w:tabs>
        <w:spacing w:after="0" w:line="360" w:lineRule="auto"/>
        <w:jc w:val="both"/>
        <w:rPr>
          <w:rFonts w:ascii="Times New Roman" w:hAnsi="Times New Roman" w:cs="Times New Roman"/>
          <w:b/>
          <w:sz w:val="24"/>
          <w:szCs w:val="24"/>
        </w:rPr>
      </w:pPr>
      <w:r w:rsidRPr="00A9595B">
        <w:rPr>
          <w:rFonts w:ascii="Times New Roman" w:hAnsi="Times New Roman" w:cs="Times New Roman"/>
          <w:b/>
          <w:sz w:val="24"/>
          <w:szCs w:val="24"/>
        </w:rPr>
        <w:t>Тема 12. Правовые и нормативно-технические основы БЖД</w:t>
      </w:r>
    </w:p>
    <w:p w14:paraId="63ED26B8" w14:textId="77777777" w:rsidR="009A4CF4" w:rsidRPr="00A9595B" w:rsidRDefault="009A4CF4" w:rsidP="00A9595B">
      <w:pPr>
        <w:tabs>
          <w:tab w:val="num" w:pos="142"/>
        </w:tabs>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 Законодательство о безопасности в чрезвычайных ситуациях.</w:t>
      </w:r>
    </w:p>
    <w:p w14:paraId="1BF346F9" w14:textId="77777777" w:rsidR="009A4CF4" w:rsidRPr="00A9595B" w:rsidRDefault="009A4CF4" w:rsidP="00A9595B">
      <w:pPr>
        <w:tabs>
          <w:tab w:val="num" w:pos="142"/>
        </w:tabs>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 Системы стандартов по безопасности в чрезвычайных ситуациях.</w:t>
      </w:r>
    </w:p>
    <w:p w14:paraId="5EF68809" w14:textId="77777777" w:rsidR="009A4CF4" w:rsidRPr="00A9595B" w:rsidRDefault="009A4CF4" w:rsidP="00A9595B">
      <w:pPr>
        <w:tabs>
          <w:tab w:val="num" w:pos="142"/>
        </w:tabs>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3. Международные правовые основы охраны окружающей среды.</w:t>
      </w:r>
    </w:p>
    <w:p w14:paraId="32CDA959" w14:textId="77777777" w:rsidR="009A4CF4" w:rsidRPr="00A9595B" w:rsidRDefault="009A4CF4" w:rsidP="00A9595B">
      <w:pPr>
        <w:tabs>
          <w:tab w:val="num" w:pos="142"/>
        </w:tabs>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w:t>
      </w:r>
    </w:p>
    <w:p w14:paraId="16E67A46" w14:textId="77777777" w:rsidR="009A4CF4" w:rsidRPr="00A9595B" w:rsidRDefault="009A4CF4" w:rsidP="00A9595B">
      <w:pPr>
        <w:tabs>
          <w:tab w:val="num" w:pos="142"/>
        </w:tabs>
        <w:spacing w:after="0" w:line="360" w:lineRule="auto"/>
        <w:jc w:val="both"/>
        <w:rPr>
          <w:rFonts w:ascii="Times New Roman" w:eastAsia="Times New Roman" w:hAnsi="Times New Roman" w:cs="Times New Roman"/>
          <w:lang w:eastAsia="ru-RU"/>
        </w:rPr>
      </w:pPr>
      <w:r w:rsidRPr="00A9595B">
        <w:rPr>
          <w:rFonts w:ascii="Times New Roman" w:eastAsia="Times New Roman" w:hAnsi="Times New Roman" w:cs="Times New Roman"/>
          <w:lang w:eastAsia="ru-RU"/>
        </w:rPr>
        <w:lastRenderedPageBreak/>
        <w:t xml:space="preserve">5.Положения Федеральных законов. Охрана окружающей среды. </w:t>
      </w:r>
    </w:p>
    <w:p w14:paraId="22ED9916" w14:textId="77777777" w:rsidR="009A4CF4" w:rsidRPr="00A9595B" w:rsidRDefault="009A4CF4" w:rsidP="00A9595B">
      <w:pPr>
        <w:spacing w:after="0" w:line="360" w:lineRule="auto"/>
        <w:jc w:val="both"/>
        <w:rPr>
          <w:rFonts w:ascii="Times New Roman" w:eastAsia="Times New Roman" w:hAnsi="Times New Roman" w:cs="Times New Roman"/>
          <w:lang w:eastAsia="ru-RU"/>
        </w:rPr>
      </w:pPr>
      <w:r w:rsidRPr="00A9595B">
        <w:rPr>
          <w:rFonts w:ascii="Times New Roman" w:eastAsia="Times New Roman" w:hAnsi="Times New Roman" w:cs="Times New Roman"/>
          <w:lang w:eastAsia="ru-RU"/>
        </w:rPr>
        <w:t xml:space="preserve">6.Нормативно-техническая документация по охране окружающей среды. </w:t>
      </w:r>
    </w:p>
    <w:p w14:paraId="1016A9AD" w14:textId="77777777" w:rsidR="009A4CF4" w:rsidRPr="00A9595B" w:rsidRDefault="009A4CF4" w:rsidP="00A9595B">
      <w:pPr>
        <w:spacing w:after="0" w:line="360" w:lineRule="auto"/>
        <w:jc w:val="both"/>
        <w:rPr>
          <w:rFonts w:ascii="Times New Roman" w:eastAsia="Times New Roman" w:hAnsi="Times New Roman" w:cs="Times New Roman"/>
          <w:lang w:eastAsia="ru-RU"/>
        </w:rPr>
      </w:pPr>
      <w:r w:rsidRPr="00A9595B">
        <w:rPr>
          <w:rFonts w:ascii="Times New Roman" w:eastAsia="Times New Roman" w:hAnsi="Times New Roman" w:cs="Times New Roman"/>
          <w:lang w:eastAsia="ru-RU"/>
        </w:rPr>
        <w:t xml:space="preserve">7.Система стандартов «Охрана природы». Система стандартов в системе ЧС. Государственное </w:t>
      </w:r>
    </w:p>
    <w:p w14:paraId="50780CAA" w14:textId="77777777" w:rsidR="009A4CF4" w:rsidRPr="00A9595B" w:rsidRDefault="009A4CF4" w:rsidP="00A9595B">
      <w:pPr>
        <w:spacing w:after="0" w:line="360" w:lineRule="auto"/>
        <w:jc w:val="both"/>
        <w:rPr>
          <w:rFonts w:ascii="Times New Roman" w:eastAsia="Times New Roman" w:hAnsi="Times New Roman" w:cs="Times New Roman"/>
          <w:lang w:eastAsia="ru-RU"/>
        </w:rPr>
      </w:pPr>
      <w:r w:rsidRPr="00A9595B">
        <w:rPr>
          <w:rFonts w:ascii="Times New Roman" w:eastAsia="Times New Roman" w:hAnsi="Times New Roman" w:cs="Times New Roman"/>
          <w:lang w:eastAsia="ru-RU"/>
        </w:rPr>
        <w:t xml:space="preserve">управление в ЧС. Специальная оценка условий труда. </w:t>
      </w:r>
    </w:p>
    <w:p w14:paraId="288AC627" w14:textId="77777777" w:rsidR="009A4CF4" w:rsidRPr="00A9595B" w:rsidRDefault="009A4CF4" w:rsidP="00A9595B">
      <w:pPr>
        <w:spacing w:after="0" w:line="360" w:lineRule="auto"/>
        <w:jc w:val="both"/>
        <w:rPr>
          <w:rFonts w:ascii="Times New Roman" w:eastAsia="Times New Roman" w:hAnsi="Times New Roman" w:cs="Times New Roman"/>
          <w:lang w:eastAsia="ru-RU"/>
        </w:rPr>
      </w:pPr>
    </w:p>
    <w:p w14:paraId="6EE08B53" w14:textId="77777777" w:rsidR="009A4CF4" w:rsidRPr="00A9595B" w:rsidRDefault="009A4CF4" w:rsidP="00A9595B">
      <w:pPr>
        <w:spacing w:after="0" w:line="360" w:lineRule="auto"/>
        <w:jc w:val="both"/>
        <w:rPr>
          <w:rFonts w:ascii="Times New Roman" w:hAnsi="Times New Roman" w:cs="Times New Roman"/>
          <w:b/>
          <w:sz w:val="24"/>
          <w:szCs w:val="24"/>
        </w:rPr>
      </w:pPr>
      <w:r w:rsidRPr="00A9595B">
        <w:rPr>
          <w:rFonts w:ascii="Times New Roman" w:hAnsi="Times New Roman" w:cs="Times New Roman"/>
          <w:b/>
          <w:sz w:val="24"/>
          <w:szCs w:val="24"/>
        </w:rPr>
        <w:t>Тема. 13Организационные основы управления БЖД. Мониторинг.</w:t>
      </w:r>
    </w:p>
    <w:p w14:paraId="374DE218" w14:textId="77777777" w:rsidR="009A4CF4" w:rsidRPr="00A9595B" w:rsidRDefault="009A4CF4"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1.Современные рыночные методы экономического управления безопасностью и основные принципы регулирования различных аспектов безопасности: позитивные и негативные методы стимулирования безопасности.</w:t>
      </w:r>
    </w:p>
    <w:p w14:paraId="41E77EC5" w14:textId="77777777" w:rsidR="009A4CF4" w:rsidRPr="00A9595B" w:rsidRDefault="009A4CF4"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 Понятие экономического ущерба, его составляющие и методические подходы к оценке.</w:t>
      </w:r>
    </w:p>
    <w:p w14:paraId="68F7336A" w14:textId="77777777" w:rsidR="009A4CF4" w:rsidRPr="00A9595B" w:rsidRDefault="009A4CF4"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3. Материальная ответственность за нарушение требований безопасности: аварии, несчастные случаи, загрязнение окружающей среды.</w:t>
      </w:r>
    </w:p>
    <w:p w14:paraId="6E7C6044" w14:textId="77777777" w:rsidR="009A4CF4" w:rsidRPr="00A9595B" w:rsidRDefault="009A4CF4" w:rsidP="00A9595B">
      <w:pPr>
        <w:spacing w:after="0" w:line="360" w:lineRule="auto"/>
        <w:jc w:val="both"/>
        <w:rPr>
          <w:rFonts w:ascii="Times New Roman" w:eastAsia="Times New Roman" w:hAnsi="Times New Roman" w:cs="Times New Roman"/>
          <w:sz w:val="24"/>
          <w:szCs w:val="24"/>
          <w:lang w:eastAsia="ru-RU"/>
        </w:rPr>
      </w:pPr>
    </w:p>
    <w:p w14:paraId="34860D16" w14:textId="77777777" w:rsidR="009A4CF4" w:rsidRPr="00A9595B" w:rsidRDefault="009A4CF4"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rPr>
        <w:t>Тема. 14. Экспертиза и контроль экологичности и безопасности</w:t>
      </w:r>
    </w:p>
    <w:p w14:paraId="15B0CC8D" w14:textId="77777777" w:rsidR="009A4CF4" w:rsidRPr="00A9595B" w:rsidRDefault="009A4CF4" w:rsidP="00A9595B">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Изменения состояния суши.</w:t>
      </w:r>
    </w:p>
    <w:p w14:paraId="3AA4029B" w14:textId="77777777" w:rsidR="009A4CF4" w:rsidRPr="00A9595B" w:rsidRDefault="009A4CF4" w:rsidP="00A9595B">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Изменение свойств воздушной среды.</w:t>
      </w:r>
    </w:p>
    <w:p w14:paraId="4104D5CA" w14:textId="77777777" w:rsidR="009A4CF4" w:rsidRPr="00A9595B" w:rsidRDefault="009A4CF4" w:rsidP="00A9595B">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Влияние загрязнения атмосферы на человека, растительный и животный мир.</w:t>
      </w:r>
    </w:p>
    <w:p w14:paraId="718A8C48" w14:textId="77777777" w:rsidR="009A4CF4" w:rsidRPr="00A9595B" w:rsidRDefault="009A4CF4" w:rsidP="00A9595B">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Влияние радиоактивных веществ на живые организмы.</w:t>
      </w:r>
    </w:p>
    <w:p w14:paraId="6B34A78E" w14:textId="77777777" w:rsidR="009A4CF4" w:rsidRPr="00A9595B" w:rsidRDefault="009A4CF4" w:rsidP="00A9595B">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Изменение состояния гидросферы: тепловое и нефтяное загрязнение.</w:t>
      </w:r>
    </w:p>
    <w:p w14:paraId="5E0CE719" w14:textId="77777777" w:rsidR="009A4CF4" w:rsidRPr="00A9595B" w:rsidRDefault="009A4CF4" w:rsidP="00A9595B">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Загрязнение природных вод пестицидами, детергентами, диоксинами и тяжелыми металлами.</w:t>
      </w:r>
    </w:p>
    <w:p w14:paraId="300A954E" w14:textId="77777777" w:rsidR="009A4CF4" w:rsidRPr="00A9595B" w:rsidRDefault="009A4CF4" w:rsidP="00A9595B">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Экология городов.</w:t>
      </w:r>
    </w:p>
    <w:p w14:paraId="210EA868" w14:textId="77777777" w:rsidR="009A4CF4" w:rsidRPr="00A9595B" w:rsidRDefault="009A4CF4" w:rsidP="00A9595B">
      <w:pPr>
        <w:numPr>
          <w:ilvl w:val="0"/>
          <w:numId w:val="12"/>
        </w:numPr>
        <w:tabs>
          <w:tab w:val="clear" w:pos="720"/>
          <w:tab w:val="num" w:pos="426"/>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Основы продовольственной безопасности.</w:t>
      </w:r>
    </w:p>
    <w:p w14:paraId="4A5F53CE" w14:textId="77777777" w:rsidR="009A4CF4" w:rsidRPr="00A9595B" w:rsidRDefault="009A4CF4" w:rsidP="00A9595B">
      <w:pPr>
        <w:spacing w:after="0" w:line="360" w:lineRule="auto"/>
        <w:jc w:val="both"/>
        <w:rPr>
          <w:rFonts w:ascii="Times New Roman" w:eastAsia="Times New Roman" w:hAnsi="Times New Roman" w:cs="Times New Roman"/>
          <w:sz w:val="24"/>
          <w:szCs w:val="24"/>
          <w:lang w:eastAsia="ru-RU"/>
        </w:rPr>
      </w:pPr>
    </w:p>
    <w:p w14:paraId="461EDE40" w14:textId="77777777" w:rsidR="009A4CF4" w:rsidRPr="00A9595B" w:rsidRDefault="009A4CF4"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rPr>
        <w:t>Тема. 15. Принципы обеспечения безопасности</w:t>
      </w:r>
    </w:p>
    <w:p w14:paraId="294123FA" w14:textId="77777777" w:rsidR="009A4CF4" w:rsidRPr="00A9595B" w:rsidRDefault="009A4CF4"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 Безопасное поведении в городе:</w:t>
      </w:r>
    </w:p>
    <w:p w14:paraId="430E08C9" w14:textId="77777777" w:rsidR="009A4CF4" w:rsidRPr="00A9595B" w:rsidRDefault="009A4CF4" w:rsidP="00A9595B">
      <w:pPr>
        <w:numPr>
          <w:ilvl w:val="0"/>
          <w:numId w:val="14"/>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Безопасность в местах массового скопления людей.</w:t>
      </w:r>
    </w:p>
    <w:p w14:paraId="0C73CE21" w14:textId="77777777" w:rsidR="009A4CF4" w:rsidRPr="00A9595B" w:rsidRDefault="009A4CF4" w:rsidP="00A9595B">
      <w:pPr>
        <w:numPr>
          <w:ilvl w:val="0"/>
          <w:numId w:val="14"/>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Безопасное поведение при выходе из помещения.</w:t>
      </w:r>
    </w:p>
    <w:p w14:paraId="51B789ED" w14:textId="77777777" w:rsidR="009A4CF4" w:rsidRPr="00A9595B" w:rsidRDefault="009A4CF4" w:rsidP="00A9595B">
      <w:pPr>
        <w:numPr>
          <w:ilvl w:val="0"/>
          <w:numId w:val="14"/>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Обеспечение безопасности в уличной толпе: предотвращение кражи вещей, похищения.</w:t>
      </w:r>
    </w:p>
    <w:p w14:paraId="09331CF2" w14:textId="77777777" w:rsidR="009A4CF4" w:rsidRPr="00A9595B" w:rsidRDefault="009A4CF4" w:rsidP="00A9595B">
      <w:pPr>
        <w:numPr>
          <w:ilvl w:val="0"/>
          <w:numId w:val="15"/>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Безопасность в быту:</w:t>
      </w:r>
    </w:p>
    <w:p w14:paraId="08EA2D36" w14:textId="77777777" w:rsidR="009A4CF4" w:rsidRPr="00A9595B" w:rsidRDefault="009A4CF4" w:rsidP="00A9595B">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Использование бытовых электроприборов: правила эксплуатации, первая помощь пострадавшему.</w:t>
      </w:r>
    </w:p>
    <w:p w14:paraId="1AD51410" w14:textId="77777777" w:rsidR="009A4CF4" w:rsidRPr="00A9595B" w:rsidRDefault="009A4CF4" w:rsidP="00A9595B">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lastRenderedPageBreak/>
        <w:t>Электромагнитные поля и их воздействие на организм человека: средства защиты от ЭМП, способы снятия усталости.</w:t>
      </w:r>
    </w:p>
    <w:p w14:paraId="7B6F5A10" w14:textId="77777777" w:rsidR="009A4CF4" w:rsidRPr="00A9595B" w:rsidRDefault="009A4CF4" w:rsidP="00A9595B">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Сотовая связь.</w:t>
      </w:r>
    </w:p>
    <w:p w14:paraId="79DF171D" w14:textId="77777777" w:rsidR="009A4CF4" w:rsidRPr="00A9595B" w:rsidRDefault="009A4CF4" w:rsidP="00A9595B">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Безопасность в лифте.</w:t>
      </w:r>
    </w:p>
    <w:p w14:paraId="7E86A4C0" w14:textId="77777777" w:rsidR="009A4CF4" w:rsidRPr="00A9595B" w:rsidRDefault="009A4CF4" w:rsidP="00A9595B">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Правила поведения с собаками.</w:t>
      </w:r>
    </w:p>
    <w:p w14:paraId="0E6B4547" w14:textId="77777777" w:rsidR="009A4CF4" w:rsidRPr="00A9595B" w:rsidRDefault="009A4CF4" w:rsidP="00A9595B">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Аварии с утечкой газа.</w:t>
      </w:r>
    </w:p>
    <w:p w14:paraId="444D5B15" w14:textId="77777777" w:rsidR="009A4CF4" w:rsidRPr="00A9595B" w:rsidRDefault="009A4CF4" w:rsidP="00A9595B">
      <w:pPr>
        <w:numPr>
          <w:ilvl w:val="0"/>
          <w:numId w:val="17"/>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Безопасность на воде: меры безопасного поведения, действия в экстремальной ситуации, помощь утопающему, действия при проваливании под лед.</w:t>
      </w:r>
    </w:p>
    <w:p w14:paraId="66AC077F" w14:textId="77777777" w:rsidR="009A4CF4" w:rsidRPr="00A9595B" w:rsidRDefault="009A4CF4" w:rsidP="00A9595B">
      <w:pPr>
        <w:spacing w:after="0" w:line="360" w:lineRule="auto"/>
        <w:jc w:val="both"/>
        <w:rPr>
          <w:rFonts w:ascii="Times New Roman" w:hAnsi="Times New Roman" w:cs="Times New Roman"/>
          <w:b/>
          <w:bCs/>
          <w:sz w:val="24"/>
          <w:szCs w:val="24"/>
        </w:rPr>
      </w:pPr>
      <w:r w:rsidRPr="00A9595B">
        <w:rPr>
          <w:rFonts w:ascii="Times New Roman" w:hAnsi="Times New Roman" w:cs="Times New Roman"/>
          <w:b/>
          <w:bCs/>
          <w:sz w:val="24"/>
          <w:szCs w:val="24"/>
        </w:rPr>
        <w:t>Тема. 16 Совместимость элементов системы «человек-среда».</w:t>
      </w:r>
    </w:p>
    <w:p w14:paraId="70A88F4A" w14:textId="77777777" w:rsidR="009A4CF4" w:rsidRPr="00A9595B" w:rsidRDefault="009A4CF4"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1.Человек и окружающая среда</w:t>
      </w:r>
    </w:p>
    <w:p w14:paraId="0D8E0944" w14:textId="77777777" w:rsidR="009A4CF4" w:rsidRPr="00A9595B" w:rsidRDefault="009A4CF4"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2. Характерные состояния взаимодействия в системе «человек-среда обитания»</w:t>
      </w:r>
    </w:p>
    <w:p w14:paraId="1D062117" w14:textId="77777777" w:rsidR="009A4CF4" w:rsidRPr="00A9595B" w:rsidRDefault="009A4CF4"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3. Оценка негативных факторов</w:t>
      </w:r>
    </w:p>
    <w:p w14:paraId="0F30295A" w14:textId="77777777" w:rsidR="009A4CF4" w:rsidRPr="00A9595B" w:rsidRDefault="009A4CF4"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4. Совместимость в системе «человек-среда.</w:t>
      </w:r>
    </w:p>
    <w:p w14:paraId="45AF2BCD" w14:textId="77777777" w:rsidR="009A4CF4" w:rsidRPr="00A9595B" w:rsidRDefault="009A4CF4" w:rsidP="00A9595B"/>
    <w:p w14:paraId="6C302399" w14:textId="77777777" w:rsidR="000055F3" w:rsidRPr="00A9595B" w:rsidRDefault="00C95451" w:rsidP="00A9595B">
      <w:pPr>
        <w:tabs>
          <w:tab w:val="left" w:pos="720"/>
          <w:tab w:val="left" w:pos="6480"/>
        </w:tabs>
        <w:spacing w:after="0" w:line="360" w:lineRule="auto"/>
        <w:jc w:val="both"/>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 xml:space="preserve">Тема. </w:t>
      </w:r>
      <w:r w:rsidR="00C47EFD" w:rsidRPr="00A9595B">
        <w:rPr>
          <w:rFonts w:ascii="Times New Roman" w:eastAsia="Times New Roman" w:hAnsi="Times New Roman" w:cs="Times New Roman"/>
          <w:b/>
          <w:sz w:val="24"/>
          <w:szCs w:val="24"/>
          <w:lang w:eastAsia="ru-RU"/>
        </w:rPr>
        <w:t xml:space="preserve">17 </w:t>
      </w:r>
      <w:r w:rsidRPr="00A9595B">
        <w:rPr>
          <w:rFonts w:ascii="Times New Roman" w:eastAsia="Times New Roman" w:hAnsi="Times New Roman" w:cs="Times New Roman"/>
          <w:b/>
          <w:sz w:val="24"/>
          <w:szCs w:val="24"/>
          <w:lang w:eastAsia="ru-RU"/>
        </w:rPr>
        <w:t>Методы повышения безопасности</w:t>
      </w:r>
    </w:p>
    <w:p w14:paraId="0DD29368" w14:textId="77777777" w:rsidR="00C95451" w:rsidRPr="00A9595B" w:rsidRDefault="00C95451" w:rsidP="00A9595B">
      <w:pPr>
        <w:tabs>
          <w:tab w:val="left" w:pos="720"/>
          <w:tab w:val="left" w:pos="6480"/>
        </w:tabs>
        <w:spacing w:after="0" w:line="360" w:lineRule="auto"/>
        <w:jc w:val="both"/>
        <w:rPr>
          <w:rFonts w:ascii="Times New Roman" w:eastAsia="Times New Roman" w:hAnsi="Times New Roman" w:cs="Times New Roman"/>
          <w:b/>
          <w:sz w:val="24"/>
          <w:szCs w:val="24"/>
          <w:lang w:eastAsia="ru-RU"/>
        </w:rPr>
      </w:pPr>
      <w:r w:rsidRPr="00A9595B">
        <w:rPr>
          <w:rStyle w:val="afa"/>
          <w:rFonts w:ascii="Times New Roman" w:hAnsi="Times New Roman" w:cs="Times New Roman"/>
          <w:sz w:val="24"/>
          <w:szCs w:val="24"/>
        </w:rPr>
        <w:t>А - метод</w:t>
      </w:r>
      <w:r w:rsidRPr="00A9595B">
        <w:rPr>
          <w:rFonts w:ascii="Times New Roman" w:hAnsi="Times New Roman" w:cs="Times New Roman"/>
          <w:sz w:val="24"/>
          <w:szCs w:val="24"/>
        </w:rPr>
        <w:t xml:space="preserve"> разделения гомосферы и ноксосферы в пространстве или во времени.</w:t>
      </w:r>
    </w:p>
    <w:p w14:paraId="626DA2C5" w14:textId="77777777" w:rsidR="00C95451" w:rsidRPr="00A9595B" w:rsidRDefault="00C95451" w:rsidP="00A9595B">
      <w:pPr>
        <w:pStyle w:val="a"/>
        <w:numPr>
          <w:ilvl w:val="0"/>
          <w:numId w:val="0"/>
        </w:numPr>
        <w:spacing w:before="0" w:beforeAutospacing="0" w:after="0" w:afterAutospacing="0" w:line="360" w:lineRule="auto"/>
        <w:jc w:val="both"/>
      </w:pPr>
      <w:r w:rsidRPr="00A9595B">
        <w:rPr>
          <w:rStyle w:val="afa"/>
          <w:rFonts w:eastAsiaTheme="majorEastAsia"/>
        </w:rPr>
        <w:t>Б - метод</w:t>
      </w:r>
      <w:r w:rsidRPr="00A9595B">
        <w:t>, состоящий в нормализации ноксосферы, т. е. путем исключения опасности.</w:t>
      </w:r>
    </w:p>
    <w:p w14:paraId="230A3CEE" w14:textId="77777777" w:rsidR="00C95451" w:rsidRPr="00A9595B" w:rsidRDefault="00C95451" w:rsidP="00A9595B">
      <w:pPr>
        <w:pStyle w:val="a"/>
        <w:numPr>
          <w:ilvl w:val="0"/>
          <w:numId w:val="0"/>
        </w:numPr>
        <w:spacing w:before="0" w:beforeAutospacing="0" w:after="0" w:afterAutospacing="0" w:line="360" w:lineRule="auto"/>
        <w:jc w:val="both"/>
      </w:pPr>
      <w:r w:rsidRPr="00A9595B">
        <w:rPr>
          <w:rStyle w:val="afa"/>
          <w:rFonts w:eastAsiaTheme="majorEastAsia"/>
        </w:rPr>
        <w:t>В - метод</w:t>
      </w:r>
      <w:r w:rsidRPr="00A9595B">
        <w:t>, включающий гамму приемов и средств, направленных на адаптацию человека к соответствующей среде и повышению его защищенности.</w:t>
      </w:r>
    </w:p>
    <w:p w14:paraId="5AD03660" w14:textId="77777777" w:rsidR="00C95451" w:rsidRPr="00A9595B" w:rsidRDefault="00C95451" w:rsidP="00A9595B">
      <w:pPr>
        <w:pStyle w:val="a"/>
        <w:numPr>
          <w:ilvl w:val="0"/>
          <w:numId w:val="0"/>
        </w:numPr>
        <w:spacing w:before="0" w:beforeAutospacing="0" w:after="0" w:afterAutospacing="0" w:line="360" w:lineRule="auto"/>
        <w:jc w:val="both"/>
      </w:pPr>
      <w:r w:rsidRPr="00A9595B">
        <w:rPr>
          <w:rStyle w:val="afa"/>
          <w:rFonts w:eastAsiaTheme="majorEastAsia"/>
        </w:rPr>
        <w:t>Г - метод</w:t>
      </w:r>
      <w:r w:rsidRPr="00A9595B">
        <w:t xml:space="preserve"> сочетает в себе вышеупомянутые методы и используется чаще всего.</w:t>
      </w:r>
    </w:p>
    <w:p w14:paraId="00C2D865" w14:textId="77777777" w:rsidR="00E43AA9" w:rsidRPr="00A9595B" w:rsidRDefault="00E43AA9" w:rsidP="00A9595B">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14:paraId="4DF45429" w14:textId="77777777" w:rsidR="000D7ED1" w:rsidRPr="00A9595B" w:rsidRDefault="000D7ED1" w:rsidP="00A9595B">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5. МЕТОДИЧЕСКИЕ УКАЗАНИЯ ПО ОСВОЕНИЮ ДИСЦИПЛИНЫ</w:t>
      </w:r>
    </w:p>
    <w:p w14:paraId="314D8EF3" w14:textId="7777777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771CE5B" w14:textId="7777777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40636E0" w14:textId="77777777" w:rsidR="000D7ED1" w:rsidRPr="00A9595B" w:rsidRDefault="000D7ED1" w:rsidP="00A9595B">
      <w:pPr>
        <w:pStyle w:val="af1"/>
        <w:spacing w:line="360" w:lineRule="auto"/>
        <w:ind w:firstLine="708"/>
        <w:jc w:val="both"/>
        <w:rPr>
          <w:rFonts w:ascii="Times New Roman" w:eastAsia="Times New Roman" w:hAnsi="Times New Roman" w:cs="Times New Roman"/>
          <w:sz w:val="24"/>
          <w:szCs w:val="24"/>
        </w:rPr>
      </w:pPr>
      <w:r w:rsidRPr="00A9595B">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14:paraId="6D740398" w14:textId="77777777" w:rsidR="000D7ED1" w:rsidRPr="00A9595B" w:rsidRDefault="000D7ED1" w:rsidP="00A9595B">
      <w:pPr>
        <w:pStyle w:val="af1"/>
        <w:spacing w:line="360" w:lineRule="auto"/>
        <w:ind w:firstLine="708"/>
        <w:jc w:val="both"/>
        <w:rPr>
          <w:rFonts w:ascii="Times New Roman" w:eastAsia="Times New Roman" w:hAnsi="Times New Roman" w:cs="Times New Roman"/>
          <w:sz w:val="24"/>
          <w:szCs w:val="24"/>
        </w:rPr>
      </w:pPr>
      <w:r w:rsidRPr="00A9595B">
        <w:rPr>
          <w:rFonts w:ascii="Times New Roman" w:eastAsia="Times New Roman" w:hAnsi="Times New Roman" w:cs="Times New Roman"/>
          <w:sz w:val="24"/>
          <w:szCs w:val="24"/>
        </w:rPr>
        <w:lastRenderedPageBreak/>
        <w:t>Одной из наиболее эффективной форм обучения являются практические занятия.</w:t>
      </w:r>
    </w:p>
    <w:p w14:paraId="16BABE5B" w14:textId="77777777" w:rsidR="000D7ED1" w:rsidRPr="00A9595B" w:rsidRDefault="000D7ED1" w:rsidP="00A9595B">
      <w:pPr>
        <w:pStyle w:val="af1"/>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15255E56" w14:textId="77777777" w:rsidR="000D7ED1" w:rsidRPr="00A9595B" w:rsidRDefault="000D7ED1" w:rsidP="00A9595B">
      <w:pPr>
        <w:pStyle w:val="af1"/>
        <w:spacing w:line="360" w:lineRule="auto"/>
        <w:ind w:firstLine="708"/>
        <w:jc w:val="both"/>
        <w:rPr>
          <w:rFonts w:ascii="Times New Roman" w:eastAsia="Times New Roman" w:hAnsi="Times New Roman" w:cs="Times New Roman"/>
          <w:sz w:val="24"/>
          <w:szCs w:val="24"/>
        </w:rPr>
      </w:pPr>
      <w:r w:rsidRPr="00A9595B">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5A0C256" w14:textId="059561EE"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 xml:space="preserve">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w:t>
      </w:r>
      <w:r w:rsidR="003026B1" w:rsidRPr="00A9595B">
        <w:rPr>
          <w:rFonts w:ascii="Times New Roman" w:hAnsi="Times New Roman" w:cs="Times New Roman"/>
          <w:sz w:val="24"/>
          <w:szCs w:val="24"/>
        </w:rPr>
        <w:t>вопросно-ответная форма</w:t>
      </w:r>
      <w:r w:rsidRPr="00A9595B">
        <w:rPr>
          <w:rFonts w:ascii="Times New Roman" w:hAnsi="Times New Roman" w:cs="Times New Roman"/>
          <w:sz w:val="24"/>
          <w:szCs w:val="24"/>
        </w:rPr>
        <w:t>, либо обсуждение рефератов, работа в малых группах и т.д.</w:t>
      </w:r>
    </w:p>
    <w:p w14:paraId="134C46D2" w14:textId="7777777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0459724" w14:textId="7777777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38C42A67" w14:textId="3331BDF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w:t>
      </w:r>
      <w:r w:rsidR="003026B1" w:rsidRPr="00A9595B">
        <w:rPr>
          <w:rFonts w:ascii="Times New Roman" w:hAnsi="Times New Roman" w:cs="Times New Roman"/>
          <w:sz w:val="24"/>
          <w:szCs w:val="24"/>
        </w:rPr>
        <w:t>я во время ответа на</w:t>
      </w:r>
      <w:r w:rsidRPr="00A9595B">
        <w:rPr>
          <w:rFonts w:ascii="Times New Roman" w:hAnsi="Times New Roman" w:cs="Times New Roman"/>
          <w:sz w:val="24"/>
          <w:szCs w:val="24"/>
        </w:rPr>
        <w:t xml:space="preserve">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89B81AA" w14:textId="7777777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0CA4533" w14:textId="7777777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lastRenderedPageBreak/>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4ACDABB0" w14:textId="7777777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4F4069EF" w14:textId="7777777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52CDE59" w14:textId="7777777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55AE515" w14:textId="77777777" w:rsidR="000D7ED1" w:rsidRPr="00A9595B" w:rsidRDefault="000D7ED1" w:rsidP="00A9595B">
      <w:pPr>
        <w:pStyle w:val="af1"/>
        <w:spacing w:line="360" w:lineRule="auto"/>
        <w:ind w:firstLine="708"/>
        <w:jc w:val="both"/>
        <w:rPr>
          <w:rFonts w:ascii="Times New Roman" w:eastAsia="Times New Roman" w:hAnsi="Times New Roman" w:cs="Times New Roman"/>
          <w:sz w:val="24"/>
          <w:szCs w:val="24"/>
        </w:rPr>
      </w:pPr>
      <w:r w:rsidRPr="00A9595B">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1B132E13" w14:textId="77777777" w:rsidR="000D7ED1" w:rsidRPr="00A9595B" w:rsidRDefault="000D7ED1" w:rsidP="00A9595B">
      <w:pPr>
        <w:pStyle w:val="af1"/>
        <w:spacing w:line="360" w:lineRule="auto"/>
        <w:ind w:firstLine="708"/>
        <w:jc w:val="both"/>
        <w:rPr>
          <w:rFonts w:ascii="Times New Roman" w:eastAsia="Times New Roman" w:hAnsi="Times New Roman" w:cs="Times New Roman"/>
          <w:sz w:val="24"/>
          <w:szCs w:val="24"/>
        </w:rPr>
      </w:pPr>
      <w:r w:rsidRPr="00A9595B">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w:t>
      </w:r>
      <w:r w:rsidRPr="00A9595B">
        <w:rPr>
          <w:rFonts w:ascii="Times New Roman" w:eastAsia="Times New Roman" w:hAnsi="Times New Roman" w:cs="Times New Roman"/>
          <w:sz w:val="24"/>
          <w:szCs w:val="24"/>
        </w:rPr>
        <w:lastRenderedPageBreak/>
        <w:t>(должны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9DB4167" w14:textId="77777777" w:rsidR="000D7ED1" w:rsidRPr="00A9595B" w:rsidRDefault="000D7ED1" w:rsidP="00A9595B">
      <w:pPr>
        <w:pStyle w:val="af1"/>
        <w:spacing w:line="360" w:lineRule="auto"/>
        <w:ind w:firstLine="708"/>
        <w:jc w:val="both"/>
        <w:rPr>
          <w:rFonts w:ascii="Times New Roman" w:eastAsia="Times New Roman" w:hAnsi="Times New Roman" w:cs="Times New Roman"/>
          <w:sz w:val="24"/>
          <w:szCs w:val="24"/>
        </w:rPr>
      </w:pPr>
      <w:r w:rsidRPr="00A9595B">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7B68F697" w14:textId="77777777" w:rsidR="000D7ED1" w:rsidRPr="00A9595B" w:rsidRDefault="000D7ED1" w:rsidP="00A9595B">
      <w:pPr>
        <w:pStyle w:val="af1"/>
        <w:spacing w:line="360" w:lineRule="auto"/>
        <w:ind w:firstLine="708"/>
        <w:jc w:val="both"/>
        <w:rPr>
          <w:rFonts w:ascii="Times New Roman" w:eastAsia="Times New Roman" w:hAnsi="Times New Roman" w:cs="Times New Roman"/>
          <w:sz w:val="24"/>
          <w:szCs w:val="24"/>
        </w:rPr>
      </w:pPr>
      <w:r w:rsidRPr="00A9595B">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04C8E776" w14:textId="7777777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08291B7" w14:textId="77777777" w:rsidR="009A4CF4" w:rsidRPr="00A9595B" w:rsidRDefault="009A4CF4" w:rsidP="00A9595B">
      <w:pPr>
        <w:tabs>
          <w:tab w:val="left" w:pos="851"/>
        </w:tabs>
        <w:spacing w:after="0" w:line="360" w:lineRule="auto"/>
        <w:contextualSpacing/>
        <w:jc w:val="both"/>
        <w:rPr>
          <w:rFonts w:ascii="Times New Roman" w:eastAsia="Calibri" w:hAnsi="Times New Roman" w:cs="Times New Roman"/>
          <w:sz w:val="24"/>
          <w:szCs w:val="24"/>
          <w:lang w:eastAsia="ru-RU"/>
        </w:rPr>
      </w:pPr>
    </w:p>
    <w:p w14:paraId="7C1CC65C" w14:textId="77777777" w:rsidR="000D7ED1" w:rsidRPr="00A9595B" w:rsidRDefault="000D7ED1" w:rsidP="00A9595B">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76F2B00E" w14:textId="77777777" w:rsidR="000D7ED1" w:rsidRPr="00A9595B" w:rsidRDefault="000D7ED1" w:rsidP="00A9595B">
      <w:pPr>
        <w:spacing w:after="0" w:line="360" w:lineRule="auto"/>
        <w:ind w:firstLine="709"/>
        <w:jc w:val="both"/>
        <w:rPr>
          <w:rFonts w:ascii="Times New Roman" w:eastAsia="Times New Roman" w:hAnsi="Times New Roman" w:cs="Times New Roman"/>
          <w:sz w:val="24"/>
          <w:szCs w:val="24"/>
          <w:lang w:eastAsia="ru-RU"/>
        </w:rPr>
      </w:pPr>
      <w:r w:rsidRPr="00A9595B">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A9595B">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758F402" w14:textId="77777777" w:rsidR="000D7ED1" w:rsidRPr="00A9595B" w:rsidRDefault="000D7ED1" w:rsidP="00A9595B">
      <w:pPr>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A95D25D" w14:textId="77777777" w:rsidR="000D7ED1" w:rsidRPr="00A9595B" w:rsidRDefault="000D7ED1" w:rsidP="00A9595B">
      <w:pPr>
        <w:pStyle w:val="28"/>
        <w:keepNext/>
        <w:keepLines/>
        <w:shd w:val="clear" w:color="auto" w:fill="auto"/>
        <w:spacing w:before="0" w:after="0" w:line="360" w:lineRule="auto"/>
        <w:jc w:val="center"/>
        <w:rPr>
          <w:i/>
          <w:sz w:val="24"/>
          <w:szCs w:val="24"/>
        </w:rPr>
      </w:pPr>
      <w:r w:rsidRPr="00A9595B">
        <w:rPr>
          <w:i/>
          <w:sz w:val="24"/>
          <w:szCs w:val="24"/>
        </w:rPr>
        <w:t>Методические рекомендации по написанию рефератов, докладов</w:t>
      </w:r>
    </w:p>
    <w:p w14:paraId="30B3E0E6"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 xml:space="preserve">Реферат (от </w:t>
      </w:r>
      <w:r w:rsidRPr="00A9595B">
        <w:rPr>
          <w:sz w:val="24"/>
          <w:szCs w:val="24"/>
          <w:lang w:val="en-US"/>
        </w:rPr>
        <w:t>lat</w:t>
      </w:r>
      <w:r w:rsidRPr="00A9595B">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7FC7AA59"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lastRenderedPageBreak/>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9DF0D86"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Целями написания реферата, доклада являются:</w:t>
      </w:r>
    </w:p>
    <w:p w14:paraId="6D168473" w14:textId="77777777" w:rsidR="000D7ED1" w:rsidRPr="00A9595B" w:rsidRDefault="000D7ED1" w:rsidP="00A9595B">
      <w:pPr>
        <w:pStyle w:val="af1"/>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13E42784" w14:textId="77777777" w:rsidR="000D7ED1" w:rsidRPr="00A9595B" w:rsidRDefault="000D7ED1" w:rsidP="00A9595B">
      <w:pPr>
        <w:pStyle w:val="af1"/>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32CCB09F" w14:textId="77777777" w:rsidR="000D7ED1" w:rsidRPr="00A9595B" w:rsidRDefault="000D7ED1" w:rsidP="00A9595B">
      <w:pPr>
        <w:pStyle w:val="af1"/>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1A08A0B" w14:textId="77777777" w:rsidR="000D7ED1" w:rsidRPr="00A9595B" w:rsidRDefault="000D7ED1" w:rsidP="00A9595B">
      <w:pPr>
        <w:pStyle w:val="af1"/>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 xml:space="preserve"> </w:t>
      </w:r>
      <w:r w:rsidRPr="00A9595B">
        <w:rPr>
          <w:rFonts w:ascii="Times New Roman" w:hAnsi="Times New Roman" w:cs="Times New Roman"/>
          <w:sz w:val="24"/>
          <w:szCs w:val="24"/>
        </w:rPr>
        <w:tab/>
        <w:t xml:space="preserve">Задачами написания реферата, доклада являются: </w:t>
      </w:r>
    </w:p>
    <w:p w14:paraId="36DCB05F" w14:textId="77777777" w:rsidR="000D7ED1" w:rsidRPr="00A9595B" w:rsidRDefault="000D7ED1" w:rsidP="00A9595B">
      <w:pPr>
        <w:pStyle w:val="af1"/>
        <w:tabs>
          <w:tab w:val="left" w:pos="284"/>
        </w:tabs>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w:t>
      </w:r>
      <w:r w:rsidRPr="00A9595B">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4B670766" w14:textId="77777777" w:rsidR="000D7ED1" w:rsidRPr="00A9595B" w:rsidRDefault="000D7ED1" w:rsidP="00A9595B">
      <w:pPr>
        <w:pStyle w:val="af1"/>
        <w:tabs>
          <w:tab w:val="left" w:pos="284"/>
        </w:tabs>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w:t>
      </w:r>
      <w:r w:rsidRPr="00A9595B">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4A93BA8E" w14:textId="77777777" w:rsidR="000D7ED1" w:rsidRPr="00A9595B" w:rsidRDefault="000D7ED1" w:rsidP="00A9595B">
      <w:pPr>
        <w:pStyle w:val="af1"/>
        <w:tabs>
          <w:tab w:val="left" w:pos="284"/>
        </w:tabs>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w:t>
      </w:r>
      <w:r w:rsidRPr="00A9595B">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2068C602" w14:textId="77777777" w:rsidR="000D7ED1" w:rsidRPr="00A9595B" w:rsidRDefault="000D7ED1" w:rsidP="00A9595B">
      <w:pPr>
        <w:pStyle w:val="af1"/>
        <w:tabs>
          <w:tab w:val="left" w:pos="284"/>
        </w:tabs>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w:t>
      </w:r>
      <w:r w:rsidRPr="00A9595B">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6E810E32" w14:textId="77777777" w:rsidR="000D7ED1" w:rsidRPr="00A9595B" w:rsidRDefault="000D7ED1" w:rsidP="00A9595B">
      <w:pPr>
        <w:pStyle w:val="af1"/>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680A7B57"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Процесс написания реферата, доклада включает:</w:t>
      </w:r>
    </w:p>
    <w:p w14:paraId="752A9716" w14:textId="77777777" w:rsidR="000D7ED1" w:rsidRPr="00A9595B" w:rsidRDefault="000D7ED1" w:rsidP="00A9595B">
      <w:pPr>
        <w:pStyle w:val="100"/>
        <w:numPr>
          <w:ilvl w:val="0"/>
          <w:numId w:val="2"/>
        </w:numPr>
        <w:shd w:val="clear" w:color="auto" w:fill="auto"/>
        <w:tabs>
          <w:tab w:val="left" w:pos="864"/>
        </w:tabs>
        <w:spacing w:before="0" w:line="360" w:lineRule="auto"/>
        <w:ind w:firstLine="700"/>
        <w:rPr>
          <w:sz w:val="24"/>
          <w:szCs w:val="24"/>
        </w:rPr>
      </w:pPr>
      <w:r w:rsidRPr="00A9595B">
        <w:rPr>
          <w:sz w:val="24"/>
          <w:szCs w:val="24"/>
        </w:rPr>
        <w:t>выбор темы;</w:t>
      </w:r>
    </w:p>
    <w:p w14:paraId="7DF32910" w14:textId="77777777" w:rsidR="000D7ED1" w:rsidRPr="00A9595B" w:rsidRDefault="000D7ED1" w:rsidP="00A9595B">
      <w:pPr>
        <w:pStyle w:val="100"/>
        <w:numPr>
          <w:ilvl w:val="0"/>
          <w:numId w:val="2"/>
        </w:numPr>
        <w:shd w:val="clear" w:color="auto" w:fill="auto"/>
        <w:tabs>
          <w:tab w:val="left" w:pos="864"/>
        </w:tabs>
        <w:spacing w:before="0" w:line="360" w:lineRule="auto"/>
        <w:ind w:firstLine="700"/>
        <w:rPr>
          <w:sz w:val="24"/>
          <w:szCs w:val="24"/>
        </w:rPr>
      </w:pPr>
      <w:r w:rsidRPr="00A9595B">
        <w:rPr>
          <w:sz w:val="24"/>
          <w:szCs w:val="24"/>
        </w:rPr>
        <w:t>составление плана;</w:t>
      </w:r>
    </w:p>
    <w:p w14:paraId="747B579A" w14:textId="77777777" w:rsidR="000D7ED1" w:rsidRPr="00A9595B" w:rsidRDefault="000D7ED1" w:rsidP="00A9595B">
      <w:pPr>
        <w:pStyle w:val="100"/>
        <w:numPr>
          <w:ilvl w:val="0"/>
          <w:numId w:val="2"/>
        </w:numPr>
        <w:shd w:val="clear" w:color="auto" w:fill="auto"/>
        <w:tabs>
          <w:tab w:val="left" w:pos="864"/>
        </w:tabs>
        <w:spacing w:before="0" w:line="360" w:lineRule="auto"/>
        <w:ind w:firstLine="700"/>
        <w:rPr>
          <w:sz w:val="24"/>
          <w:szCs w:val="24"/>
        </w:rPr>
      </w:pPr>
      <w:r w:rsidRPr="00A9595B">
        <w:rPr>
          <w:sz w:val="24"/>
          <w:szCs w:val="24"/>
        </w:rPr>
        <w:t>подбор источников и их изучение;</w:t>
      </w:r>
    </w:p>
    <w:p w14:paraId="3ADC9479" w14:textId="77777777" w:rsidR="000D7ED1" w:rsidRPr="00A9595B" w:rsidRDefault="000D7ED1" w:rsidP="00A9595B">
      <w:pPr>
        <w:pStyle w:val="100"/>
        <w:numPr>
          <w:ilvl w:val="0"/>
          <w:numId w:val="2"/>
        </w:numPr>
        <w:shd w:val="clear" w:color="auto" w:fill="auto"/>
        <w:tabs>
          <w:tab w:val="left" w:pos="864"/>
        </w:tabs>
        <w:spacing w:before="0" w:line="360" w:lineRule="auto"/>
        <w:ind w:firstLine="700"/>
        <w:rPr>
          <w:sz w:val="24"/>
          <w:szCs w:val="24"/>
        </w:rPr>
      </w:pPr>
      <w:r w:rsidRPr="00A9595B">
        <w:rPr>
          <w:sz w:val="24"/>
          <w:szCs w:val="24"/>
        </w:rPr>
        <w:t>написание текста работы и ее оформление.</w:t>
      </w:r>
    </w:p>
    <w:p w14:paraId="3B38C498"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 xml:space="preserve">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w:t>
      </w:r>
      <w:r w:rsidRPr="00A9595B">
        <w:rPr>
          <w:sz w:val="24"/>
          <w:szCs w:val="24"/>
        </w:rPr>
        <w:lastRenderedPageBreak/>
        <w:t>сопоставляются различные взгляды авторов и определяется собственная позиция обучающегося с изложением соответствующих аргументов.</w:t>
      </w:r>
    </w:p>
    <w:p w14:paraId="0BDABE82"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61CB390C"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C586790"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689CFDB"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FF80EE1"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A5F8D35"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lastRenderedPageBreak/>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EB8D7F7"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441CA90"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B04DA1E"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43088A4"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4F6C9F5"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AAE6F55" w14:textId="77777777" w:rsidR="000D7ED1" w:rsidRPr="00A9595B" w:rsidRDefault="000D7ED1" w:rsidP="00A9595B">
      <w:pPr>
        <w:pStyle w:val="130"/>
        <w:shd w:val="clear" w:color="auto" w:fill="auto"/>
        <w:spacing w:line="360" w:lineRule="auto"/>
        <w:ind w:firstLine="700"/>
        <w:jc w:val="both"/>
        <w:rPr>
          <w:sz w:val="24"/>
          <w:szCs w:val="24"/>
        </w:rPr>
      </w:pPr>
      <w:r w:rsidRPr="00A9595B">
        <w:rPr>
          <w:sz w:val="24"/>
          <w:szCs w:val="24"/>
        </w:rPr>
        <w:t>Оформление реферата, доклада.</w:t>
      </w:r>
    </w:p>
    <w:p w14:paraId="00F1D39E"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8500FAA"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lastRenderedPageBreak/>
        <w:t>Первый лист реферата, доклада - титульный (на титульном листе номер страницы не ставится, хотя и учитывается).</w:t>
      </w:r>
    </w:p>
    <w:p w14:paraId="1275E09A"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F362BD7" w14:textId="77777777" w:rsidR="000D7ED1" w:rsidRPr="00A9595B" w:rsidRDefault="000D7ED1" w:rsidP="00A9595B">
      <w:pPr>
        <w:pStyle w:val="100"/>
        <w:shd w:val="clear" w:color="auto" w:fill="auto"/>
        <w:spacing w:before="0" w:line="360" w:lineRule="auto"/>
        <w:ind w:firstLine="700"/>
        <w:rPr>
          <w:sz w:val="24"/>
          <w:szCs w:val="24"/>
        </w:rPr>
      </w:pPr>
      <w:r w:rsidRPr="00A9595B">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A9595B" w:rsidRPr="00A9595B" w14:paraId="01A2DCAD"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C3CC446" w14:textId="77777777" w:rsidR="000D7ED1" w:rsidRPr="00A9595B" w:rsidRDefault="000D7ED1" w:rsidP="00A9595B">
            <w:pPr>
              <w:pStyle w:val="140"/>
              <w:framePr w:wrap="notBeside" w:vAnchor="text" w:hAnchor="text" w:xAlign="center" w:y="1"/>
              <w:shd w:val="clear" w:color="auto" w:fill="auto"/>
              <w:spacing w:line="360" w:lineRule="auto"/>
              <w:jc w:val="center"/>
              <w:rPr>
                <w:sz w:val="24"/>
                <w:szCs w:val="24"/>
              </w:rPr>
            </w:pPr>
            <w:r w:rsidRPr="00A9595B">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7242A438" w14:textId="77777777" w:rsidR="000D7ED1" w:rsidRPr="00A9595B" w:rsidRDefault="000D7ED1" w:rsidP="00A9595B">
            <w:pPr>
              <w:pStyle w:val="140"/>
              <w:framePr w:wrap="notBeside" w:vAnchor="text" w:hAnchor="text" w:xAlign="center" w:y="1"/>
              <w:shd w:val="clear" w:color="auto" w:fill="auto"/>
              <w:spacing w:line="360" w:lineRule="auto"/>
              <w:jc w:val="center"/>
              <w:rPr>
                <w:sz w:val="24"/>
                <w:szCs w:val="24"/>
              </w:rPr>
            </w:pPr>
            <w:r w:rsidRPr="00A9595B">
              <w:rPr>
                <w:sz w:val="24"/>
                <w:szCs w:val="24"/>
              </w:rPr>
              <w:t>Формат</w:t>
            </w:r>
          </w:p>
        </w:tc>
      </w:tr>
      <w:tr w:rsidR="00A9595B" w:rsidRPr="00A9595B" w14:paraId="3F4F6043"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5FF894B7" w14:textId="77777777" w:rsidR="000D7ED1" w:rsidRPr="00A9595B" w:rsidRDefault="000D7ED1" w:rsidP="00A9595B">
            <w:pPr>
              <w:pStyle w:val="100"/>
              <w:framePr w:wrap="notBeside" w:vAnchor="text" w:hAnchor="text" w:xAlign="center" w:y="1"/>
              <w:shd w:val="clear" w:color="auto" w:fill="auto"/>
              <w:spacing w:before="0" w:line="360" w:lineRule="auto"/>
              <w:ind w:firstLine="0"/>
              <w:jc w:val="center"/>
              <w:rPr>
                <w:sz w:val="24"/>
                <w:szCs w:val="24"/>
              </w:rPr>
            </w:pPr>
            <w:r w:rsidRPr="00A9595B">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5E6E0F57" w14:textId="77777777" w:rsidR="000D7ED1" w:rsidRPr="00A9595B" w:rsidRDefault="000D7ED1" w:rsidP="00A9595B">
            <w:pPr>
              <w:pStyle w:val="100"/>
              <w:framePr w:wrap="notBeside" w:vAnchor="text" w:hAnchor="text" w:xAlign="center" w:y="1"/>
              <w:shd w:val="clear" w:color="auto" w:fill="auto"/>
              <w:spacing w:before="0" w:line="360" w:lineRule="auto"/>
              <w:ind w:firstLine="0"/>
              <w:jc w:val="center"/>
              <w:rPr>
                <w:sz w:val="24"/>
                <w:szCs w:val="24"/>
              </w:rPr>
            </w:pPr>
            <w:r w:rsidRPr="00A9595B">
              <w:rPr>
                <w:sz w:val="24"/>
                <w:szCs w:val="24"/>
              </w:rPr>
              <w:t>А4</w:t>
            </w:r>
          </w:p>
        </w:tc>
      </w:tr>
      <w:tr w:rsidR="00A9595B" w:rsidRPr="00387BB7" w14:paraId="56460663"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32CB424" w14:textId="77777777" w:rsidR="000D7ED1" w:rsidRPr="00A9595B" w:rsidRDefault="000D7ED1" w:rsidP="00A9595B">
            <w:pPr>
              <w:pStyle w:val="100"/>
              <w:framePr w:wrap="notBeside" w:vAnchor="text" w:hAnchor="text" w:xAlign="center" w:y="1"/>
              <w:shd w:val="clear" w:color="auto" w:fill="auto"/>
              <w:spacing w:before="0" w:line="360" w:lineRule="auto"/>
              <w:ind w:firstLine="0"/>
              <w:jc w:val="center"/>
              <w:rPr>
                <w:sz w:val="24"/>
                <w:szCs w:val="24"/>
              </w:rPr>
            </w:pPr>
            <w:r w:rsidRPr="00A9595B">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4507C60F" w14:textId="77777777" w:rsidR="000D7ED1" w:rsidRPr="00A9595B" w:rsidRDefault="000D7ED1" w:rsidP="00A9595B">
            <w:pPr>
              <w:pStyle w:val="100"/>
              <w:framePr w:wrap="notBeside" w:vAnchor="text" w:hAnchor="text" w:xAlign="center" w:y="1"/>
              <w:shd w:val="clear" w:color="auto" w:fill="auto"/>
              <w:spacing w:before="0" w:line="360" w:lineRule="auto"/>
              <w:ind w:firstLine="0"/>
              <w:jc w:val="center"/>
              <w:rPr>
                <w:sz w:val="24"/>
                <w:szCs w:val="24"/>
                <w:lang w:val="en-US"/>
              </w:rPr>
            </w:pPr>
            <w:r w:rsidRPr="00A9595B">
              <w:rPr>
                <w:sz w:val="24"/>
                <w:szCs w:val="24"/>
                <w:lang w:val="en-US"/>
              </w:rPr>
              <w:t xml:space="preserve">Times New Roman, </w:t>
            </w:r>
            <w:r w:rsidRPr="00A9595B">
              <w:rPr>
                <w:sz w:val="24"/>
                <w:szCs w:val="24"/>
              </w:rPr>
              <w:t>размер</w:t>
            </w:r>
            <w:r w:rsidRPr="00A9595B">
              <w:rPr>
                <w:sz w:val="24"/>
                <w:szCs w:val="24"/>
                <w:lang w:val="en-US"/>
              </w:rPr>
              <w:t xml:space="preserve"> (</w:t>
            </w:r>
            <w:r w:rsidRPr="00A9595B">
              <w:rPr>
                <w:sz w:val="24"/>
                <w:szCs w:val="24"/>
              </w:rPr>
              <w:t>кегль</w:t>
            </w:r>
            <w:r w:rsidRPr="00A9595B">
              <w:rPr>
                <w:sz w:val="24"/>
                <w:szCs w:val="24"/>
                <w:lang w:val="en-US"/>
              </w:rPr>
              <w:t>) 14</w:t>
            </w:r>
          </w:p>
        </w:tc>
      </w:tr>
      <w:tr w:rsidR="00A9595B" w:rsidRPr="00A9595B" w14:paraId="0DA76D9E"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576FF51B" w14:textId="77777777" w:rsidR="000D7ED1" w:rsidRPr="00A9595B" w:rsidRDefault="000D7ED1" w:rsidP="00A9595B">
            <w:pPr>
              <w:pStyle w:val="100"/>
              <w:framePr w:wrap="notBeside" w:vAnchor="text" w:hAnchor="text" w:xAlign="center" w:y="1"/>
              <w:shd w:val="clear" w:color="auto" w:fill="auto"/>
              <w:spacing w:before="0" w:line="360" w:lineRule="auto"/>
              <w:ind w:firstLine="0"/>
              <w:jc w:val="center"/>
              <w:rPr>
                <w:sz w:val="24"/>
                <w:szCs w:val="24"/>
              </w:rPr>
            </w:pPr>
            <w:r w:rsidRPr="00A9595B">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7D1AF149" w14:textId="77777777" w:rsidR="000D7ED1" w:rsidRPr="00A9595B" w:rsidRDefault="000D7ED1" w:rsidP="00A9595B">
            <w:pPr>
              <w:pStyle w:val="100"/>
              <w:framePr w:wrap="notBeside" w:vAnchor="text" w:hAnchor="text" w:xAlign="center" w:y="1"/>
              <w:shd w:val="clear" w:color="auto" w:fill="auto"/>
              <w:spacing w:before="0" w:line="360" w:lineRule="auto"/>
              <w:ind w:firstLine="0"/>
              <w:jc w:val="center"/>
              <w:rPr>
                <w:sz w:val="24"/>
                <w:szCs w:val="24"/>
              </w:rPr>
            </w:pPr>
            <w:r w:rsidRPr="00A9595B">
              <w:rPr>
                <w:sz w:val="24"/>
                <w:szCs w:val="24"/>
              </w:rPr>
              <w:t>1,5</w:t>
            </w:r>
          </w:p>
        </w:tc>
      </w:tr>
      <w:tr w:rsidR="00A9595B" w:rsidRPr="00A9595B" w14:paraId="7B0EDCC4"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B24EFAE" w14:textId="77777777" w:rsidR="000D7ED1" w:rsidRPr="00A9595B" w:rsidRDefault="000D7ED1" w:rsidP="00A9595B">
            <w:pPr>
              <w:pStyle w:val="100"/>
              <w:framePr w:wrap="notBeside" w:vAnchor="text" w:hAnchor="text" w:xAlign="center" w:y="1"/>
              <w:shd w:val="clear" w:color="auto" w:fill="auto"/>
              <w:spacing w:before="0" w:line="360" w:lineRule="auto"/>
              <w:ind w:firstLine="0"/>
              <w:jc w:val="center"/>
              <w:rPr>
                <w:sz w:val="24"/>
                <w:szCs w:val="24"/>
              </w:rPr>
            </w:pPr>
            <w:r w:rsidRPr="00A9595B">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030BE9A4" w14:textId="77777777" w:rsidR="000D7ED1" w:rsidRPr="00A9595B" w:rsidRDefault="000D7ED1" w:rsidP="00A9595B">
            <w:pPr>
              <w:pStyle w:val="100"/>
              <w:framePr w:wrap="notBeside" w:vAnchor="text" w:hAnchor="text" w:xAlign="center" w:y="1"/>
              <w:shd w:val="clear" w:color="auto" w:fill="auto"/>
              <w:spacing w:before="0" w:line="360" w:lineRule="auto"/>
              <w:ind w:firstLine="0"/>
              <w:jc w:val="center"/>
              <w:rPr>
                <w:sz w:val="24"/>
                <w:szCs w:val="24"/>
              </w:rPr>
            </w:pPr>
            <w:r w:rsidRPr="00A9595B">
              <w:rPr>
                <w:sz w:val="24"/>
                <w:szCs w:val="24"/>
              </w:rPr>
              <w:t>3/1,5/2/2</w:t>
            </w:r>
          </w:p>
        </w:tc>
      </w:tr>
      <w:tr w:rsidR="00A9595B" w:rsidRPr="00A9595B" w14:paraId="001236AE"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04384126" w14:textId="77777777" w:rsidR="000D7ED1" w:rsidRPr="00A9595B" w:rsidRDefault="000D7ED1" w:rsidP="00A9595B">
            <w:pPr>
              <w:pStyle w:val="100"/>
              <w:framePr w:wrap="notBeside" w:vAnchor="text" w:hAnchor="text" w:xAlign="center" w:y="1"/>
              <w:shd w:val="clear" w:color="auto" w:fill="auto"/>
              <w:spacing w:before="0" w:line="360" w:lineRule="auto"/>
              <w:ind w:firstLine="0"/>
              <w:jc w:val="center"/>
              <w:rPr>
                <w:sz w:val="24"/>
                <w:szCs w:val="24"/>
              </w:rPr>
            </w:pPr>
            <w:r w:rsidRPr="00A9595B">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7D27EF3F" w14:textId="77777777" w:rsidR="000D7ED1" w:rsidRPr="00A9595B" w:rsidRDefault="000D7ED1" w:rsidP="00A9595B">
            <w:pPr>
              <w:pStyle w:val="100"/>
              <w:framePr w:wrap="notBeside" w:vAnchor="text" w:hAnchor="text" w:xAlign="center" w:y="1"/>
              <w:shd w:val="clear" w:color="auto" w:fill="auto"/>
              <w:spacing w:before="0" w:line="360" w:lineRule="auto"/>
              <w:ind w:firstLine="0"/>
              <w:jc w:val="center"/>
              <w:rPr>
                <w:sz w:val="24"/>
                <w:szCs w:val="24"/>
              </w:rPr>
            </w:pPr>
            <w:r w:rsidRPr="00A9595B">
              <w:rPr>
                <w:sz w:val="24"/>
                <w:szCs w:val="24"/>
                <w:lang w:val="en-US"/>
              </w:rPr>
              <w:t xml:space="preserve">Times New Roman, </w:t>
            </w:r>
            <w:r w:rsidRPr="00A9595B">
              <w:rPr>
                <w:sz w:val="24"/>
                <w:szCs w:val="24"/>
              </w:rPr>
              <w:t>размер 10</w:t>
            </w:r>
          </w:p>
        </w:tc>
      </w:tr>
      <w:tr w:rsidR="00A9595B" w:rsidRPr="00A9595B" w14:paraId="00538165"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55C86F2D" w14:textId="77777777" w:rsidR="000D7ED1" w:rsidRPr="00A9595B" w:rsidRDefault="000D7ED1" w:rsidP="00A9595B">
            <w:pPr>
              <w:pStyle w:val="100"/>
              <w:framePr w:wrap="notBeside" w:vAnchor="text" w:hAnchor="text" w:xAlign="center" w:y="1"/>
              <w:shd w:val="clear" w:color="auto" w:fill="auto"/>
              <w:spacing w:before="0" w:line="360" w:lineRule="auto"/>
              <w:ind w:firstLine="0"/>
              <w:jc w:val="center"/>
              <w:rPr>
                <w:sz w:val="24"/>
                <w:szCs w:val="24"/>
              </w:rPr>
            </w:pPr>
            <w:r w:rsidRPr="00A9595B">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55DF382" w14:textId="77777777" w:rsidR="000D7ED1" w:rsidRPr="00A9595B" w:rsidRDefault="000D7ED1" w:rsidP="00A9595B">
            <w:pPr>
              <w:framePr w:wrap="notBeside" w:vAnchor="text" w:hAnchor="text" w:xAlign="center" w:y="1"/>
              <w:spacing w:after="0" w:line="360" w:lineRule="auto"/>
              <w:jc w:val="center"/>
              <w:rPr>
                <w:rFonts w:ascii="Times New Roman" w:hAnsi="Times New Roman" w:cs="Times New Roman"/>
                <w:sz w:val="24"/>
                <w:szCs w:val="24"/>
              </w:rPr>
            </w:pPr>
          </w:p>
        </w:tc>
      </w:tr>
    </w:tbl>
    <w:p w14:paraId="1E97B7E4" w14:textId="77777777" w:rsidR="000D7ED1" w:rsidRPr="00A9595B" w:rsidRDefault="000D7ED1" w:rsidP="00A9595B">
      <w:pPr>
        <w:spacing w:after="0" w:line="360" w:lineRule="auto"/>
        <w:jc w:val="both"/>
        <w:rPr>
          <w:rFonts w:ascii="Times New Roman" w:hAnsi="Times New Roman" w:cs="Times New Roman"/>
          <w:sz w:val="24"/>
          <w:szCs w:val="24"/>
        </w:rPr>
      </w:pPr>
    </w:p>
    <w:p w14:paraId="3D766226" w14:textId="77777777" w:rsidR="000D7ED1" w:rsidRPr="00A9595B" w:rsidRDefault="000D7ED1"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1A01623" w14:textId="7777777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Для подготовки презентации рекомендуется использование программы</w:t>
      </w:r>
      <w:r w:rsidRPr="00A9595B">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757DF761" w14:textId="77777777" w:rsidR="000D7ED1" w:rsidRPr="00A9595B" w:rsidRDefault="000D7ED1" w:rsidP="00A9595B">
      <w:pPr>
        <w:pStyle w:val="af1"/>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 xml:space="preserve">• презентация не должна быть меньше 10 слайдов; </w:t>
      </w:r>
    </w:p>
    <w:p w14:paraId="7C884D0E" w14:textId="77777777" w:rsidR="000D7ED1" w:rsidRPr="00A9595B" w:rsidRDefault="000D7ED1" w:rsidP="00A9595B">
      <w:pPr>
        <w:pStyle w:val="af1"/>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4011164" w14:textId="77777777" w:rsidR="000D7ED1" w:rsidRPr="00A9595B" w:rsidRDefault="000D7ED1" w:rsidP="00A9595B">
      <w:pPr>
        <w:pStyle w:val="af1"/>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804F42F" w14:textId="77777777" w:rsidR="000D7ED1" w:rsidRPr="00A9595B" w:rsidRDefault="000D7ED1" w:rsidP="00A9595B">
      <w:pPr>
        <w:pStyle w:val="af1"/>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41187429" w14:textId="77777777" w:rsidR="000D7ED1" w:rsidRPr="00A9595B" w:rsidRDefault="000D7ED1" w:rsidP="00A9595B">
      <w:pPr>
        <w:pStyle w:val="af1"/>
        <w:spacing w:line="360" w:lineRule="auto"/>
        <w:jc w:val="both"/>
        <w:rPr>
          <w:rFonts w:ascii="Times New Roman" w:hAnsi="Times New Roman" w:cs="Times New Roman"/>
          <w:sz w:val="24"/>
          <w:szCs w:val="24"/>
        </w:rPr>
      </w:pPr>
      <w:r w:rsidRPr="00A9595B">
        <w:rPr>
          <w:rFonts w:ascii="Times New Roman" w:hAnsi="Times New Roman" w:cs="Times New Roman"/>
          <w:sz w:val="24"/>
          <w:szCs w:val="24"/>
        </w:rPr>
        <w:t>• последними слайдами презентации должны быть глоссарий и список литературы.</w:t>
      </w:r>
    </w:p>
    <w:p w14:paraId="622D0E80" w14:textId="77777777" w:rsidR="000D7ED1" w:rsidRPr="00A9595B" w:rsidRDefault="000D7ED1" w:rsidP="00A9595B">
      <w:pPr>
        <w:pStyle w:val="af1"/>
        <w:spacing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A9595B">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w:t>
      </w:r>
      <w:r w:rsidRPr="00A9595B">
        <w:rPr>
          <w:rFonts w:ascii="Times New Roman" w:eastAsia="Times New Roman" w:hAnsi="Times New Roman" w:cs="Times New Roman"/>
          <w:sz w:val="24"/>
          <w:szCs w:val="24"/>
        </w:rPr>
        <w:lastRenderedPageBreak/>
        <w:t>области науки. Понятие – мысль о предметах и явлениях действительности, отображающая их общие и существенные признаки, связи и отношения.</w:t>
      </w:r>
    </w:p>
    <w:p w14:paraId="75923AE2" w14:textId="77777777" w:rsidR="000D7ED1" w:rsidRPr="00A9595B" w:rsidRDefault="000D7ED1" w:rsidP="00A9595B">
      <w:pPr>
        <w:spacing w:after="0" w:line="360" w:lineRule="auto"/>
        <w:jc w:val="center"/>
        <w:rPr>
          <w:rFonts w:ascii="Times New Roman" w:hAnsi="Times New Roman" w:cs="Times New Roman"/>
          <w:sz w:val="24"/>
          <w:szCs w:val="24"/>
        </w:rPr>
      </w:pPr>
      <w:r w:rsidRPr="00A9595B">
        <w:rPr>
          <w:rFonts w:ascii="Times New Roman" w:hAnsi="Times New Roman" w:cs="Times New Roman"/>
          <w:i/>
          <w:sz w:val="24"/>
          <w:szCs w:val="24"/>
        </w:rPr>
        <w:t>Методические рекомендации по написанию эссе</w:t>
      </w:r>
      <w:r w:rsidRPr="00A9595B">
        <w:rPr>
          <w:rFonts w:ascii="Times New Roman" w:hAnsi="Times New Roman" w:cs="Times New Roman"/>
          <w:sz w:val="24"/>
          <w:szCs w:val="24"/>
        </w:rPr>
        <w:t xml:space="preserve">. </w:t>
      </w:r>
    </w:p>
    <w:p w14:paraId="05E9F002" w14:textId="77777777" w:rsidR="000D7ED1" w:rsidRPr="00A9595B" w:rsidRDefault="000D7ED1" w:rsidP="00A9595B">
      <w:pPr>
        <w:spacing w:after="0" w:line="360" w:lineRule="auto"/>
        <w:ind w:firstLine="708"/>
        <w:jc w:val="both"/>
        <w:rPr>
          <w:rFonts w:ascii="Times New Roman" w:hAnsi="Times New Roman" w:cs="Times New Roman"/>
          <w:sz w:val="24"/>
          <w:szCs w:val="24"/>
        </w:rPr>
      </w:pPr>
      <w:r w:rsidRPr="00A9595B">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AA93299" w14:textId="77777777" w:rsidR="000D7ED1" w:rsidRPr="00A9595B" w:rsidRDefault="000D7ED1"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A9595B">
        <w:rPr>
          <w:rFonts w:ascii="Times New Roman" w:hAnsi="Times New Roman" w:cs="Times New Roman"/>
          <w:sz w:val="24"/>
          <w:szCs w:val="24"/>
          <w:lang w:val="en-US"/>
        </w:rPr>
        <w:t>Times</w:t>
      </w:r>
      <w:r w:rsidRPr="00A9595B">
        <w:rPr>
          <w:rFonts w:ascii="Times New Roman" w:hAnsi="Times New Roman" w:cs="Times New Roman"/>
          <w:sz w:val="24"/>
          <w:szCs w:val="24"/>
        </w:rPr>
        <w:t xml:space="preserve"> </w:t>
      </w:r>
      <w:r w:rsidRPr="00A9595B">
        <w:rPr>
          <w:rFonts w:ascii="Times New Roman" w:hAnsi="Times New Roman" w:cs="Times New Roman"/>
          <w:sz w:val="24"/>
          <w:szCs w:val="24"/>
          <w:lang w:val="en-US"/>
        </w:rPr>
        <w:t>New</w:t>
      </w:r>
      <w:r w:rsidRPr="00A9595B">
        <w:rPr>
          <w:rFonts w:ascii="Times New Roman" w:hAnsi="Times New Roman" w:cs="Times New Roman"/>
          <w:sz w:val="24"/>
          <w:szCs w:val="24"/>
        </w:rPr>
        <w:t xml:space="preserve"> </w:t>
      </w:r>
      <w:r w:rsidRPr="00A9595B">
        <w:rPr>
          <w:rFonts w:ascii="Times New Roman" w:hAnsi="Times New Roman" w:cs="Times New Roman"/>
          <w:sz w:val="24"/>
          <w:szCs w:val="24"/>
          <w:lang w:val="en-US"/>
        </w:rPr>
        <w:t>Roman</w:t>
      </w:r>
      <w:r w:rsidRPr="00A9595B">
        <w:rPr>
          <w:rFonts w:ascii="Times New Roman" w:hAnsi="Times New Roman" w:cs="Times New Roman"/>
          <w:sz w:val="24"/>
          <w:szCs w:val="24"/>
        </w:rPr>
        <w:t>, шрифт 14, интервал 1,5).</w:t>
      </w:r>
    </w:p>
    <w:p w14:paraId="4807086D" w14:textId="77777777" w:rsidR="0042565D" w:rsidRPr="00A9595B" w:rsidRDefault="0042565D" w:rsidP="00A9595B">
      <w:pPr>
        <w:pStyle w:val="a"/>
        <w:numPr>
          <w:ilvl w:val="0"/>
          <w:numId w:val="0"/>
        </w:numPr>
        <w:spacing w:before="0" w:beforeAutospacing="0" w:after="0" w:afterAutospacing="0" w:line="360" w:lineRule="auto"/>
        <w:jc w:val="center"/>
        <w:rPr>
          <w:bCs/>
          <w:i/>
        </w:rPr>
      </w:pPr>
      <w:r w:rsidRPr="00A9595B">
        <w:rPr>
          <w:bCs/>
          <w:i/>
        </w:rPr>
        <w:t>Методические указания к составлению глоссария</w:t>
      </w:r>
    </w:p>
    <w:p w14:paraId="50DB065A" w14:textId="77777777" w:rsidR="00C95451" w:rsidRPr="00A9595B" w:rsidRDefault="0042565D" w:rsidP="00A9595B">
      <w:pPr>
        <w:tabs>
          <w:tab w:val="left" w:pos="993"/>
        </w:tabs>
        <w:spacing w:after="0" w:line="360" w:lineRule="auto"/>
        <w:ind w:firstLine="567"/>
        <w:jc w:val="both"/>
        <w:rPr>
          <w:rFonts w:ascii="Times New Roman" w:hAnsi="Times New Roman" w:cs="Times New Roman"/>
          <w:sz w:val="24"/>
          <w:szCs w:val="24"/>
        </w:rPr>
      </w:pPr>
      <w:r w:rsidRPr="00A9595B">
        <w:rPr>
          <w:rFonts w:ascii="Times New Roman" w:hAnsi="Times New Roman" w:cs="Times New Roman"/>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7D8F92D8" w14:textId="77777777" w:rsidR="000D7ED1" w:rsidRPr="00A9595B" w:rsidRDefault="000D7ED1" w:rsidP="00A9595B">
      <w:pPr>
        <w:spacing w:after="0" w:line="360" w:lineRule="auto"/>
        <w:jc w:val="center"/>
        <w:rPr>
          <w:rFonts w:ascii="Times New Roman" w:eastAsia="Times New Roman" w:hAnsi="Times New Roman" w:cs="Times New Roman"/>
          <w:b/>
          <w:caps/>
          <w:sz w:val="24"/>
          <w:szCs w:val="24"/>
          <w:lang w:eastAsia="ru-RU"/>
        </w:rPr>
      </w:pPr>
      <w:r w:rsidRPr="00A9595B">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080154BE" w14:textId="77777777" w:rsidR="000D7ED1" w:rsidRPr="00A9595B" w:rsidRDefault="000D7ED1" w:rsidP="00A9595B">
      <w:pPr>
        <w:spacing w:after="0" w:line="360" w:lineRule="auto"/>
        <w:jc w:val="center"/>
        <w:rPr>
          <w:rFonts w:ascii="Times New Roman" w:eastAsia="Times New Roman" w:hAnsi="Times New Roman" w:cs="Times New Roman"/>
          <w:b/>
          <w:caps/>
          <w:sz w:val="24"/>
          <w:szCs w:val="24"/>
          <w:lang w:eastAsia="ru-RU"/>
        </w:rPr>
      </w:pPr>
      <w:r w:rsidRPr="00A9595B">
        <w:rPr>
          <w:rFonts w:ascii="Times New Roman" w:eastAsia="Times New Roman" w:hAnsi="Times New Roman" w:cs="Times New Roman"/>
          <w:b/>
          <w:sz w:val="24"/>
          <w:szCs w:val="24"/>
          <w:lang w:eastAsia="ru-RU"/>
        </w:rPr>
        <w:t>для студентов очной/ 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745"/>
        <w:gridCol w:w="992"/>
        <w:gridCol w:w="2062"/>
        <w:gridCol w:w="1929"/>
        <w:gridCol w:w="1849"/>
      </w:tblGrid>
      <w:tr w:rsidR="00A9595B" w:rsidRPr="00A9595B" w14:paraId="03DF5E57" w14:textId="77777777" w:rsidTr="000B1C0E">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61CC2A2" w14:textId="77777777" w:rsidR="00C73CEC" w:rsidRPr="00A9595B" w:rsidRDefault="00C73CEC" w:rsidP="00A9595B">
            <w:pPr>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w:t>
            </w:r>
          </w:p>
          <w:p w14:paraId="086390E1" w14:textId="77777777" w:rsidR="00C73CEC" w:rsidRPr="00A9595B" w:rsidRDefault="00C73CEC" w:rsidP="00A9595B">
            <w:pPr>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п/п</w:t>
            </w:r>
          </w:p>
        </w:tc>
        <w:tc>
          <w:tcPr>
            <w:tcW w:w="2745" w:type="dxa"/>
            <w:vMerge w:val="restart"/>
            <w:tcBorders>
              <w:top w:val="single" w:sz="4" w:space="0" w:color="auto"/>
              <w:left w:val="single" w:sz="4" w:space="0" w:color="auto"/>
              <w:bottom w:val="single" w:sz="4" w:space="0" w:color="auto"/>
              <w:right w:val="single" w:sz="4" w:space="0" w:color="auto"/>
            </w:tcBorders>
            <w:vAlign w:val="center"/>
            <w:hideMark/>
          </w:tcPr>
          <w:p w14:paraId="6EB9BAE9" w14:textId="77777777" w:rsidR="00C73CEC" w:rsidRPr="00A9595B" w:rsidRDefault="00C73CEC" w:rsidP="00A9595B">
            <w:pPr>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Учебно-образовательные единицы дисциплины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6447F2B" w14:textId="77777777" w:rsidR="00C73CEC" w:rsidRPr="00A9595B" w:rsidRDefault="00C73CEC" w:rsidP="00A9595B">
            <w:pPr>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Трудо-емкость</w:t>
            </w:r>
          </w:p>
          <w:p w14:paraId="6CCF7EA4" w14:textId="77777777" w:rsidR="00C73CEC" w:rsidRPr="00A9595B" w:rsidRDefault="00C73CEC" w:rsidP="00A9595B">
            <w:pPr>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СРС,</w:t>
            </w:r>
          </w:p>
          <w:p w14:paraId="6F3A5A9A" w14:textId="77777777" w:rsidR="00C73CEC" w:rsidRPr="00A9595B" w:rsidRDefault="00C73CEC" w:rsidP="00A9595B">
            <w:pPr>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часы</w:t>
            </w:r>
          </w:p>
        </w:tc>
        <w:tc>
          <w:tcPr>
            <w:tcW w:w="2062" w:type="dxa"/>
            <w:vMerge w:val="restart"/>
            <w:tcBorders>
              <w:top w:val="single" w:sz="4" w:space="0" w:color="auto"/>
              <w:left w:val="single" w:sz="4" w:space="0" w:color="auto"/>
              <w:bottom w:val="single" w:sz="4" w:space="0" w:color="auto"/>
              <w:right w:val="single" w:sz="4" w:space="0" w:color="auto"/>
            </w:tcBorders>
            <w:vAlign w:val="center"/>
          </w:tcPr>
          <w:p w14:paraId="2CB2BE0F" w14:textId="77777777" w:rsidR="00C73CEC" w:rsidRPr="00A9595B" w:rsidRDefault="00C73CEC" w:rsidP="00A9595B">
            <w:pPr>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Виды самостоятельной работы студентов</w:t>
            </w:r>
          </w:p>
          <w:p w14:paraId="6031FF84" w14:textId="77777777" w:rsidR="00C73CEC" w:rsidRPr="00A9595B" w:rsidRDefault="00C73CEC" w:rsidP="00A9595B">
            <w:pPr>
              <w:spacing w:after="0" w:line="240" w:lineRule="auto"/>
              <w:jc w:val="center"/>
              <w:rPr>
                <w:rFonts w:ascii="Times New Roman" w:eastAsia="Times New Roman" w:hAnsi="Times New Roman" w:cs="Times New Roman"/>
                <w:i/>
                <w:sz w:val="24"/>
                <w:szCs w:val="24"/>
                <w:lang w:eastAsia="ru-RU"/>
              </w:rPr>
            </w:pPr>
          </w:p>
        </w:tc>
        <w:tc>
          <w:tcPr>
            <w:tcW w:w="3778" w:type="dxa"/>
            <w:gridSpan w:val="2"/>
            <w:tcBorders>
              <w:top w:val="single" w:sz="4" w:space="0" w:color="auto"/>
              <w:left w:val="single" w:sz="4" w:space="0" w:color="auto"/>
              <w:bottom w:val="single" w:sz="4" w:space="0" w:color="auto"/>
              <w:right w:val="single" w:sz="4" w:space="0" w:color="auto"/>
            </w:tcBorders>
            <w:vAlign w:val="center"/>
            <w:hideMark/>
          </w:tcPr>
          <w:p w14:paraId="79246263" w14:textId="77777777" w:rsidR="00C73CEC" w:rsidRPr="00A9595B" w:rsidRDefault="00C73CEC" w:rsidP="00A9595B">
            <w:pPr>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 xml:space="preserve">Часы </w:t>
            </w:r>
          </w:p>
        </w:tc>
      </w:tr>
      <w:tr w:rsidR="00A9595B" w:rsidRPr="00A9595B" w14:paraId="49E3A264" w14:textId="77777777" w:rsidTr="000B1C0E">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B32D226" w14:textId="77777777" w:rsidR="00C73CEC" w:rsidRPr="00A9595B" w:rsidRDefault="00C73CEC" w:rsidP="00A9595B">
            <w:pPr>
              <w:spacing w:after="0"/>
              <w:rPr>
                <w:rFonts w:ascii="Times New Roman" w:eastAsia="Times New Roman" w:hAnsi="Times New Roman" w:cs="Times New Roman"/>
                <w:b/>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vAlign w:val="center"/>
            <w:hideMark/>
          </w:tcPr>
          <w:p w14:paraId="57B4CB87" w14:textId="77777777" w:rsidR="00C73CEC" w:rsidRPr="00A9595B" w:rsidRDefault="00C73CEC" w:rsidP="00A9595B">
            <w:pPr>
              <w:spacing w:after="0"/>
              <w:rPr>
                <w:rFonts w:ascii="Times New Roman" w:eastAsia="Times New Roman" w:hAnsi="Times New Roman" w:cs="Times New Roman"/>
                <w:b/>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F0DE12" w14:textId="77777777" w:rsidR="00C73CEC" w:rsidRPr="00A9595B" w:rsidRDefault="00C73CEC" w:rsidP="00A9595B">
            <w:pPr>
              <w:spacing w:after="0"/>
              <w:rPr>
                <w:rFonts w:ascii="Times New Roman" w:eastAsia="Times New Roman" w:hAnsi="Times New Roman" w:cs="Times New Roman"/>
                <w:b/>
                <w:sz w:val="24"/>
                <w:szCs w:val="24"/>
                <w:lang w:eastAsia="ru-RU"/>
              </w:rPr>
            </w:pPr>
          </w:p>
        </w:tc>
        <w:tc>
          <w:tcPr>
            <w:tcW w:w="2062" w:type="dxa"/>
            <w:vMerge/>
            <w:tcBorders>
              <w:top w:val="single" w:sz="4" w:space="0" w:color="auto"/>
              <w:left w:val="single" w:sz="4" w:space="0" w:color="auto"/>
              <w:bottom w:val="single" w:sz="4" w:space="0" w:color="auto"/>
              <w:right w:val="single" w:sz="4" w:space="0" w:color="auto"/>
            </w:tcBorders>
            <w:vAlign w:val="center"/>
            <w:hideMark/>
          </w:tcPr>
          <w:p w14:paraId="2C844530" w14:textId="77777777" w:rsidR="00C73CEC" w:rsidRPr="00A9595B" w:rsidRDefault="00C73CEC" w:rsidP="00A9595B">
            <w:pPr>
              <w:spacing w:after="0"/>
              <w:rPr>
                <w:rFonts w:ascii="Times New Roman" w:eastAsia="Times New Roman" w:hAnsi="Times New Roman" w:cs="Times New Roman"/>
                <w:i/>
                <w:sz w:val="24"/>
                <w:szCs w:val="24"/>
                <w:lang w:eastAsia="ru-RU"/>
              </w:rPr>
            </w:pPr>
          </w:p>
        </w:tc>
        <w:tc>
          <w:tcPr>
            <w:tcW w:w="1929" w:type="dxa"/>
            <w:tcBorders>
              <w:top w:val="single" w:sz="4" w:space="0" w:color="auto"/>
              <w:left w:val="single" w:sz="4" w:space="0" w:color="auto"/>
              <w:bottom w:val="single" w:sz="4" w:space="0" w:color="auto"/>
              <w:right w:val="single" w:sz="4" w:space="0" w:color="auto"/>
            </w:tcBorders>
            <w:vAlign w:val="center"/>
            <w:hideMark/>
          </w:tcPr>
          <w:p w14:paraId="695F0472" w14:textId="77777777" w:rsidR="00C73CEC" w:rsidRPr="00A9595B" w:rsidRDefault="00C73CEC" w:rsidP="00A9595B">
            <w:pPr>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для студентов очной формы обучения</w:t>
            </w:r>
          </w:p>
        </w:tc>
        <w:tc>
          <w:tcPr>
            <w:tcW w:w="1849" w:type="dxa"/>
            <w:tcBorders>
              <w:top w:val="single" w:sz="4" w:space="0" w:color="auto"/>
              <w:left w:val="single" w:sz="4" w:space="0" w:color="auto"/>
              <w:bottom w:val="single" w:sz="4" w:space="0" w:color="auto"/>
              <w:right w:val="single" w:sz="4" w:space="0" w:color="auto"/>
            </w:tcBorders>
            <w:vAlign w:val="center"/>
            <w:hideMark/>
          </w:tcPr>
          <w:p w14:paraId="7D3A8A96" w14:textId="77777777" w:rsidR="00C73CEC" w:rsidRPr="00A9595B" w:rsidRDefault="00C73CEC" w:rsidP="00A9595B">
            <w:pPr>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для студентов заочной формы обучения</w:t>
            </w:r>
          </w:p>
        </w:tc>
      </w:tr>
      <w:tr w:rsidR="00A9595B" w:rsidRPr="00A9595B" w14:paraId="4925849D" w14:textId="77777777" w:rsidTr="000B1C0E">
        <w:trPr>
          <w:cantSplit/>
          <w:trHeight w:val="285"/>
        </w:trPr>
        <w:tc>
          <w:tcPr>
            <w:tcW w:w="568" w:type="dxa"/>
            <w:vMerge w:val="restart"/>
            <w:tcBorders>
              <w:top w:val="single" w:sz="4" w:space="0" w:color="auto"/>
              <w:left w:val="single" w:sz="4" w:space="0" w:color="auto"/>
              <w:right w:val="single" w:sz="4" w:space="0" w:color="auto"/>
            </w:tcBorders>
            <w:vAlign w:val="center"/>
            <w:hideMark/>
          </w:tcPr>
          <w:p w14:paraId="3CD9A095"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2745" w:type="dxa"/>
            <w:vMerge w:val="restart"/>
            <w:tcBorders>
              <w:top w:val="single" w:sz="4" w:space="0" w:color="auto"/>
              <w:left w:val="single" w:sz="4" w:space="0" w:color="auto"/>
              <w:right w:val="single" w:sz="4" w:space="0" w:color="auto"/>
            </w:tcBorders>
          </w:tcPr>
          <w:p w14:paraId="03F24E32"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 xml:space="preserve">Тема 1. Введение. Эволюция среды обитания, переход от </w:t>
            </w:r>
            <w:r w:rsidRPr="00A9595B">
              <w:rPr>
                <w:rFonts w:ascii="Times New Roman" w:hAnsi="Times New Roman" w:cs="Times New Roman"/>
              </w:rPr>
              <w:lastRenderedPageBreak/>
              <w:t>биосферы к техносфере.</w:t>
            </w:r>
          </w:p>
        </w:tc>
        <w:tc>
          <w:tcPr>
            <w:tcW w:w="992" w:type="dxa"/>
            <w:vMerge w:val="restart"/>
            <w:tcBorders>
              <w:top w:val="single" w:sz="4" w:space="0" w:color="auto"/>
              <w:left w:val="single" w:sz="4" w:space="0" w:color="auto"/>
              <w:right w:val="single" w:sz="4" w:space="0" w:color="auto"/>
            </w:tcBorders>
            <w:vAlign w:val="center"/>
          </w:tcPr>
          <w:p w14:paraId="01AE9462"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lastRenderedPageBreak/>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217F1A44"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241F720E"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5675B4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5729BE20" w14:textId="77777777" w:rsidTr="000B1C0E">
        <w:trPr>
          <w:cantSplit/>
          <w:trHeight w:val="142"/>
        </w:trPr>
        <w:tc>
          <w:tcPr>
            <w:tcW w:w="568" w:type="dxa"/>
            <w:vMerge/>
            <w:tcBorders>
              <w:left w:val="single" w:sz="4" w:space="0" w:color="auto"/>
              <w:right w:val="single" w:sz="4" w:space="0" w:color="auto"/>
            </w:tcBorders>
            <w:vAlign w:val="center"/>
            <w:hideMark/>
          </w:tcPr>
          <w:p w14:paraId="3F5D625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C934FC4" w14:textId="77777777" w:rsidR="0042565D" w:rsidRPr="00A9595B" w:rsidRDefault="0042565D" w:rsidP="00A9595B">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3A680512"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397488C"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1DC707D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7857D6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7D9C31F5" w14:textId="77777777" w:rsidTr="000B1C0E">
        <w:trPr>
          <w:cantSplit/>
          <w:trHeight w:val="222"/>
        </w:trPr>
        <w:tc>
          <w:tcPr>
            <w:tcW w:w="568" w:type="dxa"/>
            <w:vMerge/>
            <w:tcBorders>
              <w:left w:val="single" w:sz="4" w:space="0" w:color="auto"/>
              <w:right w:val="single" w:sz="4" w:space="0" w:color="auto"/>
            </w:tcBorders>
            <w:vAlign w:val="center"/>
            <w:hideMark/>
          </w:tcPr>
          <w:p w14:paraId="776FB17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2F7BB8F" w14:textId="77777777" w:rsidR="0042565D" w:rsidRPr="00A9595B" w:rsidRDefault="0042565D" w:rsidP="00A9595B">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44E31FB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58445CE3"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51AC4D2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A189F1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0F44A403" w14:textId="77777777" w:rsidTr="000B1C0E">
        <w:trPr>
          <w:cantSplit/>
          <w:trHeight w:val="270"/>
        </w:trPr>
        <w:tc>
          <w:tcPr>
            <w:tcW w:w="568" w:type="dxa"/>
            <w:vMerge/>
            <w:tcBorders>
              <w:left w:val="single" w:sz="4" w:space="0" w:color="auto"/>
              <w:right w:val="single" w:sz="4" w:space="0" w:color="auto"/>
            </w:tcBorders>
            <w:vAlign w:val="center"/>
            <w:hideMark/>
          </w:tcPr>
          <w:p w14:paraId="6C3586D4"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C82528C" w14:textId="77777777" w:rsidR="0042565D" w:rsidRPr="00A9595B" w:rsidRDefault="0042565D" w:rsidP="00A9595B">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0EA5B57B"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62FE363"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76330D2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F8D6AB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7FD96CBE" w14:textId="77777777" w:rsidTr="000B1C0E">
        <w:trPr>
          <w:cantSplit/>
          <w:trHeight w:val="345"/>
        </w:trPr>
        <w:tc>
          <w:tcPr>
            <w:tcW w:w="568" w:type="dxa"/>
            <w:vMerge/>
            <w:tcBorders>
              <w:left w:val="single" w:sz="4" w:space="0" w:color="auto"/>
              <w:bottom w:val="single" w:sz="4" w:space="0" w:color="auto"/>
              <w:right w:val="single" w:sz="4" w:space="0" w:color="auto"/>
            </w:tcBorders>
            <w:vAlign w:val="center"/>
          </w:tcPr>
          <w:p w14:paraId="5754C84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6A9426AE" w14:textId="77777777" w:rsidR="0042565D" w:rsidRPr="00A9595B" w:rsidRDefault="0042565D" w:rsidP="00A9595B">
            <w:pPr>
              <w:spacing w:after="0"/>
              <w:rPr>
                <w:rFonts w:ascii="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vAlign w:val="center"/>
          </w:tcPr>
          <w:p w14:paraId="509CC7B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9A67D8A"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732AEA9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076FD1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546ADAF5" w14:textId="77777777" w:rsidTr="000B1C0E">
        <w:trPr>
          <w:cantSplit/>
          <w:trHeight w:val="222"/>
        </w:trPr>
        <w:tc>
          <w:tcPr>
            <w:tcW w:w="568" w:type="dxa"/>
            <w:vMerge w:val="restart"/>
            <w:tcBorders>
              <w:top w:val="single" w:sz="4" w:space="0" w:color="auto"/>
              <w:left w:val="single" w:sz="4" w:space="0" w:color="auto"/>
              <w:right w:val="single" w:sz="4" w:space="0" w:color="auto"/>
            </w:tcBorders>
            <w:vAlign w:val="center"/>
            <w:hideMark/>
          </w:tcPr>
          <w:p w14:paraId="532DB719"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c>
          <w:tcPr>
            <w:tcW w:w="2745" w:type="dxa"/>
            <w:vMerge w:val="restart"/>
            <w:tcBorders>
              <w:top w:val="single" w:sz="4" w:space="0" w:color="auto"/>
              <w:left w:val="single" w:sz="4" w:space="0" w:color="auto"/>
              <w:right w:val="single" w:sz="4" w:space="0" w:color="auto"/>
            </w:tcBorders>
          </w:tcPr>
          <w:p w14:paraId="1BD62083"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2. Взаимодействие человека и техносферы. Опасности, вредные и травмирующие факторы.</w:t>
            </w:r>
          </w:p>
        </w:tc>
        <w:tc>
          <w:tcPr>
            <w:tcW w:w="992" w:type="dxa"/>
            <w:vMerge w:val="restart"/>
            <w:tcBorders>
              <w:top w:val="single" w:sz="4" w:space="0" w:color="auto"/>
              <w:left w:val="single" w:sz="4" w:space="0" w:color="auto"/>
              <w:right w:val="single" w:sz="4" w:space="0" w:color="auto"/>
            </w:tcBorders>
            <w:vAlign w:val="center"/>
          </w:tcPr>
          <w:p w14:paraId="00AA00AF" w14:textId="77777777" w:rsidR="0042565D" w:rsidRPr="00A9595B" w:rsidRDefault="00804A3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14E8EACE"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4684A14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92BE7DC" w14:textId="77777777" w:rsidR="0042565D" w:rsidRPr="00A9595B" w:rsidRDefault="00804A3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7D1F0E69" w14:textId="77777777" w:rsidTr="000B1C0E">
        <w:trPr>
          <w:cantSplit/>
          <w:trHeight w:val="116"/>
        </w:trPr>
        <w:tc>
          <w:tcPr>
            <w:tcW w:w="568" w:type="dxa"/>
            <w:vMerge/>
            <w:tcBorders>
              <w:left w:val="single" w:sz="4" w:space="0" w:color="auto"/>
              <w:right w:val="single" w:sz="4" w:space="0" w:color="auto"/>
            </w:tcBorders>
            <w:vAlign w:val="center"/>
            <w:hideMark/>
          </w:tcPr>
          <w:p w14:paraId="225EC26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8546AEB" w14:textId="77777777" w:rsidR="0042565D" w:rsidRPr="00A9595B" w:rsidRDefault="0042565D" w:rsidP="00A9595B">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49968520"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E7DE89B"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2F513CD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A976589" w14:textId="77777777" w:rsidR="0042565D" w:rsidRPr="00A9595B" w:rsidRDefault="00804A3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11E2D429" w14:textId="77777777" w:rsidTr="000B1C0E">
        <w:trPr>
          <w:cantSplit/>
          <w:trHeight w:val="134"/>
        </w:trPr>
        <w:tc>
          <w:tcPr>
            <w:tcW w:w="568" w:type="dxa"/>
            <w:vMerge/>
            <w:tcBorders>
              <w:left w:val="single" w:sz="4" w:space="0" w:color="auto"/>
              <w:right w:val="single" w:sz="4" w:space="0" w:color="auto"/>
            </w:tcBorders>
            <w:vAlign w:val="center"/>
            <w:hideMark/>
          </w:tcPr>
          <w:p w14:paraId="2B78C39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2F42BA1" w14:textId="77777777" w:rsidR="0042565D" w:rsidRPr="00A9595B" w:rsidRDefault="0042565D" w:rsidP="00A9595B">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7C3AAD0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20CFB2C"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770CBD25"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EC11F8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2DA84289" w14:textId="77777777" w:rsidTr="000B1C0E">
        <w:trPr>
          <w:cantSplit/>
          <w:trHeight w:val="106"/>
        </w:trPr>
        <w:tc>
          <w:tcPr>
            <w:tcW w:w="568" w:type="dxa"/>
            <w:vMerge/>
            <w:tcBorders>
              <w:left w:val="single" w:sz="4" w:space="0" w:color="auto"/>
              <w:right w:val="single" w:sz="4" w:space="0" w:color="auto"/>
            </w:tcBorders>
            <w:vAlign w:val="center"/>
            <w:hideMark/>
          </w:tcPr>
          <w:p w14:paraId="45F1EE21"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6D493B88" w14:textId="77777777" w:rsidR="0042565D" w:rsidRPr="00A9595B" w:rsidRDefault="0042565D" w:rsidP="00A9595B">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2D7DBE8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C0401A9"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50C0937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6E58191"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2264B273" w14:textId="77777777" w:rsidTr="000B1C0E">
        <w:trPr>
          <w:cantSplit/>
          <w:trHeight w:val="393"/>
        </w:trPr>
        <w:tc>
          <w:tcPr>
            <w:tcW w:w="568" w:type="dxa"/>
            <w:vMerge/>
            <w:tcBorders>
              <w:left w:val="single" w:sz="4" w:space="0" w:color="auto"/>
              <w:right w:val="single" w:sz="4" w:space="0" w:color="auto"/>
            </w:tcBorders>
            <w:vAlign w:val="center"/>
            <w:hideMark/>
          </w:tcPr>
          <w:p w14:paraId="2B0D57B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9EAC812" w14:textId="77777777" w:rsidR="0042565D" w:rsidRPr="00A9595B" w:rsidRDefault="0042565D" w:rsidP="00A9595B">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7F0A240A"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3159B1A"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2EEC1DD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342BD4B" w14:textId="77777777" w:rsidR="0042565D" w:rsidRPr="00A9595B" w:rsidRDefault="00804A3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7755C934" w14:textId="77777777" w:rsidTr="000B1C0E">
        <w:trPr>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C1EB534"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3</w:t>
            </w:r>
          </w:p>
        </w:tc>
        <w:tc>
          <w:tcPr>
            <w:tcW w:w="2745" w:type="dxa"/>
            <w:vMerge w:val="restart"/>
            <w:tcBorders>
              <w:top w:val="single" w:sz="4" w:space="0" w:color="auto"/>
              <w:left w:val="single" w:sz="4" w:space="0" w:color="auto"/>
              <w:bottom w:val="single" w:sz="4" w:space="0" w:color="auto"/>
              <w:right w:val="single" w:sz="4" w:space="0" w:color="auto"/>
            </w:tcBorders>
          </w:tcPr>
          <w:p w14:paraId="111A540D"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3. Безопасность, системы безопасности.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A172721"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2544DD81"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5DF2606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6690E49" w14:textId="77777777" w:rsidR="0042565D" w:rsidRPr="00A9595B" w:rsidRDefault="00780146"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4024FAEB" w14:textId="77777777" w:rsidTr="000B1C0E">
        <w:trPr>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114C30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48BD0F9"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2DC8E9E"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6257F2A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6305C84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FE1AFD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064F0876" w14:textId="77777777" w:rsidTr="000B1C0E">
        <w:trPr>
          <w:cantSplit/>
          <w:trHeight w:val="232"/>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5BADB6A"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C806DB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5FECBA4"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AD74691"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3FBB0969"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564C7BB"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09DCD4C3" w14:textId="77777777" w:rsidTr="000B1C0E">
        <w:trPr>
          <w:cantSplit/>
          <w:trHeight w:val="83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1043AD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A51DE69"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1CE4499"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112A9559"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29B0433C"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A102EB5"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5C3A5E1A" w14:textId="77777777" w:rsidTr="000B1C0E">
        <w:trPr>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7DAEBBE"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2492CCF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ECECE3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EC9F8AF"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3556303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6844AE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60F995DC" w14:textId="77777777" w:rsidTr="000B1C0E">
        <w:trPr>
          <w:cantSplit/>
          <w:trHeight w:val="567"/>
        </w:trPr>
        <w:tc>
          <w:tcPr>
            <w:tcW w:w="568" w:type="dxa"/>
            <w:vMerge w:val="restart"/>
            <w:tcBorders>
              <w:top w:val="single" w:sz="4" w:space="0" w:color="auto"/>
              <w:left w:val="single" w:sz="4" w:space="0" w:color="auto"/>
              <w:right w:val="single" w:sz="4" w:space="0" w:color="auto"/>
            </w:tcBorders>
            <w:vAlign w:val="center"/>
            <w:hideMark/>
          </w:tcPr>
          <w:p w14:paraId="4638F1A6"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w:t>
            </w:r>
          </w:p>
        </w:tc>
        <w:tc>
          <w:tcPr>
            <w:tcW w:w="2745" w:type="dxa"/>
            <w:vMerge w:val="restart"/>
            <w:tcBorders>
              <w:top w:val="single" w:sz="4" w:space="0" w:color="auto"/>
              <w:left w:val="single" w:sz="4" w:space="0" w:color="auto"/>
              <w:right w:val="single" w:sz="4" w:space="0" w:color="auto"/>
            </w:tcBorders>
          </w:tcPr>
          <w:p w14:paraId="119B3DDB"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4. Теоретические основы и практические функции БЖД.</w:t>
            </w:r>
          </w:p>
        </w:tc>
        <w:tc>
          <w:tcPr>
            <w:tcW w:w="992" w:type="dxa"/>
            <w:vMerge w:val="restart"/>
            <w:tcBorders>
              <w:top w:val="single" w:sz="4" w:space="0" w:color="auto"/>
              <w:left w:val="single" w:sz="4" w:space="0" w:color="auto"/>
              <w:right w:val="single" w:sz="4" w:space="0" w:color="auto"/>
            </w:tcBorders>
            <w:vAlign w:val="center"/>
          </w:tcPr>
          <w:p w14:paraId="0BA0B827"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right w:val="single" w:sz="4" w:space="0" w:color="auto"/>
            </w:tcBorders>
            <w:vAlign w:val="center"/>
          </w:tcPr>
          <w:p w14:paraId="2FC56F7C"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right w:val="single" w:sz="4" w:space="0" w:color="auto"/>
            </w:tcBorders>
            <w:vAlign w:val="center"/>
          </w:tcPr>
          <w:p w14:paraId="4452AE2E"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right w:val="single" w:sz="4" w:space="0" w:color="auto"/>
            </w:tcBorders>
            <w:vAlign w:val="center"/>
          </w:tcPr>
          <w:p w14:paraId="32F0F52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7D648B43" w14:textId="77777777" w:rsidTr="000B1C0E">
        <w:trPr>
          <w:cantSplit/>
          <w:trHeight w:val="151"/>
        </w:trPr>
        <w:tc>
          <w:tcPr>
            <w:tcW w:w="568" w:type="dxa"/>
            <w:vMerge/>
            <w:tcBorders>
              <w:left w:val="single" w:sz="4" w:space="0" w:color="auto"/>
              <w:right w:val="single" w:sz="4" w:space="0" w:color="auto"/>
            </w:tcBorders>
            <w:vAlign w:val="center"/>
            <w:hideMark/>
          </w:tcPr>
          <w:p w14:paraId="61F6F7B4"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A89ABFA"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E976BC3"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20DFECB"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2DF47B6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72EE71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25E5063B" w14:textId="77777777" w:rsidTr="000B1C0E">
        <w:trPr>
          <w:cantSplit/>
          <w:trHeight w:val="151"/>
        </w:trPr>
        <w:tc>
          <w:tcPr>
            <w:tcW w:w="568" w:type="dxa"/>
            <w:vMerge/>
            <w:tcBorders>
              <w:left w:val="single" w:sz="4" w:space="0" w:color="auto"/>
              <w:right w:val="single" w:sz="4" w:space="0" w:color="auto"/>
            </w:tcBorders>
            <w:vAlign w:val="center"/>
            <w:hideMark/>
          </w:tcPr>
          <w:p w14:paraId="153F79BC"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F2DE67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5EEEE314"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D8A6889"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11D9035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D61396E"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001F6F1F" w14:textId="77777777" w:rsidTr="000B1C0E">
        <w:trPr>
          <w:cantSplit/>
          <w:trHeight w:val="136"/>
        </w:trPr>
        <w:tc>
          <w:tcPr>
            <w:tcW w:w="568" w:type="dxa"/>
            <w:vMerge/>
            <w:tcBorders>
              <w:left w:val="single" w:sz="4" w:space="0" w:color="auto"/>
              <w:right w:val="single" w:sz="4" w:space="0" w:color="auto"/>
            </w:tcBorders>
            <w:vAlign w:val="center"/>
            <w:hideMark/>
          </w:tcPr>
          <w:p w14:paraId="5E2CD40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8CF257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DDE7D3C"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1B7749A1"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4A506F5E"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ACD46B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1162C648" w14:textId="77777777" w:rsidTr="000B1C0E">
        <w:trPr>
          <w:cantSplit/>
          <w:trHeight w:val="136"/>
        </w:trPr>
        <w:tc>
          <w:tcPr>
            <w:tcW w:w="568" w:type="dxa"/>
            <w:vMerge/>
            <w:tcBorders>
              <w:left w:val="single" w:sz="4" w:space="0" w:color="auto"/>
              <w:right w:val="single" w:sz="4" w:space="0" w:color="auto"/>
            </w:tcBorders>
            <w:vAlign w:val="center"/>
          </w:tcPr>
          <w:p w14:paraId="50F69D0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FF3DCA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965E91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5ABBDB9"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289A15A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A3EAC3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26FFD320" w14:textId="77777777" w:rsidTr="000B1C0E">
        <w:trPr>
          <w:cantSplit/>
          <w:trHeight w:val="15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55D6005"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5</w:t>
            </w:r>
          </w:p>
        </w:tc>
        <w:tc>
          <w:tcPr>
            <w:tcW w:w="2745" w:type="dxa"/>
            <w:vMerge w:val="restart"/>
            <w:tcBorders>
              <w:top w:val="single" w:sz="4" w:space="0" w:color="auto"/>
              <w:left w:val="single" w:sz="4" w:space="0" w:color="auto"/>
              <w:bottom w:val="single" w:sz="4" w:space="0" w:color="auto"/>
              <w:right w:val="single" w:sz="4" w:space="0" w:color="auto"/>
            </w:tcBorders>
          </w:tcPr>
          <w:p w14:paraId="3A396B92"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5. Критерии комфортности и безопасности техносферы. Показатели негативности техносферы.</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7E08C04"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8/6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0C685657"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19C4F5C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c>
          <w:tcPr>
            <w:tcW w:w="1849" w:type="dxa"/>
            <w:tcBorders>
              <w:top w:val="single" w:sz="4" w:space="0" w:color="auto"/>
              <w:left w:val="single" w:sz="4" w:space="0" w:color="auto"/>
              <w:bottom w:val="single" w:sz="4" w:space="0" w:color="auto"/>
              <w:right w:val="single" w:sz="4" w:space="0" w:color="auto"/>
            </w:tcBorders>
            <w:vAlign w:val="center"/>
          </w:tcPr>
          <w:p w14:paraId="34150F7C" w14:textId="77777777" w:rsidR="0042565D" w:rsidRPr="00A9595B" w:rsidRDefault="00780146"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105F0062"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F534C9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9AF02A4" w14:textId="77777777" w:rsidR="0042565D" w:rsidRPr="00A9595B" w:rsidRDefault="0042565D" w:rsidP="00A9595B">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A05451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738526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56BE2B75"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c>
          <w:tcPr>
            <w:tcW w:w="1849" w:type="dxa"/>
            <w:tcBorders>
              <w:top w:val="single" w:sz="4" w:space="0" w:color="auto"/>
              <w:left w:val="single" w:sz="4" w:space="0" w:color="auto"/>
              <w:bottom w:val="single" w:sz="4" w:space="0" w:color="auto"/>
              <w:right w:val="single" w:sz="4" w:space="0" w:color="auto"/>
            </w:tcBorders>
            <w:vAlign w:val="center"/>
          </w:tcPr>
          <w:p w14:paraId="589612E0"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70647C7D" w14:textId="77777777" w:rsidTr="000B1C0E">
        <w:trPr>
          <w:trHeight w:val="11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79E5D62"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17151C5" w14:textId="77777777" w:rsidR="0042565D" w:rsidRPr="00A9595B" w:rsidRDefault="0042565D" w:rsidP="00A9595B">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35AABE2"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880FB94"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07405986" w14:textId="77777777" w:rsidR="0042565D" w:rsidRPr="00A9595B" w:rsidRDefault="00780146"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c>
          <w:tcPr>
            <w:tcW w:w="1849" w:type="dxa"/>
            <w:tcBorders>
              <w:top w:val="single" w:sz="4" w:space="0" w:color="auto"/>
              <w:left w:val="single" w:sz="4" w:space="0" w:color="auto"/>
              <w:bottom w:val="single" w:sz="4" w:space="0" w:color="auto"/>
              <w:right w:val="single" w:sz="4" w:space="0" w:color="auto"/>
            </w:tcBorders>
            <w:vAlign w:val="center"/>
          </w:tcPr>
          <w:p w14:paraId="4AB72DC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4FAB649B" w14:textId="77777777" w:rsidTr="000B1C0E">
        <w:trPr>
          <w:trHeight w:val="127"/>
        </w:trPr>
        <w:tc>
          <w:tcPr>
            <w:tcW w:w="568" w:type="dxa"/>
            <w:vMerge/>
            <w:tcBorders>
              <w:top w:val="single" w:sz="4" w:space="0" w:color="auto"/>
              <w:left w:val="single" w:sz="4" w:space="0" w:color="auto"/>
              <w:bottom w:val="single" w:sz="4" w:space="0" w:color="auto"/>
              <w:right w:val="single" w:sz="4" w:space="0" w:color="auto"/>
            </w:tcBorders>
            <w:vAlign w:val="center"/>
          </w:tcPr>
          <w:p w14:paraId="5A08CD02"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1EAD9A79" w14:textId="77777777" w:rsidR="0042565D" w:rsidRPr="00A9595B" w:rsidRDefault="0042565D" w:rsidP="00A9595B">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0BD82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26FC228"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047853A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72DB5F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27B48925" w14:textId="77777777" w:rsidTr="000B1C0E">
        <w:trPr>
          <w:trHeight w:val="15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D3F62E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3C21489" w14:textId="77777777" w:rsidR="0042565D" w:rsidRPr="00A9595B" w:rsidRDefault="0042565D" w:rsidP="00A9595B">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79A6C5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A3C0627"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3BC4BBE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568FCB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51FFE882"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53FE29E8"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w:t>
            </w:r>
          </w:p>
        </w:tc>
        <w:tc>
          <w:tcPr>
            <w:tcW w:w="2745" w:type="dxa"/>
            <w:vMerge w:val="restart"/>
            <w:tcBorders>
              <w:top w:val="single" w:sz="4" w:space="0" w:color="auto"/>
              <w:left w:val="single" w:sz="4" w:space="0" w:color="auto"/>
              <w:bottom w:val="single" w:sz="4" w:space="0" w:color="auto"/>
              <w:right w:val="single" w:sz="4" w:space="0" w:color="auto"/>
            </w:tcBorders>
          </w:tcPr>
          <w:p w14:paraId="589A7E79"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9F2D5F4"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406BDFE"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01B396A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1A6AB20"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6E625B99"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18793B3"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293A1704"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491B7E4"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55486B9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5654377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7E02E6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7854AEA3"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E60DF69"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567AF7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5C3266C"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AA5CE15"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55DFD51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6FECEEB"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166C14E0"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3BC95EE"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4D0A8E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EC466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A570A14"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782AA7D5"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7759F4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2006BD59"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B69A40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2EC755EC"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038185A"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30AF176"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05DE21A0"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5BC9E0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0109B960"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D9AB428"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7</w:t>
            </w:r>
          </w:p>
        </w:tc>
        <w:tc>
          <w:tcPr>
            <w:tcW w:w="2745" w:type="dxa"/>
            <w:vMerge w:val="restart"/>
            <w:tcBorders>
              <w:top w:val="single" w:sz="4" w:space="0" w:color="auto"/>
              <w:left w:val="single" w:sz="4" w:space="0" w:color="auto"/>
              <w:bottom w:val="single" w:sz="4" w:space="0" w:color="auto"/>
              <w:right w:val="single" w:sz="4" w:space="0" w:color="auto"/>
            </w:tcBorders>
          </w:tcPr>
          <w:p w14:paraId="72FE3E8A"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7. Основы проектирования техносферы по условиям безопасности жизнедеятельности.</w:t>
            </w:r>
          </w:p>
          <w:p w14:paraId="1EB2366F" w14:textId="77777777" w:rsidR="0042565D" w:rsidRPr="00A9595B" w:rsidRDefault="0042565D" w:rsidP="00A9595B">
            <w:pPr>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5DF155E"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4A439735"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1E0CA0D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5838171"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22867B84"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D194BD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E80AC7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9651963"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68BC1C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5A96E9AE"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A8F9CF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575CF549"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C3D361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351FB7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B289A30"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FAFDF74"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291C51F0"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E80342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4DDC98B8"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43AD1CE"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F8F8EF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16CB6B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2AA05EA"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4FB19269"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A4AAD05"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753D3E34" w14:textId="77777777" w:rsidTr="00780146">
        <w:trPr>
          <w:trHeight w:val="50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2DBA702"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FA2BB3C"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0F5DFE4"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39AE14D"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17C23F0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1F814A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31E5A77E"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988548A"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8</w:t>
            </w:r>
          </w:p>
        </w:tc>
        <w:tc>
          <w:tcPr>
            <w:tcW w:w="2745" w:type="dxa"/>
            <w:vMerge w:val="restart"/>
            <w:tcBorders>
              <w:top w:val="single" w:sz="4" w:space="0" w:color="auto"/>
              <w:left w:val="single" w:sz="4" w:space="0" w:color="auto"/>
              <w:bottom w:val="single" w:sz="4" w:space="0" w:color="auto"/>
              <w:right w:val="single" w:sz="4" w:space="0" w:color="auto"/>
            </w:tcBorders>
          </w:tcPr>
          <w:p w14:paraId="0E201185"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8. Классификация основных форм деятельности человека.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F4CD78E"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41F66449"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24722E8C"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B706529"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01255896"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2575F32"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CEBD382"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E1E13F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2F0E0BE"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4DEAB629"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05B144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7FBC028A"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0C42AD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0AC445C"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BC762FC"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B2D52BC"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04CBD370"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A7B1AB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09BFE2B0"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ABA6D34"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CFC5483"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742D94A"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A96D275"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3714C5E5"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2F8B18B"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3BA9CD7D"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1682E7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4CB4B5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6174191"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53B5182"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7FB2CF8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9D140A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60FC9118"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C3CFC30"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9</w:t>
            </w:r>
          </w:p>
        </w:tc>
        <w:tc>
          <w:tcPr>
            <w:tcW w:w="2745" w:type="dxa"/>
            <w:vMerge w:val="restart"/>
            <w:tcBorders>
              <w:top w:val="single" w:sz="4" w:space="0" w:color="auto"/>
              <w:left w:val="single" w:sz="4" w:space="0" w:color="auto"/>
              <w:bottom w:val="single" w:sz="4" w:space="0" w:color="auto"/>
              <w:right w:val="single" w:sz="4" w:space="0" w:color="auto"/>
            </w:tcBorders>
          </w:tcPr>
          <w:p w14:paraId="4AA3BE17" w14:textId="77777777" w:rsidR="0042565D" w:rsidRPr="00A9595B" w:rsidRDefault="0042565D" w:rsidP="00A9595B">
            <w:pPr>
              <w:rPr>
                <w:rFonts w:ascii="Times New Roman" w:hAnsi="Times New Roman" w:cs="Times New Roman"/>
              </w:rPr>
            </w:pPr>
          </w:p>
          <w:p w14:paraId="06C04D8E"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9. Пути повышения эффективной трудовой деятельности человека.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A6BE1DB"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7C45AE9"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02E07A02"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8B55EA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16B78925"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4573CA1"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1BDD072"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9F264BA"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30F2011"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364E069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A60981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4DD4086F"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A14FB4E"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1F98EEB"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DEC8DF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70EDFE0"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60AF4F1E"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07B1B5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13D0A471" w14:textId="77777777" w:rsidTr="000B1C0E">
        <w:trPr>
          <w:trHeight w:val="12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A54568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088487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750EBC0"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3670FB98"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2770BDB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2B2A60C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6D4A0378" w14:textId="77777777" w:rsidTr="000B1C0E">
        <w:trPr>
          <w:trHeight w:val="136"/>
        </w:trPr>
        <w:tc>
          <w:tcPr>
            <w:tcW w:w="568" w:type="dxa"/>
            <w:vMerge/>
            <w:tcBorders>
              <w:top w:val="single" w:sz="4" w:space="0" w:color="auto"/>
              <w:left w:val="single" w:sz="4" w:space="0" w:color="auto"/>
              <w:bottom w:val="single" w:sz="4" w:space="0" w:color="auto"/>
              <w:right w:val="single" w:sz="4" w:space="0" w:color="auto"/>
            </w:tcBorders>
            <w:vAlign w:val="center"/>
          </w:tcPr>
          <w:p w14:paraId="4641423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096168A"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8EB8ED1"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FD2A3DE"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7EE56179"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0D9597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688DB58A"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B73F93F"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10</w:t>
            </w:r>
          </w:p>
        </w:tc>
        <w:tc>
          <w:tcPr>
            <w:tcW w:w="2745" w:type="dxa"/>
            <w:vMerge w:val="restart"/>
            <w:tcBorders>
              <w:top w:val="single" w:sz="4" w:space="0" w:color="auto"/>
              <w:left w:val="single" w:sz="4" w:space="0" w:color="auto"/>
              <w:bottom w:val="single" w:sz="4" w:space="0" w:color="auto"/>
              <w:right w:val="single" w:sz="4" w:space="0" w:color="auto"/>
            </w:tcBorders>
          </w:tcPr>
          <w:p w14:paraId="3B2DBA08"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w:t>
            </w:r>
          </w:p>
          <w:p w14:paraId="64469E12"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lastRenderedPageBreak/>
              <w:t xml:space="preserve">Тема 10. Воздействие негативных факторов и их нормирование.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42AF83A"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lastRenderedPageBreak/>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7F817AD2"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2551BB82"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B932F6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2BD83675"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F7A616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4F75FF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2985B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0FC5292"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6AF8534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39F930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5CD311F9"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0ADE1D9"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9BE164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C69707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140C7ACC"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3DCF975C"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FEE878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4CDB037E" w14:textId="77777777" w:rsidTr="000B1C0E">
        <w:trPr>
          <w:trHeight w:val="8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86570EC"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6A9E40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E9EAA2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37F2756E"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6B8FDFF0"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98EF85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2B3260C6"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921CE5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0F5CA13"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0563F61"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7CA251C"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10FE77D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D4856B0"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339F6CA5"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6B766AB"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11</w:t>
            </w:r>
          </w:p>
        </w:tc>
        <w:tc>
          <w:tcPr>
            <w:tcW w:w="2745" w:type="dxa"/>
            <w:vMerge w:val="restart"/>
            <w:tcBorders>
              <w:top w:val="single" w:sz="4" w:space="0" w:color="auto"/>
              <w:left w:val="single" w:sz="4" w:space="0" w:color="auto"/>
              <w:bottom w:val="single" w:sz="4" w:space="0" w:color="auto"/>
              <w:right w:val="single" w:sz="4" w:space="0" w:color="auto"/>
            </w:tcBorders>
          </w:tcPr>
          <w:p w14:paraId="04EA86B1"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11. Общие сведения о чрезвычайных ситуациях.</w:t>
            </w:r>
          </w:p>
          <w:p w14:paraId="343DDC3D" w14:textId="77777777" w:rsidR="0042565D" w:rsidRPr="00A9595B" w:rsidRDefault="0042565D" w:rsidP="00A9595B">
            <w:pPr>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436E2E2" w14:textId="77777777" w:rsidR="0042565D" w:rsidRPr="00A9595B" w:rsidRDefault="0042565D"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08AABFF6"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1992FB4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6BE0A5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3DF29815"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617C2E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89C9392"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9D633B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98AA7A1"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574DB58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B393D5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13EBAB62"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EC12BEE"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3BF1C2E"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A8FEE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3F48D1CB"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67A530B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74A996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624C2008" w14:textId="77777777" w:rsidTr="000B1C0E">
        <w:trPr>
          <w:trHeight w:val="16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31A937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D97ECE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869693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EF61508"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5191BAA2"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EB1B3D0"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668BF4B5" w14:textId="77777777" w:rsidTr="000B1C0E">
        <w:trPr>
          <w:trHeight w:val="96"/>
        </w:trPr>
        <w:tc>
          <w:tcPr>
            <w:tcW w:w="568" w:type="dxa"/>
            <w:vMerge/>
            <w:tcBorders>
              <w:top w:val="single" w:sz="4" w:space="0" w:color="auto"/>
              <w:left w:val="single" w:sz="4" w:space="0" w:color="auto"/>
              <w:bottom w:val="single" w:sz="4" w:space="0" w:color="auto"/>
              <w:right w:val="single" w:sz="4" w:space="0" w:color="auto"/>
            </w:tcBorders>
            <w:vAlign w:val="center"/>
          </w:tcPr>
          <w:p w14:paraId="1D75BB3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89BB419"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85906B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A644A77"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64898DD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C1396C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555455CD" w14:textId="77777777" w:rsidTr="000B1C0E">
        <w:trPr>
          <w:trHeight w:val="135"/>
        </w:trPr>
        <w:tc>
          <w:tcPr>
            <w:tcW w:w="568" w:type="dxa"/>
            <w:vMerge w:val="restart"/>
            <w:tcBorders>
              <w:top w:val="single" w:sz="4" w:space="0" w:color="auto"/>
              <w:left w:val="single" w:sz="4" w:space="0" w:color="auto"/>
              <w:right w:val="single" w:sz="4" w:space="0" w:color="auto"/>
            </w:tcBorders>
            <w:vAlign w:val="center"/>
          </w:tcPr>
          <w:p w14:paraId="2237A83C" w14:textId="77777777" w:rsidR="0042565D" w:rsidRPr="00A9595B" w:rsidRDefault="0042565D"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12</w:t>
            </w:r>
          </w:p>
        </w:tc>
        <w:tc>
          <w:tcPr>
            <w:tcW w:w="2745" w:type="dxa"/>
            <w:vMerge w:val="restart"/>
            <w:tcBorders>
              <w:top w:val="single" w:sz="4" w:space="0" w:color="auto"/>
              <w:left w:val="single" w:sz="4" w:space="0" w:color="auto"/>
              <w:right w:val="single" w:sz="4" w:space="0" w:color="auto"/>
            </w:tcBorders>
          </w:tcPr>
          <w:p w14:paraId="4C3DCF87"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12. Правовые и нормативно-технические основы БЖД.</w:t>
            </w:r>
          </w:p>
        </w:tc>
        <w:tc>
          <w:tcPr>
            <w:tcW w:w="992" w:type="dxa"/>
            <w:vMerge w:val="restart"/>
            <w:tcBorders>
              <w:top w:val="single" w:sz="4" w:space="0" w:color="auto"/>
              <w:left w:val="single" w:sz="4" w:space="0" w:color="auto"/>
              <w:right w:val="single" w:sz="4" w:space="0" w:color="auto"/>
            </w:tcBorders>
            <w:vAlign w:val="center"/>
          </w:tcPr>
          <w:p w14:paraId="7A4F3DB0" w14:textId="77777777" w:rsidR="0042565D" w:rsidRPr="00A9595B" w:rsidRDefault="0042565D"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4CFE8C5C"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5C5B965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0A3572E"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13EE42D2" w14:textId="77777777" w:rsidTr="000B1C0E">
        <w:trPr>
          <w:trHeight w:val="111"/>
        </w:trPr>
        <w:tc>
          <w:tcPr>
            <w:tcW w:w="568" w:type="dxa"/>
            <w:vMerge/>
            <w:tcBorders>
              <w:left w:val="single" w:sz="4" w:space="0" w:color="auto"/>
              <w:right w:val="single" w:sz="4" w:space="0" w:color="auto"/>
            </w:tcBorders>
            <w:vAlign w:val="center"/>
          </w:tcPr>
          <w:p w14:paraId="1F6C8E5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29E470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D18793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EEF155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5513573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205CF4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256885AC" w14:textId="77777777" w:rsidTr="000B1C0E">
        <w:trPr>
          <w:trHeight w:val="150"/>
        </w:trPr>
        <w:tc>
          <w:tcPr>
            <w:tcW w:w="568" w:type="dxa"/>
            <w:vMerge/>
            <w:tcBorders>
              <w:left w:val="single" w:sz="4" w:space="0" w:color="auto"/>
              <w:right w:val="single" w:sz="4" w:space="0" w:color="auto"/>
            </w:tcBorders>
            <w:vAlign w:val="center"/>
          </w:tcPr>
          <w:p w14:paraId="36862C3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45AD6C1"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BED7A5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07C09DE"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51935972"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CDB556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7A3A1901" w14:textId="77777777" w:rsidTr="000B1C0E">
        <w:trPr>
          <w:trHeight w:val="135"/>
        </w:trPr>
        <w:tc>
          <w:tcPr>
            <w:tcW w:w="568" w:type="dxa"/>
            <w:vMerge/>
            <w:tcBorders>
              <w:left w:val="single" w:sz="4" w:space="0" w:color="auto"/>
              <w:right w:val="single" w:sz="4" w:space="0" w:color="auto"/>
            </w:tcBorders>
            <w:vAlign w:val="center"/>
          </w:tcPr>
          <w:p w14:paraId="35DCD9D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49F174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64DD644"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321BAC1"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000665F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0828522"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17B344F5" w14:textId="77777777" w:rsidTr="000B1C0E">
        <w:trPr>
          <w:trHeight w:val="135"/>
        </w:trPr>
        <w:tc>
          <w:tcPr>
            <w:tcW w:w="568" w:type="dxa"/>
            <w:vMerge/>
            <w:tcBorders>
              <w:left w:val="single" w:sz="4" w:space="0" w:color="auto"/>
              <w:bottom w:val="single" w:sz="4" w:space="0" w:color="auto"/>
              <w:right w:val="single" w:sz="4" w:space="0" w:color="auto"/>
            </w:tcBorders>
            <w:vAlign w:val="center"/>
          </w:tcPr>
          <w:p w14:paraId="21DE36F1"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64EE7B7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2C035BC0"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7E38E39"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0FD3E066"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E546BA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3BC10944" w14:textId="77777777" w:rsidTr="000B1C0E">
        <w:trPr>
          <w:trHeight w:val="135"/>
        </w:trPr>
        <w:tc>
          <w:tcPr>
            <w:tcW w:w="568" w:type="dxa"/>
            <w:vMerge w:val="restart"/>
            <w:tcBorders>
              <w:top w:val="single" w:sz="4" w:space="0" w:color="auto"/>
              <w:left w:val="single" w:sz="4" w:space="0" w:color="auto"/>
              <w:right w:val="single" w:sz="4" w:space="0" w:color="auto"/>
            </w:tcBorders>
            <w:vAlign w:val="center"/>
          </w:tcPr>
          <w:p w14:paraId="53692991" w14:textId="77777777" w:rsidR="0042565D" w:rsidRPr="00A9595B" w:rsidRDefault="0042565D"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13</w:t>
            </w:r>
          </w:p>
        </w:tc>
        <w:tc>
          <w:tcPr>
            <w:tcW w:w="2745" w:type="dxa"/>
            <w:vMerge w:val="restart"/>
            <w:tcBorders>
              <w:top w:val="single" w:sz="4" w:space="0" w:color="auto"/>
              <w:left w:val="single" w:sz="4" w:space="0" w:color="auto"/>
              <w:right w:val="single" w:sz="4" w:space="0" w:color="auto"/>
            </w:tcBorders>
          </w:tcPr>
          <w:p w14:paraId="046C9338"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13. Организационные основы управления БЖД. мониторинг</w:t>
            </w:r>
          </w:p>
        </w:tc>
        <w:tc>
          <w:tcPr>
            <w:tcW w:w="992" w:type="dxa"/>
            <w:vMerge w:val="restart"/>
            <w:tcBorders>
              <w:top w:val="single" w:sz="4" w:space="0" w:color="auto"/>
              <w:left w:val="single" w:sz="4" w:space="0" w:color="auto"/>
              <w:right w:val="single" w:sz="4" w:space="0" w:color="auto"/>
            </w:tcBorders>
            <w:vAlign w:val="center"/>
          </w:tcPr>
          <w:p w14:paraId="54588244" w14:textId="77777777" w:rsidR="0042565D" w:rsidRPr="00A9595B" w:rsidRDefault="0042565D"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628A4A03"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6E4630B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5C82F0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6055EB83" w14:textId="77777777" w:rsidTr="000B1C0E">
        <w:trPr>
          <w:trHeight w:val="126"/>
        </w:trPr>
        <w:tc>
          <w:tcPr>
            <w:tcW w:w="568" w:type="dxa"/>
            <w:vMerge/>
            <w:tcBorders>
              <w:left w:val="single" w:sz="4" w:space="0" w:color="auto"/>
              <w:right w:val="single" w:sz="4" w:space="0" w:color="auto"/>
            </w:tcBorders>
            <w:vAlign w:val="center"/>
          </w:tcPr>
          <w:p w14:paraId="778D5ADA"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4E365A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2BF1594"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7AB8FCE"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2BB89EC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4B073C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2B00E845" w14:textId="77777777" w:rsidTr="000B1C0E">
        <w:trPr>
          <w:trHeight w:val="135"/>
        </w:trPr>
        <w:tc>
          <w:tcPr>
            <w:tcW w:w="568" w:type="dxa"/>
            <w:vMerge/>
            <w:tcBorders>
              <w:left w:val="single" w:sz="4" w:space="0" w:color="auto"/>
              <w:right w:val="single" w:sz="4" w:space="0" w:color="auto"/>
            </w:tcBorders>
            <w:vAlign w:val="center"/>
          </w:tcPr>
          <w:p w14:paraId="5B38DB1A"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F3A5E7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D46FC41"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7484193"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0A0876E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1C62EE0"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20E0BEA3" w14:textId="77777777" w:rsidTr="000B1C0E">
        <w:trPr>
          <w:trHeight w:val="135"/>
        </w:trPr>
        <w:tc>
          <w:tcPr>
            <w:tcW w:w="568" w:type="dxa"/>
            <w:vMerge/>
            <w:tcBorders>
              <w:left w:val="single" w:sz="4" w:space="0" w:color="auto"/>
              <w:right w:val="single" w:sz="4" w:space="0" w:color="auto"/>
            </w:tcBorders>
            <w:vAlign w:val="center"/>
          </w:tcPr>
          <w:p w14:paraId="5CDB6EF1"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693BF62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C5F37D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BEF2999"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111BA64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CC6C782"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3E9F36C9" w14:textId="77777777" w:rsidTr="000B1C0E">
        <w:trPr>
          <w:trHeight w:val="225"/>
        </w:trPr>
        <w:tc>
          <w:tcPr>
            <w:tcW w:w="568" w:type="dxa"/>
            <w:vMerge/>
            <w:tcBorders>
              <w:left w:val="single" w:sz="4" w:space="0" w:color="auto"/>
              <w:bottom w:val="single" w:sz="4" w:space="0" w:color="auto"/>
              <w:right w:val="single" w:sz="4" w:space="0" w:color="auto"/>
            </w:tcBorders>
            <w:vAlign w:val="center"/>
          </w:tcPr>
          <w:p w14:paraId="68FE492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7E496A7B"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6186E08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E616268"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4908F9C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86465B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0AC4F72E" w14:textId="77777777" w:rsidTr="000B1C0E">
        <w:trPr>
          <w:trHeight w:val="135"/>
        </w:trPr>
        <w:tc>
          <w:tcPr>
            <w:tcW w:w="568" w:type="dxa"/>
            <w:vMerge w:val="restart"/>
            <w:tcBorders>
              <w:top w:val="single" w:sz="4" w:space="0" w:color="auto"/>
              <w:left w:val="single" w:sz="4" w:space="0" w:color="auto"/>
              <w:right w:val="single" w:sz="4" w:space="0" w:color="auto"/>
            </w:tcBorders>
            <w:vAlign w:val="center"/>
          </w:tcPr>
          <w:p w14:paraId="7D058911" w14:textId="77777777" w:rsidR="0042565D" w:rsidRPr="00A9595B" w:rsidRDefault="0042565D"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14</w:t>
            </w:r>
          </w:p>
        </w:tc>
        <w:tc>
          <w:tcPr>
            <w:tcW w:w="2745" w:type="dxa"/>
            <w:vMerge w:val="restart"/>
            <w:tcBorders>
              <w:top w:val="single" w:sz="4" w:space="0" w:color="auto"/>
              <w:left w:val="single" w:sz="4" w:space="0" w:color="auto"/>
              <w:right w:val="single" w:sz="4" w:space="0" w:color="auto"/>
            </w:tcBorders>
          </w:tcPr>
          <w:p w14:paraId="58685F63"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14. Экспертиза и контроль экологичности и безопасности.</w:t>
            </w:r>
          </w:p>
          <w:p w14:paraId="37204FE0" w14:textId="77777777" w:rsidR="0042565D" w:rsidRPr="00A9595B" w:rsidRDefault="0042565D" w:rsidP="00A9595B">
            <w:pPr>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vAlign w:val="center"/>
          </w:tcPr>
          <w:p w14:paraId="6DA52854" w14:textId="77777777" w:rsidR="0042565D" w:rsidRPr="00A9595B" w:rsidRDefault="0042565D"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74090431"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18F2B860"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297F5F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2777E695" w14:textId="77777777" w:rsidTr="000B1C0E">
        <w:trPr>
          <w:trHeight w:val="111"/>
        </w:trPr>
        <w:tc>
          <w:tcPr>
            <w:tcW w:w="568" w:type="dxa"/>
            <w:vMerge/>
            <w:tcBorders>
              <w:left w:val="single" w:sz="4" w:space="0" w:color="auto"/>
              <w:right w:val="single" w:sz="4" w:space="0" w:color="auto"/>
            </w:tcBorders>
            <w:vAlign w:val="center"/>
          </w:tcPr>
          <w:p w14:paraId="414B5463"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1F1280B"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B99EBD1"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AF85EC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255915CB"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5A5DF6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07420C0B" w14:textId="77777777" w:rsidTr="000B1C0E">
        <w:trPr>
          <w:trHeight w:val="126"/>
        </w:trPr>
        <w:tc>
          <w:tcPr>
            <w:tcW w:w="568" w:type="dxa"/>
            <w:vMerge/>
            <w:tcBorders>
              <w:left w:val="single" w:sz="4" w:space="0" w:color="auto"/>
              <w:right w:val="single" w:sz="4" w:space="0" w:color="auto"/>
            </w:tcBorders>
            <w:vAlign w:val="center"/>
          </w:tcPr>
          <w:p w14:paraId="3DD5A12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4793D910"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0DFB25B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6E37EDA"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10865E12"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DD3892C"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1B68B097" w14:textId="77777777" w:rsidTr="000B1C0E">
        <w:trPr>
          <w:trHeight w:val="135"/>
        </w:trPr>
        <w:tc>
          <w:tcPr>
            <w:tcW w:w="568" w:type="dxa"/>
            <w:vMerge/>
            <w:tcBorders>
              <w:left w:val="single" w:sz="4" w:space="0" w:color="auto"/>
              <w:right w:val="single" w:sz="4" w:space="0" w:color="auto"/>
            </w:tcBorders>
            <w:vAlign w:val="center"/>
          </w:tcPr>
          <w:p w14:paraId="0BD4B82C"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AAA2FF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DFF41F0"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4919656"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10414EB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475847E"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2B06B028" w14:textId="77777777" w:rsidTr="000B1C0E">
        <w:trPr>
          <w:trHeight w:val="135"/>
        </w:trPr>
        <w:tc>
          <w:tcPr>
            <w:tcW w:w="568" w:type="dxa"/>
            <w:vMerge/>
            <w:tcBorders>
              <w:left w:val="single" w:sz="4" w:space="0" w:color="auto"/>
              <w:right w:val="single" w:sz="4" w:space="0" w:color="auto"/>
            </w:tcBorders>
            <w:vAlign w:val="center"/>
          </w:tcPr>
          <w:p w14:paraId="1A4B4A0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563B8B9"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DB2644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FBEC8AB"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05253B2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05A80A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43944126" w14:textId="77777777" w:rsidTr="000B1C0E">
        <w:trPr>
          <w:trHeight w:val="126"/>
        </w:trPr>
        <w:tc>
          <w:tcPr>
            <w:tcW w:w="568" w:type="dxa"/>
            <w:vMerge w:val="restart"/>
            <w:tcBorders>
              <w:top w:val="single" w:sz="4" w:space="0" w:color="auto"/>
              <w:left w:val="single" w:sz="4" w:space="0" w:color="auto"/>
              <w:right w:val="single" w:sz="4" w:space="0" w:color="auto"/>
            </w:tcBorders>
            <w:vAlign w:val="center"/>
          </w:tcPr>
          <w:p w14:paraId="3AA0C36D" w14:textId="77777777" w:rsidR="0042565D" w:rsidRPr="00A9595B" w:rsidRDefault="0042565D"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15</w:t>
            </w:r>
          </w:p>
        </w:tc>
        <w:tc>
          <w:tcPr>
            <w:tcW w:w="2745" w:type="dxa"/>
            <w:vMerge w:val="restart"/>
            <w:tcBorders>
              <w:top w:val="single" w:sz="4" w:space="0" w:color="auto"/>
              <w:left w:val="single" w:sz="4" w:space="0" w:color="auto"/>
              <w:right w:val="single" w:sz="4" w:space="0" w:color="auto"/>
            </w:tcBorders>
          </w:tcPr>
          <w:p w14:paraId="44760D1B"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15. Принципы обеспечения безопасности.</w:t>
            </w:r>
          </w:p>
        </w:tc>
        <w:tc>
          <w:tcPr>
            <w:tcW w:w="992" w:type="dxa"/>
            <w:vMerge w:val="restart"/>
            <w:tcBorders>
              <w:top w:val="single" w:sz="4" w:space="0" w:color="auto"/>
              <w:left w:val="single" w:sz="4" w:space="0" w:color="auto"/>
              <w:right w:val="single" w:sz="4" w:space="0" w:color="auto"/>
            </w:tcBorders>
            <w:vAlign w:val="center"/>
          </w:tcPr>
          <w:p w14:paraId="7FE19CD9" w14:textId="77777777" w:rsidR="0042565D" w:rsidRPr="00A9595B" w:rsidRDefault="0042565D"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0D4B1B15"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155ABDF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5373FB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2650ACAE" w14:textId="77777777" w:rsidTr="000B1C0E">
        <w:trPr>
          <w:trHeight w:val="81"/>
        </w:trPr>
        <w:tc>
          <w:tcPr>
            <w:tcW w:w="568" w:type="dxa"/>
            <w:vMerge/>
            <w:tcBorders>
              <w:left w:val="single" w:sz="4" w:space="0" w:color="auto"/>
              <w:right w:val="single" w:sz="4" w:space="0" w:color="auto"/>
            </w:tcBorders>
            <w:vAlign w:val="center"/>
          </w:tcPr>
          <w:p w14:paraId="2994175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150117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7BBBAAE"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7F58FFC"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12A18A2C"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A3E625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1DFA518F" w14:textId="77777777" w:rsidTr="000B1C0E">
        <w:trPr>
          <w:trHeight w:val="180"/>
        </w:trPr>
        <w:tc>
          <w:tcPr>
            <w:tcW w:w="568" w:type="dxa"/>
            <w:vMerge/>
            <w:tcBorders>
              <w:left w:val="single" w:sz="4" w:space="0" w:color="auto"/>
              <w:right w:val="single" w:sz="4" w:space="0" w:color="auto"/>
            </w:tcBorders>
            <w:vAlign w:val="center"/>
          </w:tcPr>
          <w:p w14:paraId="7FFD64B3"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70D30E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019A36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29F4518"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732A81E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0C6997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3C7EE70B" w14:textId="77777777" w:rsidTr="000B1C0E">
        <w:trPr>
          <w:trHeight w:val="126"/>
        </w:trPr>
        <w:tc>
          <w:tcPr>
            <w:tcW w:w="568" w:type="dxa"/>
            <w:vMerge/>
            <w:tcBorders>
              <w:left w:val="single" w:sz="4" w:space="0" w:color="auto"/>
              <w:right w:val="single" w:sz="4" w:space="0" w:color="auto"/>
            </w:tcBorders>
            <w:vAlign w:val="center"/>
          </w:tcPr>
          <w:p w14:paraId="2717A0E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085BD53"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5BD0473"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F608DD0"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262D3CD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08369C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3629DDB9" w14:textId="77777777" w:rsidTr="000B1C0E">
        <w:trPr>
          <w:trHeight w:val="135"/>
        </w:trPr>
        <w:tc>
          <w:tcPr>
            <w:tcW w:w="568" w:type="dxa"/>
            <w:vMerge/>
            <w:tcBorders>
              <w:left w:val="single" w:sz="4" w:space="0" w:color="auto"/>
              <w:bottom w:val="single" w:sz="4" w:space="0" w:color="auto"/>
              <w:right w:val="single" w:sz="4" w:space="0" w:color="auto"/>
            </w:tcBorders>
            <w:vAlign w:val="center"/>
          </w:tcPr>
          <w:p w14:paraId="6B72575A"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1C8E070B"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0FB0E17A"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FC6CCCE"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58ABB940"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EEEB1D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04B2BF75" w14:textId="77777777" w:rsidTr="000B1C0E">
        <w:trPr>
          <w:trHeight w:val="150"/>
        </w:trPr>
        <w:tc>
          <w:tcPr>
            <w:tcW w:w="568" w:type="dxa"/>
            <w:vMerge w:val="restart"/>
            <w:tcBorders>
              <w:top w:val="single" w:sz="4" w:space="0" w:color="auto"/>
              <w:left w:val="single" w:sz="4" w:space="0" w:color="auto"/>
              <w:right w:val="single" w:sz="4" w:space="0" w:color="auto"/>
            </w:tcBorders>
            <w:vAlign w:val="center"/>
          </w:tcPr>
          <w:p w14:paraId="7F2BE0C3" w14:textId="77777777" w:rsidR="0042565D" w:rsidRPr="00A9595B" w:rsidRDefault="0042565D"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16</w:t>
            </w:r>
          </w:p>
        </w:tc>
        <w:tc>
          <w:tcPr>
            <w:tcW w:w="2745" w:type="dxa"/>
            <w:vMerge w:val="restart"/>
            <w:tcBorders>
              <w:top w:val="single" w:sz="4" w:space="0" w:color="auto"/>
              <w:left w:val="single" w:sz="4" w:space="0" w:color="auto"/>
              <w:right w:val="single" w:sz="4" w:space="0" w:color="auto"/>
            </w:tcBorders>
          </w:tcPr>
          <w:p w14:paraId="515AA1E2"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16. Совместимость элементов системы «человек-среда».</w:t>
            </w:r>
          </w:p>
          <w:p w14:paraId="1D013D7C" w14:textId="77777777" w:rsidR="0042565D" w:rsidRPr="00A9595B" w:rsidRDefault="0042565D" w:rsidP="00A9595B">
            <w:pPr>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vAlign w:val="center"/>
          </w:tcPr>
          <w:p w14:paraId="53A0847B" w14:textId="77777777" w:rsidR="0042565D" w:rsidRPr="00A9595B" w:rsidRDefault="0042565D"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500732A2"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3F2E436C"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CDD6684"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w:t>
            </w:r>
          </w:p>
        </w:tc>
      </w:tr>
      <w:tr w:rsidR="00A9595B" w:rsidRPr="00A9595B" w14:paraId="11246AFD" w14:textId="77777777" w:rsidTr="000B1C0E">
        <w:trPr>
          <w:trHeight w:val="111"/>
        </w:trPr>
        <w:tc>
          <w:tcPr>
            <w:tcW w:w="568" w:type="dxa"/>
            <w:vMerge/>
            <w:tcBorders>
              <w:left w:val="single" w:sz="4" w:space="0" w:color="auto"/>
              <w:right w:val="single" w:sz="4" w:space="0" w:color="auto"/>
            </w:tcBorders>
            <w:vAlign w:val="center"/>
          </w:tcPr>
          <w:p w14:paraId="58679563"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8DAE569"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09FBCF2"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B20548D"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1258676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4830359"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43BE19AA" w14:textId="77777777" w:rsidTr="000B1C0E">
        <w:trPr>
          <w:trHeight w:val="111"/>
        </w:trPr>
        <w:tc>
          <w:tcPr>
            <w:tcW w:w="568" w:type="dxa"/>
            <w:vMerge/>
            <w:tcBorders>
              <w:left w:val="single" w:sz="4" w:space="0" w:color="auto"/>
              <w:right w:val="single" w:sz="4" w:space="0" w:color="auto"/>
            </w:tcBorders>
            <w:vAlign w:val="center"/>
          </w:tcPr>
          <w:p w14:paraId="3D2936D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129A22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53EC061"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3674027"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1B14D5C3"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959592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6F313F28" w14:textId="77777777" w:rsidTr="000B1C0E">
        <w:trPr>
          <w:trHeight w:val="315"/>
        </w:trPr>
        <w:tc>
          <w:tcPr>
            <w:tcW w:w="568" w:type="dxa"/>
            <w:vMerge/>
            <w:tcBorders>
              <w:left w:val="single" w:sz="4" w:space="0" w:color="auto"/>
              <w:right w:val="single" w:sz="4" w:space="0" w:color="auto"/>
            </w:tcBorders>
            <w:vAlign w:val="center"/>
          </w:tcPr>
          <w:p w14:paraId="6EEB6932"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82F863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23CF14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7010FF3"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2ECDD158"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28E4DE4F"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2DFB42F0" w14:textId="77777777" w:rsidTr="000B1C0E">
        <w:trPr>
          <w:trHeight w:val="480"/>
        </w:trPr>
        <w:tc>
          <w:tcPr>
            <w:tcW w:w="568" w:type="dxa"/>
            <w:vMerge/>
            <w:tcBorders>
              <w:left w:val="single" w:sz="4" w:space="0" w:color="auto"/>
              <w:bottom w:val="single" w:sz="4" w:space="0" w:color="auto"/>
              <w:right w:val="single" w:sz="4" w:space="0" w:color="auto"/>
            </w:tcBorders>
            <w:vAlign w:val="center"/>
          </w:tcPr>
          <w:p w14:paraId="4F50E627"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6D9A537C"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5481BCC6"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033D42B"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2F5F401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42AEE0C"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r w:rsidR="00A9595B" w:rsidRPr="00A9595B" w14:paraId="786853B4" w14:textId="77777777" w:rsidTr="000B1C0E">
        <w:trPr>
          <w:trHeight w:val="150"/>
        </w:trPr>
        <w:tc>
          <w:tcPr>
            <w:tcW w:w="568" w:type="dxa"/>
            <w:vMerge w:val="restart"/>
            <w:tcBorders>
              <w:top w:val="single" w:sz="4" w:space="0" w:color="auto"/>
              <w:left w:val="single" w:sz="4" w:space="0" w:color="auto"/>
              <w:right w:val="single" w:sz="4" w:space="0" w:color="auto"/>
            </w:tcBorders>
            <w:vAlign w:val="center"/>
          </w:tcPr>
          <w:p w14:paraId="1B43BF57" w14:textId="77777777" w:rsidR="0042565D" w:rsidRPr="00A9595B" w:rsidRDefault="0042565D"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17</w:t>
            </w:r>
          </w:p>
        </w:tc>
        <w:tc>
          <w:tcPr>
            <w:tcW w:w="2745" w:type="dxa"/>
            <w:vMerge w:val="restart"/>
            <w:tcBorders>
              <w:top w:val="single" w:sz="4" w:space="0" w:color="auto"/>
              <w:left w:val="single" w:sz="4" w:space="0" w:color="auto"/>
              <w:right w:val="single" w:sz="4" w:space="0" w:color="auto"/>
            </w:tcBorders>
          </w:tcPr>
          <w:p w14:paraId="11103165" w14:textId="77777777" w:rsidR="0042565D" w:rsidRPr="00A9595B" w:rsidRDefault="0042565D" w:rsidP="00A9595B">
            <w:pPr>
              <w:rPr>
                <w:rFonts w:ascii="Times New Roman" w:hAnsi="Times New Roman" w:cs="Times New Roman"/>
              </w:rPr>
            </w:pPr>
            <w:r w:rsidRPr="00A9595B">
              <w:rPr>
                <w:rFonts w:ascii="Times New Roman" w:hAnsi="Times New Roman" w:cs="Times New Roman"/>
              </w:rPr>
              <w:t>Тема 17. Методы повышения безопасности.</w:t>
            </w:r>
          </w:p>
        </w:tc>
        <w:tc>
          <w:tcPr>
            <w:tcW w:w="992" w:type="dxa"/>
            <w:vMerge w:val="restart"/>
            <w:tcBorders>
              <w:top w:val="single" w:sz="4" w:space="0" w:color="auto"/>
              <w:left w:val="single" w:sz="4" w:space="0" w:color="auto"/>
              <w:right w:val="single" w:sz="4" w:space="0" w:color="auto"/>
            </w:tcBorders>
            <w:vAlign w:val="center"/>
          </w:tcPr>
          <w:p w14:paraId="3543996D" w14:textId="77777777" w:rsidR="0042565D" w:rsidRPr="00A9595B" w:rsidRDefault="00780146"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4/2</w:t>
            </w:r>
          </w:p>
        </w:tc>
        <w:tc>
          <w:tcPr>
            <w:tcW w:w="2062" w:type="dxa"/>
            <w:tcBorders>
              <w:top w:val="single" w:sz="4" w:space="0" w:color="auto"/>
              <w:left w:val="single" w:sz="4" w:space="0" w:color="auto"/>
              <w:bottom w:val="single" w:sz="4" w:space="0" w:color="auto"/>
              <w:right w:val="single" w:sz="4" w:space="0" w:color="auto"/>
            </w:tcBorders>
            <w:vAlign w:val="center"/>
          </w:tcPr>
          <w:p w14:paraId="7D61CB1A"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реферат</w:t>
            </w:r>
          </w:p>
        </w:tc>
        <w:tc>
          <w:tcPr>
            <w:tcW w:w="1929" w:type="dxa"/>
            <w:tcBorders>
              <w:top w:val="single" w:sz="4" w:space="0" w:color="auto"/>
              <w:left w:val="single" w:sz="4" w:space="0" w:color="auto"/>
              <w:bottom w:val="single" w:sz="4" w:space="0" w:color="auto"/>
              <w:right w:val="single" w:sz="4" w:space="0" w:color="auto"/>
            </w:tcBorders>
            <w:vAlign w:val="center"/>
          </w:tcPr>
          <w:p w14:paraId="2BB9A2DA"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BA94929" w14:textId="77777777" w:rsidR="0042565D" w:rsidRPr="00A9595B" w:rsidRDefault="00780146"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w:t>
            </w:r>
          </w:p>
        </w:tc>
      </w:tr>
      <w:tr w:rsidR="00A9595B" w:rsidRPr="00A9595B" w14:paraId="3996B0EB" w14:textId="77777777" w:rsidTr="000B1C0E">
        <w:trPr>
          <w:trHeight w:val="150"/>
        </w:trPr>
        <w:tc>
          <w:tcPr>
            <w:tcW w:w="568" w:type="dxa"/>
            <w:vMerge/>
            <w:tcBorders>
              <w:top w:val="single" w:sz="4" w:space="0" w:color="auto"/>
              <w:left w:val="single" w:sz="4" w:space="0" w:color="auto"/>
              <w:right w:val="single" w:sz="4" w:space="0" w:color="auto"/>
            </w:tcBorders>
            <w:vAlign w:val="center"/>
          </w:tcPr>
          <w:p w14:paraId="556007DE"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right w:val="single" w:sz="4" w:space="0" w:color="auto"/>
            </w:tcBorders>
          </w:tcPr>
          <w:p w14:paraId="601AA3A4"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7904BC2B"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5B3A58C"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доклад</w:t>
            </w:r>
          </w:p>
        </w:tc>
        <w:tc>
          <w:tcPr>
            <w:tcW w:w="1929" w:type="dxa"/>
            <w:tcBorders>
              <w:top w:val="single" w:sz="4" w:space="0" w:color="auto"/>
              <w:left w:val="single" w:sz="4" w:space="0" w:color="auto"/>
              <w:bottom w:val="single" w:sz="4" w:space="0" w:color="auto"/>
              <w:right w:val="single" w:sz="4" w:space="0" w:color="auto"/>
            </w:tcBorders>
            <w:vAlign w:val="center"/>
          </w:tcPr>
          <w:p w14:paraId="17E2C34E" w14:textId="77777777" w:rsidR="0042565D" w:rsidRPr="00A9595B" w:rsidRDefault="00C47EF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716B39D6" w14:textId="77777777" w:rsidR="0042565D" w:rsidRPr="00A9595B" w:rsidRDefault="00780146"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w:t>
            </w:r>
          </w:p>
        </w:tc>
      </w:tr>
      <w:tr w:rsidR="00A9595B" w:rsidRPr="00A9595B" w14:paraId="1CC75606" w14:textId="77777777" w:rsidTr="000B1C0E">
        <w:trPr>
          <w:trHeight w:val="150"/>
        </w:trPr>
        <w:tc>
          <w:tcPr>
            <w:tcW w:w="568" w:type="dxa"/>
            <w:vMerge/>
            <w:tcBorders>
              <w:top w:val="single" w:sz="4" w:space="0" w:color="auto"/>
              <w:left w:val="single" w:sz="4" w:space="0" w:color="auto"/>
              <w:right w:val="single" w:sz="4" w:space="0" w:color="auto"/>
            </w:tcBorders>
            <w:vAlign w:val="center"/>
          </w:tcPr>
          <w:p w14:paraId="650DE9AE"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right w:val="single" w:sz="4" w:space="0" w:color="auto"/>
            </w:tcBorders>
          </w:tcPr>
          <w:p w14:paraId="61CAAEE5"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37A47C9B"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C4D11FD"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тест</w:t>
            </w:r>
          </w:p>
        </w:tc>
        <w:tc>
          <w:tcPr>
            <w:tcW w:w="1929" w:type="dxa"/>
            <w:tcBorders>
              <w:top w:val="single" w:sz="4" w:space="0" w:color="auto"/>
              <w:left w:val="single" w:sz="4" w:space="0" w:color="auto"/>
              <w:bottom w:val="single" w:sz="4" w:space="0" w:color="auto"/>
              <w:right w:val="single" w:sz="4" w:space="0" w:color="auto"/>
            </w:tcBorders>
            <w:vAlign w:val="center"/>
          </w:tcPr>
          <w:p w14:paraId="73B7DBEB"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F7CAB5F" w14:textId="77777777" w:rsidR="0042565D" w:rsidRPr="00A9595B" w:rsidRDefault="003B5C9C"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r>
      <w:tr w:rsidR="00A9595B" w:rsidRPr="00A9595B" w14:paraId="1885966B" w14:textId="77777777" w:rsidTr="000B1C0E">
        <w:trPr>
          <w:trHeight w:val="111"/>
        </w:trPr>
        <w:tc>
          <w:tcPr>
            <w:tcW w:w="568" w:type="dxa"/>
            <w:vMerge/>
            <w:tcBorders>
              <w:top w:val="single" w:sz="4" w:space="0" w:color="auto"/>
              <w:left w:val="single" w:sz="4" w:space="0" w:color="auto"/>
              <w:right w:val="single" w:sz="4" w:space="0" w:color="auto"/>
            </w:tcBorders>
            <w:vAlign w:val="center"/>
          </w:tcPr>
          <w:p w14:paraId="263BD70F"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right w:val="single" w:sz="4" w:space="0" w:color="auto"/>
            </w:tcBorders>
          </w:tcPr>
          <w:p w14:paraId="60B61ABC"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452C98A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AE93042"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3EED3BE7" w14:textId="77777777" w:rsidR="0042565D" w:rsidRPr="00A9595B" w:rsidRDefault="0042565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2E1FE449" w14:textId="77777777" w:rsidR="0042565D" w:rsidRPr="00A9595B" w:rsidRDefault="003B5C9C"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r>
      <w:tr w:rsidR="00A9595B" w:rsidRPr="00A9595B" w14:paraId="6E46F51A" w14:textId="77777777" w:rsidTr="00C47EFD">
        <w:trPr>
          <w:trHeight w:val="129"/>
        </w:trPr>
        <w:tc>
          <w:tcPr>
            <w:tcW w:w="568" w:type="dxa"/>
            <w:vMerge/>
            <w:tcBorders>
              <w:left w:val="single" w:sz="4" w:space="0" w:color="auto"/>
              <w:right w:val="single" w:sz="4" w:space="0" w:color="auto"/>
            </w:tcBorders>
            <w:vAlign w:val="center"/>
          </w:tcPr>
          <w:p w14:paraId="57E84ECD"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623F6B4"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CBBFDE8" w14:textId="77777777" w:rsidR="0042565D" w:rsidRPr="00A9595B" w:rsidRDefault="0042565D" w:rsidP="00A9595B">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3086EB2" w14:textId="77777777" w:rsidR="0042565D" w:rsidRPr="00A9595B" w:rsidRDefault="0042565D" w:rsidP="00A9595B">
            <w:pPr>
              <w:suppressAutoHyphens/>
              <w:snapToGrid w:val="0"/>
              <w:spacing w:after="0" w:line="240" w:lineRule="auto"/>
              <w:jc w:val="center"/>
              <w:rPr>
                <w:rFonts w:ascii="Times New Roman" w:eastAsia="Calibri" w:hAnsi="Times New Roman" w:cs="Times New Roman"/>
                <w:sz w:val="24"/>
                <w:szCs w:val="24"/>
                <w:lang w:eastAsia="ar-SA"/>
              </w:rPr>
            </w:pPr>
            <w:r w:rsidRPr="00A9595B">
              <w:rPr>
                <w:rFonts w:ascii="Times New Roman" w:eastAsia="Calibri" w:hAnsi="Times New Roman" w:cs="Times New Roman"/>
                <w:sz w:val="24"/>
                <w:szCs w:val="24"/>
                <w:lang w:eastAsia="ar-SA"/>
              </w:rPr>
              <w:t>эссе</w:t>
            </w:r>
          </w:p>
        </w:tc>
        <w:tc>
          <w:tcPr>
            <w:tcW w:w="1929" w:type="dxa"/>
            <w:tcBorders>
              <w:top w:val="single" w:sz="4" w:space="0" w:color="auto"/>
              <w:left w:val="single" w:sz="4" w:space="0" w:color="auto"/>
              <w:bottom w:val="single" w:sz="4" w:space="0" w:color="auto"/>
              <w:right w:val="single" w:sz="4" w:space="0" w:color="auto"/>
            </w:tcBorders>
            <w:vAlign w:val="center"/>
          </w:tcPr>
          <w:p w14:paraId="358B6C18" w14:textId="77777777" w:rsidR="0042565D" w:rsidRPr="00A9595B" w:rsidRDefault="00C47EF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0BEAEDC" w14:textId="77777777" w:rsidR="0042565D" w:rsidRPr="00A9595B" w:rsidRDefault="00780146"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w:t>
            </w:r>
          </w:p>
        </w:tc>
      </w:tr>
      <w:tr w:rsidR="00A9595B" w:rsidRPr="00A9595B" w14:paraId="00309509" w14:textId="77777777" w:rsidTr="008357FE">
        <w:trPr>
          <w:trHeight w:val="129"/>
        </w:trPr>
        <w:tc>
          <w:tcPr>
            <w:tcW w:w="4305" w:type="dxa"/>
            <w:gridSpan w:val="3"/>
            <w:tcBorders>
              <w:left w:val="single" w:sz="4" w:space="0" w:color="auto"/>
              <w:bottom w:val="single" w:sz="4" w:space="0" w:color="auto"/>
              <w:right w:val="single" w:sz="4" w:space="0" w:color="auto"/>
            </w:tcBorders>
            <w:vAlign w:val="center"/>
          </w:tcPr>
          <w:p w14:paraId="3335D5B7" w14:textId="77777777" w:rsidR="00C47EFD" w:rsidRPr="00A9595B" w:rsidRDefault="00C47EFD" w:rsidP="00A9595B">
            <w:pPr>
              <w:spacing w:after="0"/>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Подготовка к зачету</w:t>
            </w:r>
          </w:p>
        </w:tc>
        <w:tc>
          <w:tcPr>
            <w:tcW w:w="2062" w:type="dxa"/>
            <w:tcBorders>
              <w:top w:val="single" w:sz="4" w:space="0" w:color="auto"/>
              <w:left w:val="single" w:sz="4" w:space="0" w:color="auto"/>
              <w:bottom w:val="single" w:sz="4" w:space="0" w:color="auto"/>
              <w:right w:val="single" w:sz="4" w:space="0" w:color="auto"/>
            </w:tcBorders>
            <w:vAlign w:val="center"/>
          </w:tcPr>
          <w:p w14:paraId="33549D48" w14:textId="77777777" w:rsidR="00C47EFD" w:rsidRPr="00A9595B" w:rsidRDefault="00C47EFD" w:rsidP="00A9595B">
            <w:pPr>
              <w:suppressAutoHyphens/>
              <w:snapToGrid w:val="0"/>
              <w:spacing w:after="0" w:line="240" w:lineRule="auto"/>
              <w:jc w:val="center"/>
              <w:rPr>
                <w:rFonts w:ascii="Times New Roman" w:eastAsia="Calibri" w:hAnsi="Times New Roman" w:cs="Times New Roman"/>
                <w:sz w:val="24"/>
                <w:szCs w:val="24"/>
                <w:lang w:eastAsia="ar-SA"/>
              </w:rPr>
            </w:pPr>
          </w:p>
        </w:tc>
        <w:tc>
          <w:tcPr>
            <w:tcW w:w="1929" w:type="dxa"/>
            <w:tcBorders>
              <w:top w:val="single" w:sz="4" w:space="0" w:color="auto"/>
              <w:left w:val="single" w:sz="4" w:space="0" w:color="auto"/>
              <w:bottom w:val="single" w:sz="4" w:space="0" w:color="auto"/>
              <w:right w:val="single" w:sz="4" w:space="0" w:color="auto"/>
            </w:tcBorders>
            <w:vAlign w:val="center"/>
          </w:tcPr>
          <w:p w14:paraId="502297CA" w14:textId="77777777" w:rsidR="00C47EFD" w:rsidRPr="00A9595B" w:rsidRDefault="00C47EF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A2608E8" w14:textId="77777777" w:rsidR="00C47EFD" w:rsidRPr="00A9595B" w:rsidRDefault="00C47EFD" w:rsidP="00A9595B">
            <w:pPr>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1</w:t>
            </w:r>
          </w:p>
        </w:tc>
      </w:tr>
    </w:tbl>
    <w:p w14:paraId="62D22B32" w14:textId="77777777" w:rsidR="000D7ED1" w:rsidRPr="00A9595B" w:rsidRDefault="000D7ED1" w:rsidP="00A9595B">
      <w:pPr>
        <w:pStyle w:val="26"/>
        <w:shd w:val="clear" w:color="auto" w:fill="auto"/>
        <w:spacing w:before="0" w:after="0" w:line="360" w:lineRule="auto"/>
        <w:ind w:firstLine="708"/>
        <w:jc w:val="both"/>
        <w:rPr>
          <w:b w:val="0"/>
          <w:sz w:val="24"/>
          <w:szCs w:val="24"/>
        </w:rPr>
      </w:pPr>
      <w:r w:rsidRPr="00A9595B">
        <w:rPr>
          <w:rFonts w:eastAsia="Calibri"/>
          <w:sz w:val="24"/>
          <w:szCs w:val="24"/>
          <w:lang w:eastAsia="ru-RU"/>
        </w:rPr>
        <w:t xml:space="preserve"> </w:t>
      </w:r>
      <w:r w:rsidRPr="00A9595B">
        <w:rPr>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w:t>
      </w:r>
      <w:r w:rsidRPr="00A9595B">
        <w:rPr>
          <w:b w:val="0"/>
          <w:sz w:val="24"/>
          <w:szCs w:val="24"/>
        </w:rPr>
        <w:lastRenderedPageBreak/>
        <w:t>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3D00E75" w14:textId="77777777" w:rsidR="000D7ED1" w:rsidRPr="00A9595B" w:rsidRDefault="000D7ED1" w:rsidP="00A9595B">
      <w:pPr>
        <w:pStyle w:val="26"/>
        <w:shd w:val="clear" w:color="auto" w:fill="auto"/>
        <w:spacing w:before="0" w:after="0" w:line="360" w:lineRule="auto"/>
        <w:ind w:firstLine="708"/>
        <w:jc w:val="both"/>
        <w:rPr>
          <w:b w:val="0"/>
          <w:sz w:val="24"/>
          <w:szCs w:val="24"/>
        </w:rPr>
      </w:pPr>
      <w:r w:rsidRPr="00A9595B">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A9595B" w:rsidRPr="00A9595B" w14:paraId="2601D6F1"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4FC778F1" w14:textId="77777777" w:rsidR="000D7ED1" w:rsidRPr="00A9595B" w:rsidRDefault="000D7ED1" w:rsidP="00A9595B">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A9595B">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14:paraId="3277989B" w14:textId="77777777" w:rsidR="000D7ED1" w:rsidRPr="00A9595B" w:rsidRDefault="000D7ED1" w:rsidP="00A9595B">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A9595B">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14:paraId="31265118" w14:textId="77777777" w:rsidR="000D7ED1" w:rsidRPr="00A9595B" w:rsidRDefault="000D7ED1" w:rsidP="00A9595B">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A9595B">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A9595B" w14:paraId="5B6D8AD4"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2F9FB17F" w14:textId="77777777" w:rsidR="000D7ED1" w:rsidRPr="00A9595B" w:rsidRDefault="000D7ED1" w:rsidP="00A9595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A9595B">
              <w:rPr>
                <w:rFonts w:ascii="Times New Roman" w:eastAsia="Times New Roman" w:hAnsi="Times New Roman" w:cs="Times New Roman"/>
                <w:sz w:val="24"/>
                <w:szCs w:val="24"/>
                <w:lang w:eastAsia="ru-RU"/>
              </w:rPr>
              <w:t xml:space="preserve">– в печатной форме увеличенным шрифтом, </w:t>
            </w:r>
          </w:p>
          <w:p w14:paraId="1C6915BA" w14:textId="77777777" w:rsidR="000D7ED1" w:rsidRPr="00A9595B" w:rsidRDefault="000D7ED1" w:rsidP="00A9595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A9595B">
              <w:rPr>
                <w:rFonts w:ascii="Times New Roman" w:eastAsia="Times New Roman" w:hAnsi="Times New Roman" w:cs="Times New Roman"/>
                <w:sz w:val="24"/>
                <w:szCs w:val="24"/>
                <w:lang w:eastAsia="ru-RU"/>
              </w:rPr>
              <w:t>– в форме электронного документа,</w:t>
            </w:r>
          </w:p>
          <w:p w14:paraId="06734A14" w14:textId="77777777" w:rsidR="000D7ED1" w:rsidRPr="00A9595B" w:rsidRDefault="000D7ED1" w:rsidP="00A9595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A9595B">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14:paraId="0FED9C03" w14:textId="77777777" w:rsidR="000D7ED1" w:rsidRPr="00A9595B" w:rsidRDefault="000D7ED1" w:rsidP="00A9595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в печатной форме,</w:t>
            </w:r>
          </w:p>
          <w:p w14:paraId="2986E227" w14:textId="77777777" w:rsidR="000D7ED1" w:rsidRPr="00A9595B" w:rsidRDefault="000D7ED1" w:rsidP="00A9595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A9595B">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14:paraId="369EBB73" w14:textId="77777777" w:rsidR="000D7ED1" w:rsidRPr="00A9595B" w:rsidRDefault="000D7ED1" w:rsidP="00A9595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в печатной форме,</w:t>
            </w:r>
          </w:p>
          <w:p w14:paraId="0289F6FC" w14:textId="77777777" w:rsidR="000D7ED1" w:rsidRPr="00A9595B" w:rsidRDefault="000D7ED1" w:rsidP="00A9595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 в форме электронного документа, </w:t>
            </w:r>
          </w:p>
          <w:p w14:paraId="01D4CA9D" w14:textId="77777777" w:rsidR="000D7ED1" w:rsidRPr="00A9595B" w:rsidRDefault="000D7ED1" w:rsidP="00A9595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A9595B">
              <w:rPr>
                <w:rFonts w:ascii="Times New Roman" w:eastAsia="Times New Roman" w:hAnsi="Times New Roman" w:cs="Times New Roman"/>
                <w:sz w:val="24"/>
                <w:szCs w:val="24"/>
                <w:lang w:eastAsia="ru-RU"/>
              </w:rPr>
              <w:t>– в форме аудиофайла.</w:t>
            </w:r>
          </w:p>
        </w:tc>
      </w:tr>
    </w:tbl>
    <w:p w14:paraId="1473D4C9" w14:textId="77777777" w:rsidR="000D7ED1" w:rsidRPr="00A9595B" w:rsidRDefault="000D7ED1" w:rsidP="00A9595B">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3AB6D2D3" w14:textId="77777777" w:rsidR="000D7ED1" w:rsidRPr="00A9595B" w:rsidRDefault="000D7ED1" w:rsidP="00A9595B">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A9595B">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12C2BE26" w14:textId="77777777" w:rsidR="009F6FC5" w:rsidRPr="00A9595B" w:rsidRDefault="009F6FC5" w:rsidP="00A9595B">
      <w:pPr>
        <w:spacing w:after="0" w:line="360" w:lineRule="auto"/>
        <w:ind w:firstLine="709"/>
        <w:jc w:val="both"/>
        <w:rPr>
          <w:rFonts w:ascii="Times New Roman" w:hAnsi="Times New Roman"/>
          <w:sz w:val="24"/>
          <w:szCs w:val="24"/>
          <w:lang w:eastAsia="ru-RU"/>
        </w:rPr>
      </w:pPr>
      <w:r w:rsidRPr="00A9595B">
        <w:rPr>
          <w:rFonts w:ascii="Times New Roman" w:hAnsi="Times New Roman"/>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w:t>
      </w:r>
      <w:r w:rsidR="00AF0CCF" w:rsidRPr="00A9595B">
        <w:rPr>
          <w:rFonts w:ascii="Times New Roman" w:hAnsi="Times New Roman"/>
          <w:sz w:val="24"/>
          <w:szCs w:val="24"/>
          <w:lang w:eastAsia="ru-RU"/>
        </w:rPr>
        <w:t>ечение eset ENDPOINT ANTIVIRUS. Электронно-библиотечная система</w:t>
      </w:r>
      <w:r w:rsidR="000A18D0" w:rsidRPr="00A9595B">
        <w:rPr>
          <w:rFonts w:ascii="Times New Roman" w:hAnsi="Times New Roman"/>
          <w:sz w:val="24"/>
          <w:szCs w:val="24"/>
          <w:lang w:eastAsia="ru-RU"/>
        </w:rPr>
        <w:t xml:space="preserve"> (ЭБС) </w:t>
      </w:r>
      <w:hyperlink r:id="rId9" w:history="1">
        <w:r w:rsidR="000A18D0" w:rsidRPr="00A9595B">
          <w:rPr>
            <w:rStyle w:val="a4"/>
            <w:rFonts w:ascii="Times New Roman" w:hAnsi="Times New Roman"/>
            <w:color w:val="auto"/>
            <w:sz w:val="24"/>
            <w:szCs w:val="24"/>
            <w:lang w:val="en-US" w:eastAsia="ru-RU"/>
          </w:rPr>
          <w:t>www</w:t>
        </w:r>
        <w:r w:rsidR="000A18D0" w:rsidRPr="00A9595B">
          <w:rPr>
            <w:rStyle w:val="a4"/>
            <w:rFonts w:ascii="Times New Roman" w:hAnsi="Times New Roman"/>
            <w:color w:val="auto"/>
            <w:sz w:val="24"/>
            <w:szCs w:val="24"/>
            <w:lang w:eastAsia="ru-RU"/>
          </w:rPr>
          <w:t>.</w:t>
        </w:r>
        <w:r w:rsidR="000A18D0" w:rsidRPr="00A9595B">
          <w:rPr>
            <w:rStyle w:val="a4"/>
            <w:rFonts w:ascii="Times New Roman" w:hAnsi="Times New Roman"/>
            <w:color w:val="auto"/>
            <w:sz w:val="24"/>
            <w:szCs w:val="24"/>
            <w:lang w:val="en-US" w:eastAsia="ru-RU"/>
          </w:rPr>
          <w:t>znanium</w:t>
        </w:r>
        <w:r w:rsidR="000A18D0" w:rsidRPr="00A9595B">
          <w:rPr>
            <w:rStyle w:val="a4"/>
            <w:rFonts w:ascii="Times New Roman" w:hAnsi="Times New Roman"/>
            <w:color w:val="auto"/>
            <w:sz w:val="24"/>
            <w:szCs w:val="24"/>
            <w:lang w:eastAsia="ru-RU"/>
          </w:rPr>
          <w:t>.</w:t>
        </w:r>
        <w:r w:rsidR="000A18D0" w:rsidRPr="00A9595B">
          <w:rPr>
            <w:rStyle w:val="a4"/>
            <w:rFonts w:ascii="Times New Roman" w:hAnsi="Times New Roman"/>
            <w:color w:val="auto"/>
            <w:sz w:val="24"/>
            <w:szCs w:val="24"/>
            <w:lang w:val="en-US" w:eastAsia="ru-RU"/>
          </w:rPr>
          <w:t>com</w:t>
        </w:r>
      </w:hyperlink>
      <w:r w:rsidR="000A18D0" w:rsidRPr="00A9595B">
        <w:rPr>
          <w:rFonts w:ascii="Times New Roman" w:hAnsi="Times New Roman"/>
          <w:sz w:val="24"/>
          <w:szCs w:val="24"/>
          <w:lang w:eastAsia="ru-RU"/>
        </w:rPr>
        <w:t xml:space="preserve">. Презентации оформляются в программе </w:t>
      </w:r>
      <w:r w:rsidR="000A18D0" w:rsidRPr="00A9595B">
        <w:rPr>
          <w:rFonts w:ascii="Times New Roman" w:hAnsi="Times New Roman"/>
          <w:sz w:val="24"/>
          <w:szCs w:val="24"/>
          <w:lang w:val="en-US" w:eastAsia="ru-RU"/>
        </w:rPr>
        <w:t>PowerPoint</w:t>
      </w:r>
      <w:r w:rsidRPr="00A9595B">
        <w:rPr>
          <w:rFonts w:ascii="Times New Roman" w:hAnsi="Times New Roman"/>
          <w:sz w:val="24"/>
          <w:szCs w:val="24"/>
          <w:lang w:eastAsia="ru-RU"/>
        </w:rPr>
        <w:t>.</w:t>
      </w:r>
    </w:p>
    <w:p w14:paraId="540574F2" w14:textId="77777777" w:rsidR="009F6FC5" w:rsidRPr="00A9595B" w:rsidRDefault="009F6FC5" w:rsidP="00A9595B">
      <w:pPr>
        <w:spacing w:after="0" w:line="360" w:lineRule="auto"/>
        <w:ind w:firstLine="709"/>
        <w:jc w:val="both"/>
        <w:rPr>
          <w:rFonts w:ascii="Times New Roman" w:hAnsi="Times New Roman"/>
          <w:sz w:val="24"/>
          <w:szCs w:val="24"/>
          <w:lang w:eastAsia="ru-RU"/>
        </w:rPr>
      </w:pPr>
      <w:r w:rsidRPr="00A9595B">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0644A24" w14:textId="77777777" w:rsidR="009F6FC5" w:rsidRPr="00A9595B" w:rsidRDefault="009F6FC5" w:rsidP="00A9595B">
      <w:pPr>
        <w:spacing w:after="0" w:line="360" w:lineRule="auto"/>
        <w:ind w:firstLine="709"/>
        <w:jc w:val="both"/>
        <w:rPr>
          <w:rFonts w:ascii="Times New Roman" w:hAnsi="Times New Roman"/>
          <w:sz w:val="24"/>
          <w:szCs w:val="24"/>
          <w:lang w:eastAsia="ru-RU"/>
        </w:rPr>
      </w:pPr>
      <w:r w:rsidRPr="00A9595B">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w:t>
      </w:r>
      <w:r w:rsidRPr="00A9595B">
        <w:rPr>
          <w:rFonts w:ascii="Times New Roman" w:hAnsi="Times New Roman"/>
          <w:sz w:val="24"/>
          <w:szCs w:val="24"/>
          <w:lang w:eastAsia="ru-RU"/>
        </w:rPr>
        <w:lastRenderedPageBreak/>
        <w:t>образовательной среды (чат, вебинар), консультации в форумах учебных дисциплин электронной системы дистанционного обучения;</w:t>
      </w:r>
    </w:p>
    <w:p w14:paraId="527D4C4D" w14:textId="77777777" w:rsidR="009F6FC5" w:rsidRPr="00A9595B" w:rsidRDefault="009F6FC5" w:rsidP="00A9595B">
      <w:pPr>
        <w:spacing w:after="0" w:line="360" w:lineRule="auto"/>
        <w:ind w:firstLine="709"/>
        <w:jc w:val="both"/>
        <w:rPr>
          <w:rFonts w:ascii="Times New Roman" w:hAnsi="Times New Roman"/>
          <w:sz w:val="24"/>
          <w:szCs w:val="24"/>
          <w:lang w:eastAsia="ru-RU"/>
        </w:rPr>
      </w:pPr>
      <w:r w:rsidRPr="00A9595B">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BE4FE51" w14:textId="77777777" w:rsidR="009F6FC5" w:rsidRPr="00A9595B" w:rsidRDefault="009F6FC5" w:rsidP="00A9595B">
      <w:pPr>
        <w:spacing w:after="0" w:line="360" w:lineRule="auto"/>
        <w:ind w:firstLine="709"/>
        <w:jc w:val="both"/>
        <w:rPr>
          <w:rFonts w:ascii="Times New Roman" w:eastAsia="Times New Roman" w:hAnsi="Times New Roman"/>
          <w:sz w:val="24"/>
          <w:szCs w:val="24"/>
          <w:lang w:eastAsia="ru-RU"/>
        </w:rPr>
      </w:pPr>
      <w:r w:rsidRPr="00A9595B">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AFD22D3" w14:textId="77777777" w:rsidR="009F6FC5" w:rsidRPr="00A9595B" w:rsidRDefault="009F6FC5" w:rsidP="00A9595B">
      <w:pPr>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8. МАТЕРИАЛЬНО-ТЕХНИЧЕСКОЕ ОБЕСПЕЧЕНИЕ ДИСЦИПЛИНЫ</w:t>
      </w:r>
    </w:p>
    <w:p w14:paraId="2ABA5683" w14:textId="5A712CA6" w:rsidR="00F205C7" w:rsidRPr="00A9595B" w:rsidRDefault="009F6FC5" w:rsidP="00A9595B">
      <w:pPr>
        <w:widowControl w:val="0"/>
        <w:spacing w:after="0" w:line="360" w:lineRule="auto"/>
        <w:ind w:firstLine="425"/>
        <w:jc w:val="both"/>
        <w:rPr>
          <w:rFonts w:ascii="Times New Roman" w:eastAsia="Calibri" w:hAnsi="Times New Roman" w:cs="Times New Roman"/>
          <w:sz w:val="24"/>
          <w:szCs w:val="24"/>
        </w:rPr>
      </w:pPr>
      <w:r w:rsidRPr="00A9595B">
        <w:rPr>
          <w:rFonts w:ascii="Times New Roman" w:eastAsia="Calibri" w:hAnsi="Times New Roman" w:cs="Times New Roman"/>
          <w:sz w:val="24"/>
          <w:szCs w:val="24"/>
        </w:rPr>
        <w:t xml:space="preserve">Для обеспечения подготовки обучающихся по направлению </w:t>
      </w:r>
      <w:r w:rsidR="0025010D" w:rsidRPr="00A9595B">
        <w:rPr>
          <w:rFonts w:ascii="Times New Roman" w:eastAsia="Times New Roman" w:hAnsi="Times New Roman" w:cs="Times New Roman"/>
          <w:bCs/>
          <w:sz w:val="24"/>
          <w:szCs w:val="24"/>
          <w:lang w:eastAsia="ru-RU"/>
        </w:rPr>
        <w:t>38.03.01</w:t>
      </w:r>
      <w:r w:rsidRPr="00A9595B">
        <w:rPr>
          <w:rFonts w:ascii="Times New Roman" w:eastAsia="Times New Roman" w:hAnsi="Times New Roman" w:cs="Times New Roman"/>
          <w:bCs/>
          <w:sz w:val="24"/>
          <w:szCs w:val="24"/>
          <w:lang w:eastAsia="ru-RU"/>
        </w:rPr>
        <w:t xml:space="preserve"> </w:t>
      </w:r>
      <w:r w:rsidR="0025010D" w:rsidRPr="00A9595B">
        <w:rPr>
          <w:rFonts w:ascii="Times New Roman" w:eastAsia="Calibri" w:hAnsi="Times New Roman" w:cs="Times New Roman"/>
          <w:sz w:val="24"/>
          <w:szCs w:val="24"/>
        </w:rPr>
        <w:t>«Экономика</w:t>
      </w:r>
      <w:r w:rsidRPr="00A9595B">
        <w:rPr>
          <w:rFonts w:ascii="Times New Roman" w:eastAsia="Calibri" w:hAnsi="Times New Roman" w:cs="Times New Roman"/>
          <w:sz w:val="24"/>
          <w:szCs w:val="24"/>
        </w:rPr>
        <w:t xml:space="preserve">» в </w:t>
      </w:r>
      <w:bookmarkStart w:id="0" w:name="_Hlk71987729"/>
      <w:r w:rsidR="00F205C7" w:rsidRPr="00A9595B">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00F205C7" w:rsidRPr="00A9595B">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995AC2B" w14:textId="77777777" w:rsidR="00F205C7" w:rsidRPr="00A9595B" w:rsidRDefault="00F205C7" w:rsidP="00A9595B">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A9595B">
        <w:rPr>
          <w:rFonts w:ascii="Times New Roman" w:eastAsia="Calibri" w:hAnsi="Times New Roman" w:cs="Times New Roman"/>
          <w:sz w:val="24"/>
          <w:szCs w:val="24"/>
        </w:rPr>
        <w:t>Освоение дисциплины осуществляется в учебной аудитории № 510 «Аудитория по безопасности жизнедеятельности»,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sidRPr="00A9595B">
        <w:rPr>
          <w:sz w:val="24"/>
          <w:szCs w:val="24"/>
        </w:rPr>
        <w:t xml:space="preserve"> </w:t>
      </w:r>
      <w:r w:rsidRPr="00A9595B">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0DFAB987" w14:textId="77777777" w:rsidR="00F205C7" w:rsidRPr="00A9595B" w:rsidRDefault="00F205C7" w:rsidP="00A9595B">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sidRPr="00A9595B">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6AC2397" w14:textId="77777777" w:rsidR="00F205C7" w:rsidRPr="00A9595B" w:rsidRDefault="00F205C7" w:rsidP="00A9595B">
      <w:pPr>
        <w:widowControl w:val="0"/>
        <w:spacing w:after="0" w:line="360" w:lineRule="auto"/>
        <w:ind w:firstLine="425"/>
        <w:jc w:val="both"/>
        <w:rPr>
          <w:rFonts w:ascii="Times New Roman" w:hAnsi="Times New Roman" w:cs="Times New Roman"/>
          <w:sz w:val="24"/>
          <w:szCs w:val="24"/>
        </w:rPr>
      </w:pPr>
      <w:r w:rsidRPr="00A9595B">
        <w:rPr>
          <w:rFonts w:ascii="Times New Roman" w:hAnsi="Times New Roman" w:cs="Times New Roman"/>
          <w:sz w:val="24"/>
          <w:szCs w:val="24"/>
        </w:rPr>
        <w:t>В соответствии с содержанием теоретической и практической части курса</w:t>
      </w:r>
      <w:r w:rsidRPr="00A9595B">
        <w:rPr>
          <w:rFonts w:ascii="Times New Roman" w:hAnsi="Times New Roman" w:cs="Times New Roman"/>
          <w:spacing w:val="-13"/>
          <w:sz w:val="24"/>
          <w:szCs w:val="24"/>
        </w:rPr>
        <w:t xml:space="preserve"> </w:t>
      </w:r>
      <w:r w:rsidRPr="00A9595B">
        <w:rPr>
          <w:rFonts w:ascii="Times New Roman" w:hAnsi="Times New Roman" w:cs="Times New Roman"/>
          <w:sz w:val="24"/>
          <w:szCs w:val="24"/>
        </w:rPr>
        <w:t>используется</w:t>
      </w:r>
      <w:r w:rsidRPr="00A9595B">
        <w:rPr>
          <w:rFonts w:ascii="Times New Roman" w:hAnsi="Times New Roman" w:cs="Times New Roman"/>
          <w:spacing w:val="-13"/>
          <w:sz w:val="24"/>
          <w:szCs w:val="24"/>
        </w:rPr>
        <w:t xml:space="preserve"> </w:t>
      </w:r>
      <w:r w:rsidRPr="00A9595B">
        <w:rPr>
          <w:rFonts w:ascii="Times New Roman" w:hAnsi="Times New Roman" w:cs="Times New Roman"/>
          <w:sz w:val="24"/>
          <w:szCs w:val="24"/>
        </w:rPr>
        <w:t>научная</w:t>
      </w:r>
      <w:r w:rsidRPr="00A9595B">
        <w:rPr>
          <w:rFonts w:ascii="Times New Roman" w:hAnsi="Times New Roman" w:cs="Times New Roman"/>
          <w:spacing w:val="-13"/>
          <w:sz w:val="24"/>
          <w:szCs w:val="24"/>
        </w:rPr>
        <w:t xml:space="preserve"> </w:t>
      </w:r>
      <w:r w:rsidRPr="00A9595B">
        <w:rPr>
          <w:rFonts w:ascii="Times New Roman" w:hAnsi="Times New Roman" w:cs="Times New Roman"/>
          <w:sz w:val="24"/>
          <w:szCs w:val="24"/>
        </w:rPr>
        <w:t>литература,</w:t>
      </w:r>
      <w:r w:rsidRPr="00A9595B">
        <w:rPr>
          <w:rFonts w:ascii="Times New Roman" w:hAnsi="Times New Roman" w:cs="Times New Roman"/>
          <w:spacing w:val="-14"/>
          <w:sz w:val="24"/>
          <w:szCs w:val="24"/>
        </w:rPr>
        <w:t xml:space="preserve"> </w:t>
      </w:r>
      <w:r w:rsidRPr="00A9595B">
        <w:rPr>
          <w:rFonts w:ascii="Times New Roman" w:hAnsi="Times New Roman" w:cs="Times New Roman"/>
          <w:sz w:val="24"/>
          <w:szCs w:val="24"/>
        </w:rPr>
        <w:t>электронные</w:t>
      </w:r>
      <w:r w:rsidRPr="00A9595B">
        <w:rPr>
          <w:rFonts w:ascii="Times New Roman" w:hAnsi="Times New Roman" w:cs="Times New Roman"/>
          <w:spacing w:val="-16"/>
          <w:sz w:val="24"/>
          <w:szCs w:val="24"/>
        </w:rPr>
        <w:t xml:space="preserve"> </w:t>
      </w:r>
      <w:r w:rsidRPr="00A9595B">
        <w:rPr>
          <w:rFonts w:ascii="Times New Roman" w:hAnsi="Times New Roman" w:cs="Times New Roman"/>
          <w:sz w:val="24"/>
          <w:szCs w:val="24"/>
        </w:rPr>
        <w:t>ресурсы,</w:t>
      </w:r>
      <w:r w:rsidRPr="00A9595B">
        <w:rPr>
          <w:rFonts w:ascii="Times New Roman" w:hAnsi="Times New Roman" w:cs="Times New Roman"/>
          <w:spacing w:val="-14"/>
          <w:sz w:val="24"/>
          <w:szCs w:val="24"/>
        </w:rPr>
        <w:t xml:space="preserve"> </w:t>
      </w:r>
      <w:r w:rsidRPr="00A9595B">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A9595B">
        <w:rPr>
          <w:rFonts w:ascii="Times New Roman" w:hAnsi="Times New Roman" w:cs="Times New Roman"/>
          <w:spacing w:val="-14"/>
          <w:sz w:val="24"/>
          <w:szCs w:val="24"/>
        </w:rPr>
        <w:t xml:space="preserve"> </w:t>
      </w:r>
      <w:r w:rsidRPr="00A9595B">
        <w:rPr>
          <w:rFonts w:ascii="Times New Roman" w:hAnsi="Times New Roman" w:cs="Times New Roman"/>
          <w:sz w:val="24"/>
          <w:szCs w:val="24"/>
        </w:rPr>
        <w:t>практику.</w:t>
      </w:r>
    </w:p>
    <w:p w14:paraId="74DE56DB" w14:textId="77777777" w:rsidR="00F205C7" w:rsidRPr="00A9595B" w:rsidRDefault="00F205C7" w:rsidP="00A9595B">
      <w:pPr>
        <w:widowControl w:val="0"/>
        <w:spacing w:after="0" w:line="360" w:lineRule="auto"/>
        <w:ind w:firstLine="425"/>
        <w:jc w:val="both"/>
        <w:rPr>
          <w:rFonts w:ascii="Times New Roman" w:eastAsia="Times New Roman" w:hAnsi="Times New Roman" w:cs="Times New Roman"/>
          <w:sz w:val="24"/>
          <w:szCs w:val="24"/>
          <w:lang w:eastAsia="ru-RU" w:bidi="ru-RU"/>
        </w:rPr>
      </w:pPr>
      <w:r w:rsidRPr="00A9595B">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10B70B32" w14:textId="77777777" w:rsidR="00F205C7" w:rsidRPr="00A9595B" w:rsidRDefault="00F205C7" w:rsidP="00A9595B">
      <w:pPr>
        <w:widowControl w:val="0"/>
        <w:spacing w:after="0" w:line="360" w:lineRule="auto"/>
        <w:ind w:firstLine="425"/>
        <w:jc w:val="both"/>
        <w:rPr>
          <w:rFonts w:ascii="Times New Roman" w:eastAsia="Times New Roman" w:hAnsi="Times New Roman" w:cs="Times New Roman"/>
          <w:sz w:val="24"/>
          <w:szCs w:val="24"/>
          <w:lang w:eastAsia="ru-RU" w:bidi="ru-RU"/>
        </w:rPr>
      </w:pPr>
      <w:r w:rsidRPr="00A9595B">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14:paraId="5935258D" w14:textId="77777777" w:rsidR="00F205C7" w:rsidRPr="00A9595B" w:rsidRDefault="00F205C7" w:rsidP="00A9595B">
      <w:pPr>
        <w:widowControl w:val="0"/>
        <w:spacing w:after="0" w:line="360" w:lineRule="auto"/>
        <w:ind w:firstLine="425"/>
        <w:jc w:val="both"/>
        <w:rPr>
          <w:rFonts w:ascii="Times New Roman" w:eastAsia="Times New Roman" w:hAnsi="Times New Roman" w:cs="Times New Roman"/>
          <w:sz w:val="24"/>
          <w:szCs w:val="24"/>
          <w:lang w:eastAsia="ru-RU" w:bidi="ru-RU"/>
        </w:rPr>
      </w:pPr>
      <w:r w:rsidRPr="00A9595B">
        <w:rPr>
          <w:rFonts w:ascii="Times New Roman" w:eastAsia="Times New Roman" w:hAnsi="Times New Roman" w:cs="Times New Roman"/>
          <w:sz w:val="24"/>
          <w:szCs w:val="24"/>
          <w:lang w:eastAsia="ru-RU" w:bidi="ru-RU"/>
        </w:rPr>
        <w:t xml:space="preserve">б) для лиц с нарушением зрения (мультимедийный проектор (использование </w:t>
      </w:r>
      <w:r w:rsidRPr="00A9595B">
        <w:rPr>
          <w:rFonts w:ascii="Times New Roman" w:eastAsia="Times New Roman" w:hAnsi="Times New Roman" w:cs="Times New Roman"/>
          <w:sz w:val="24"/>
          <w:szCs w:val="24"/>
          <w:lang w:eastAsia="ru-RU" w:bidi="ru-RU"/>
        </w:rPr>
        <w:lastRenderedPageBreak/>
        <w:t>презентаций с укрупненным текстом);</w:t>
      </w:r>
    </w:p>
    <w:p w14:paraId="66EE6863" w14:textId="77777777" w:rsidR="00F205C7" w:rsidRPr="00A9595B" w:rsidRDefault="00F205C7" w:rsidP="00A9595B">
      <w:pPr>
        <w:widowControl w:val="0"/>
        <w:spacing w:after="0" w:line="360" w:lineRule="auto"/>
        <w:ind w:firstLine="425"/>
        <w:jc w:val="both"/>
        <w:rPr>
          <w:rFonts w:ascii="Times New Roman" w:eastAsia="Times New Roman" w:hAnsi="Times New Roman" w:cs="Times New Roman"/>
          <w:sz w:val="24"/>
          <w:szCs w:val="24"/>
          <w:lang w:eastAsia="ru-RU" w:bidi="ru-RU"/>
        </w:rPr>
      </w:pPr>
      <w:r w:rsidRPr="00A9595B">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14:paraId="67BA20C4" w14:textId="23C3B5F6" w:rsidR="00970EA3" w:rsidRPr="00A9595B" w:rsidRDefault="00F205C7" w:rsidP="00A9595B">
      <w:pPr>
        <w:widowControl w:val="0"/>
        <w:spacing w:after="0" w:line="360" w:lineRule="auto"/>
        <w:ind w:firstLine="425"/>
        <w:jc w:val="both"/>
        <w:rPr>
          <w:rFonts w:ascii="Times New Roman" w:eastAsia="Calibri" w:hAnsi="Times New Roman" w:cs="Times New Roman"/>
          <w:sz w:val="24"/>
          <w:szCs w:val="24"/>
        </w:rPr>
      </w:pPr>
      <w:r w:rsidRPr="00A9595B">
        <w:rPr>
          <w:rFonts w:ascii="Times New Roman" w:hAnsi="Times New Roman" w:cs="Times New Roman"/>
          <w:sz w:val="24"/>
          <w:szCs w:val="24"/>
        </w:rPr>
        <w:t>При необходимости используется</w:t>
      </w:r>
      <w:r w:rsidRPr="00A9595B">
        <w:rPr>
          <w:rFonts w:ascii="Times New Roman" w:hAnsi="Times New Roman" w:cs="Times New Roman"/>
          <w:sz w:val="24"/>
          <w:szCs w:val="24"/>
          <w:lang w:eastAsia="ru-RU" w:bidi="ru-RU"/>
        </w:rPr>
        <w:t xml:space="preserve"> </w:t>
      </w:r>
      <w:r w:rsidRPr="00A9595B">
        <w:rPr>
          <w:rFonts w:ascii="Times New Roman" w:hAnsi="Times New Roman"/>
          <w:sz w:val="24"/>
          <w:szCs w:val="24"/>
        </w:rPr>
        <w:t>Каб. № 107 – «Кабинет для лиц с ОВЗ».</w:t>
      </w:r>
      <w:bookmarkEnd w:id="0"/>
    </w:p>
    <w:p w14:paraId="6A87EC5F" w14:textId="77777777" w:rsidR="000A085D" w:rsidRPr="00A9595B" w:rsidRDefault="00BB527F" w:rsidP="00A9595B">
      <w:pPr>
        <w:spacing w:after="0" w:line="36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9. БИБЛИОГРАФИЧЕСКИЙ СПИСОК</w:t>
      </w:r>
    </w:p>
    <w:p w14:paraId="7B83EB4C" w14:textId="77777777" w:rsidR="008B23FE" w:rsidRPr="00A9595B" w:rsidRDefault="008B23FE" w:rsidP="00A9595B">
      <w:pPr>
        <w:spacing w:after="0" w:line="360" w:lineRule="auto"/>
        <w:jc w:val="center"/>
        <w:rPr>
          <w:rFonts w:ascii="Times New Roman" w:eastAsia="Times New Roman" w:hAnsi="Times New Roman" w:cs="Times New Roman"/>
          <w:bCs/>
          <w:sz w:val="24"/>
          <w:szCs w:val="24"/>
          <w:lang w:eastAsia="ru-RU"/>
        </w:rPr>
      </w:pPr>
      <w:r w:rsidRPr="00A9595B">
        <w:rPr>
          <w:rFonts w:ascii="Times New Roman" w:eastAsia="Times New Roman" w:hAnsi="Times New Roman" w:cs="Times New Roman"/>
          <w:bCs/>
          <w:sz w:val="24"/>
          <w:szCs w:val="24"/>
          <w:lang w:eastAsia="ru-RU"/>
        </w:rPr>
        <w:t>Основная литература:</w:t>
      </w:r>
    </w:p>
    <w:p w14:paraId="0EE6CD4E" w14:textId="77777777" w:rsidR="008B23FE" w:rsidRPr="00A9595B" w:rsidRDefault="008B23FE" w:rsidP="00A9595B">
      <w:pPr>
        <w:spacing w:after="0" w:line="36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ЭЛЕКТРОННО-БИБЛИОТЕЧНОЙ СИСТЕМЫ (ЭБС)</w:t>
      </w:r>
    </w:p>
    <w:p w14:paraId="1E8BDAC1" w14:textId="26286734" w:rsidR="00970EA3" w:rsidRPr="00A9595B" w:rsidRDefault="008B23FE" w:rsidP="00A9595B">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адрес: www.</w:t>
      </w:r>
      <w:r w:rsidRPr="00A9595B">
        <w:rPr>
          <w:rFonts w:ascii="Times New Roman" w:eastAsia="Calibri" w:hAnsi="Times New Roman" w:cs="Times New Roman"/>
          <w:sz w:val="24"/>
          <w:szCs w:val="24"/>
          <w:lang w:eastAsia="ru-RU"/>
        </w:rPr>
        <w:t xml:space="preserve"> </w:t>
      </w:r>
      <w:r w:rsidRPr="00A9595B">
        <w:rPr>
          <w:rFonts w:ascii="Times New Roman" w:eastAsia="Times New Roman" w:hAnsi="Times New Roman" w:cs="Times New Roman"/>
          <w:sz w:val="24"/>
          <w:szCs w:val="24"/>
          <w:lang w:val="en-US" w:eastAsia="ru-RU"/>
        </w:rPr>
        <w:t>z</w:t>
      </w:r>
      <w:r w:rsidRPr="00A9595B">
        <w:rPr>
          <w:rFonts w:ascii="Times New Roman" w:eastAsia="Times New Roman" w:hAnsi="Times New Roman" w:cs="Times New Roman"/>
          <w:sz w:val="24"/>
          <w:szCs w:val="24"/>
          <w:lang w:eastAsia="ru-RU"/>
        </w:rPr>
        <w:t>nanium.com</w:t>
      </w:r>
    </w:p>
    <w:p w14:paraId="7653CFF0" w14:textId="77777777" w:rsidR="008B23FE" w:rsidRPr="00A9595B" w:rsidRDefault="008B23FE" w:rsidP="00A9595B">
      <w:pPr>
        <w:spacing w:after="0" w:line="360" w:lineRule="auto"/>
        <w:jc w:val="both"/>
        <w:rPr>
          <w:rStyle w:val="a4"/>
          <w:rFonts w:ascii="Times New Roman" w:hAnsi="Times New Roman" w:cs="Times New Roman"/>
          <w:color w:val="auto"/>
          <w:sz w:val="24"/>
          <w:szCs w:val="24"/>
        </w:rPr>
      </w:pPr>
      <w:r w:rsidRPr="00A9595B">
        <w:rPr>
          <w:rFonts w:ascii="Times New Roman" w:hAnsi="Times New Roman" w:cs="Times New Roman"/>
          <w:sz w:val="24"/>
          <w:szCs w:val="24"/>
        </w:rPr>
        <w:t xml:space="preserve">Халилов, Ш. А. Безопасность жизнедеятельности : учебное пособие / Ш.А. Халилов, А.Н. Маликов, В.П. Гневанов ; под ред. Ш.А. Халилова. — Москва : ИД «ФОРУМ» : ИНФРА-М, 2020. — 576 с. — (Высшее образование). - ISBN 978-5-8199-0905-8. - Текст : электронный. - URL: </w:t>
      </w:r>
      <w:hyperlink r:id="rId10" w:history="1">
        <w:r w:rsidRPr="00A9595B">
          <w:rPr>
            <w:rStyle w:val="a4"/>
            <w:rFonts w:ascii="Times New Roman" w:hAnsi="Times New Roman" w:cs="Times New Roman"/>
            <w:color w:val="auto"/>
            <w:sz w:val="24"/>
            <w:szCs w:val="24"/>
          </w:rPr>
          <w:t>https://znanium.com/catalog/product/1052416</w:t>
        </w:r>
      </w:hyperlink>
    </w:p>
    <w:p w14:paraId="085D2260" w14:textId="77777777" w:rsidR="008B23FE" w:rsidRPr="00A9595B" w:rsidRDefault="008B23FE" w:rsidP="00A9595B">
      <w:pPr>
        <w:widowControl w:val="0"/>
        <w:autoSpaceDE w:val="0"/>
        <w:autoSpaceDN w:val="0"/>
        <w:adjustRightInd w:val="0"/>
        <w:spacing w:after="0" w:line="360" w:lineRule="auto"/>
        <w:jc w:val="both"/>
        <w:rPr>
          <w:rStyle w:val="a4"/>
          <w:rFonts w:ascii="Times New Roman" w:hAnsi="Times New Roman" w:cs="Times New Roman"/>
          <w:color w:val="auto"/>
          <w:sz w:val="24"/>
          <w:szCs w:val="24"/>
        </w:rPr>
      </w:pPr>
      <w:r w:rsidRPr="00A9595B">
        <w:rPr>
          <w:rFonts w:ascii="Times New Roman" w:hAnsi="Times New Roman" w:cs="Times New Roman"/>
          <w:sz w:val="24"/>
          <w:szCs w:val="24"/>
        </w:rPr>
        <w:t xml:space="preserve">Безопасность жизнедеятельности : учебник для бакалавров / Э. А. Арустамов, А. Е. Волощенко, Н. В. Косолапова [и др.] ; под ред. проф. Э. А. Арустамова. — 22-е изд., перераб. и доп. — Москва : Издательско-торговая корпорация «Дашков и К°», 2020. — 446 с. - ISBN 978-5-394-03703-0. - Текст : электронный. - URL: </w:t>
      </w:r>
      <w:hyperlink r:id="rId11" w:history="1">
        <w:r w:rsidRPr="00A9595B">
          <w:rPr>
            <w:rStyle w:val="a4"/>
            <w:rFonts w:ascii="Times New Roman" w:hAnsi="Times New Roman" w:cs="Times New Roman"/>
            <w:color w:val="auto"/>
            <w:sz w:val="24"/>
            <w:szCs w:val="24"/>
          </w:rPr>
          <w:t>https://znanium.com/catalog/product/1091487</w:t>
        </w:r>
      </w:hyperlink>
    </w:p>
    <w:p w14:paraId="77FC7DD6" w14:textId="77777777" w:rsidR="00970EA3" w:rsidRPr="00A9595B" w:rsidRDefault="00970EA3" w:rsidP="00A9595B">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2C746717" w14:textId="77777777" w:rsidR="008B23FE" w:rsidRPr="00A9595B" w:rsidRDefault="008B23FE" w:rsidP="00A9595B">
      <w:pPr>
        <w:spacing w:after="0" w:line="360" w:lineRule="auto"/>
        <w:jc w:val="center"/>
        <w:rPr>
          <w:rFonts w:ascii="Times New Roman" w:hAnsi="Times New Roman" w:cs="Times New Roman"/>
          <w:b/>
          <w:bCs/>
          <w:sz w:val="24"/>
          <w:szCs w:val="24"/>
        </w:rPr>
      </w:pPr>
      <w:r w:rsidRPr="00A9595B">
        <w:rPr>
          <w:rFonts w:ascii="Times New Roman" w:hAnsi="Times New Roman" w:cs="Times New Roman"/>
          <w:b/>
          <w:bCs/>
          <w:sz w:val="24"/>
          <w:szCs w:val="24"/>
        </w:rPr>
        <w:t>Дополнительная литература</w:t>
      </w:r>
    </w:p>
    <w:p w14:paraId="08A3AA03" w14:textId="77777777" w:rsidR="008B23FE" w:rsidRPr="00A9595B" w:rsidRDefault="008B23FE" w:rsidP="00A9595B">
      <w:pPr>
        <w:pStyle w:val="af2"/>
        <w:spacing w:line="360" w:lineRule="auto"/>
        <w:ind w:left="0"/>
        <w:jc w:val="center"/>
        <w:rPr>
          <w:rFonts w:eastAsia="Times New Roman"/>
          <w:bCs/>
        </w:rPr>
      </w:pPr>
      <w:r w:rsidRPr="00A9595B">
        <w:rPr>
          <w:rFonts w:eastAsia="Times New Roman"/>
        </w:rPr>
        <w:t>ЭЛЕКТРОННО-БИБЛИОТЕЧНОЙ СИСТЕМЫ (ЭБС)</w:t>
      </w:r>
    </w:p>
    <w:p w14:paraId="09BDE19A" w14:textId="77777777" w:rsidR="00970EA3" w:rsidRPr="00A9595B" w:rsidRDefault="008B23FE" w:rsidP="00A9595B">
      <w:pPr>
        <w:pStyle w:val="af2"/>
        <w:spacing w:line="360" w:lineRule="auto"/>
        <w:ind w:left="0"/>
        <w:jc w:val="center"/>
        <w:rPr>
          <w:rFonts w:eastAsia="Times New Roman"/>
        </w:rPr>
      </w:pPr>
      <w:r w:rsidRPr="00A9595B">
        <w:rPr>
          <w:rFonts w:eastAsia="Times New Roman"/>
        </w:rPr>
        <w:t>адрес: www.</w:t>
      </w:r>
      <w:r w:rsidRPr="00A9595B">
        <w:t xml:space="preserve"> </w:t>
      </w:r>
      <w:r w:rsidRPr="00A9595B">
        <w:rPr>
          <w:rFonts w:eastAsia="Times New Roman"/>
          <w:lang w:val="en-US"/>
        </w:rPr>
        <w:t>z</w:t>
      </w:r>
      <w:r w:rsidRPr="00A9595B">
        <w:rPr>
          <w:rFonts w:eastAsia="Times New Roman"/>
        </w:rPr>
        <w:t>nanium.com</w:t>
      </w:r>
    </w:p>
    <w:p w14:paraId="54848060" w14:textId="77777777" w:rsidR="008B23FE" w:rsidRPr="00A9595B" w:rsidRDefault="008B23FE" w:rsidP="00A9595B">
      <w:pPr>
        <w:spacing w:after="0" w:line="360" w:lineRule="auto"/>
        <w:jc w:val="both"/>
        <w:rPr>
          <w:rFonts w:ascii="Times New Roman" w:hAnsi="Times New Roman" w:cs="Times New Roman"/>
        </w:rPr>
      </w:pPr>
      <w:r w:rsidRPr="00A9595B">
        <w:rPr>
          <w:rFonts w:ascii="Times New Roman" w:hAnsi="Times New Roman" w:cs="Times New Roman"/>
          <w:sz w:val="24"/>
          <w:szCs w:val="24"/>
        </w:rPr>
        <w:t xml:space="preserve">Мельников, В. П. Безопасность жизнедеятельности : учебник / В.П. Мельников. — Москва : КУРС: ИНФРА-М, 2019. — 400 с. - ISBN 978-5-906818-13-3. - Текст : электронный. - URL: </w:t>
      </w:r>
      <w:hyperlink r:id="rId12" w:history="1">
        <w:r w:rsidRPr="00A9595B">
          <w:rPr>
            <w:rStyle w:val="a4"/>
            <w:rFonts w:ascii="Times New Roman" w:hAnsi="Times New Roman" w:cs="Times New Roman"/>
            <w:color w:val="auto"/>
            <w:sz w:val="24"/>
            <w:szCs w:val="24"/>
          </w:rPr>
          <w:t>https://znanium.com/catalog/product/1021474</w:t>
        </w:r>
      </w:hyperlink>
    </w:p>
    <w:p w14:paraId="2D5DEB94" w14:textId="6F382905" w:rsidR="008B23FE" w:rsidRPr="00A9595B" w:rsidRDefault="008B23FE" w:rsidP="00A9595B">
      <w:pPr>
        <w:spacing w:after="0" w:line="360" w:lineRule="auto"/>
        <w:jc w:val="both"/>
        <w:rPr>
          <w:rStyle w:val="a4"/>
          <w:rFonts w:ascii="Times New Roman" w:hAnsi="Times New Roman" w:cs="Times New Roman"/>
          <w:color w:val="auto"/>
          <w:sz w:val="24"/>
          <w:szCs w:val="24"/>
        </w:rPr>
      </w:pPr>
      <w:r w:rsidRPr="00A9595B">
        <w:rPr>
          <w:rFonts w:ascii="Times New Roman" w:hAnsi="Times New Roman" w:cs="Times New Roman"/>
          <w:sz w:val="24"/>
          <w:szCs w:val="24"/>
        </w:rPr>
        <w:t xml:space="preserve">Коханов, В. Н. Безопасность жизнедеятельности : учебник / В.Н. Коханов, В.М. Емельянов, П.А. Некрасов. — М. : ИНФРА-М, 2018. — 400 с. — (Высшее образование: Бакалавриат). — www.dx.doi.org/ 10.12737/2883. - ISBN 978-5-16-006522-9. - Текст : электронный. - URL: </w:t>
      </w:r>
      <w:hyperlink r:id="rId13" w:history="1">
        <w:r w:rsidRPr="00A9595B">
          <w:rPr>
            <w:rStyle w:val="a4"/>
            <w:rFonts w:ascii="Times New Roman" w:hAnsi="Times New Roman" w:cs="Times New Roman"/>
            <w:color w:val="auto"/>
            <w:sz w:val="24"/>
            <w:szCs w:val="24"/>
          </w:rPr>
          <w:t>https://znanium.com/catalog/product/883966</w:t>
        </w:r>
      </w:hyperlink>
    </w:p>
    <w:p w14:paraId="6F6150D0" w14:textId="575243D3" w:rsidR="00970EA3" w:rsidRPr="00A9595B" w:rsidRDefault="007B3266" w:rsidP="00A9595B">
      <w:pPr>
        <w:spacing w:after="0" w:line="360" w:lineRule="auto"/>
        <w:jc w:val="both"/>
        <w:rPr>
          <w:rFonts w:ascii="Times New Roman" w:hAnsi="Times New Roman" w:cs="Times New Roman"/>
          <w:bCs/>
          <w:sz w:val="24"/>
          <w:szCs w:val="24"/>
        </w:rPr>
      </w:pPr>
      <w:r w:rsidRPr="00A9595B">
        <w:rPr>
          <w:rFonts w:ascii="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36629F0" w14:textId="77777777" w:rsidR="00970EA3" w:rsidRPr="00A9595B" w:rsidRDefault="00970EA3" w:rsidP="00A9595B">
      <w:pPr>
        <w:spacing w:after="0" w:line="360" w:lineRule="auto"/>
        <w:jc w:val="center"/>
        <w:rPr>
          <w:rFonts w:ascii="Times New Roman" w:hAnsi="Times New Roman" w:cs="Times New Roman"/>
          <w:b/>
          <w:sz w:val="24"/>
          <w:szCs w:val="24"/>
        </w:rPr>
      </w:pPr>
      <w:r w:rsidRPr="00A9595B">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61019BA8" w14:textId="77777777" w:rsidR="00970EA3" w:rsidRPr="00A9595B" w:rsidRDefault="00970EA3" w:rsidP="00A9595B">
      <w:pPr>
        <w:pStyle w:val="af2"/>
        <w:numPr>
          <w:ilvl w:val="0"/>
          <w:numId w:val="22"/>
        </w:numPr>
        <w:spacing w:line="360" w:lineRule="auto"/>
        <w:ind w:left="0" w:firstLine="0"/>
        <w:jc w:val="both"/>
      </w:pPr>
      <w:r w:rsidRPr="00A9595B">
        <w:t xml:space="preserve">Федеральная служба государственной статистики: </w:t>
      </w:r>
      <w:hyperlink r:id="rId14" w:history="1">
        <w:r w:rsidRPr="00A9595B">
          <w:rPr>
            <w:rStyle w:val="a4"/>
            <w:color w:val="auto"/>
          </w:rPr>
          <w:t>https://rosstat.gov.ru</w:t>
        </w:r>
      </w:hyperlink>
    </w:p>
    <w:p w14:paraId="15BD6011" w14:textId="77777777" w:rsidR="00970EA3" w:rsidRPr="00A9595B" w:rsidRDefault="00970EA3" w:rsidP="00A9595B">
      <w:pPr>
        <w:pStyle w:val="af2"/>
        <w:spacing w:line="360" w:lineRule="auto"/>
        <w:ind w:left="0"/>
        <w:jc w:val="both"/>
      </w:pPr>
      <w:r w:rsidRPr="00A9595B">
        <w:t xml:space="preserve">- основные статистические данные: </w:t>
      </w:r>
      <w:hyperlink r:id="rId15" w:history="1">
        <w:r w:rsidRPr="00A9595B">
          <w:rPr>
            <w:rStyle w:val="a4"/>
            <w:color w:val="auto"/>
          </w:rPr>
          <w:t>https://rosstat.gov.ru/statistic</w:t>
        </w:r>
      </w:hyperlink>
      <w:r w:rsidRPr="00A9595B">
        <w:t>;</w:t>
      </w:r>
    </w:p>
    <w:p w14:paraId="1D1B1790" w14:textId="77777777" w:rsidR="00970EA3" w:rsidRPr="00A9595B" w:rsidRDefault="00970EA3" w:rsidP="00A9595B">
      <w:pPr>
        <w:pStyle w:val="af2"/>
        <w:spacing w:line="360" w:lineRule="auto"/>
        <w:ind w:left="0"/>
        <w:jc w:val="both"/>
      </w:pPr>
      <w:r w:rsidRPr="00A9595B">
        <w:lastRenderedPageBreak/>
        <w:t>- публикации (сборники): https://rosstat.gov.ru/publications-plans</w:t>
      </w:r>
    </w:p>
    <w:p w14:paraId="3363A94F" w14:textId="30EBD443" w:rsidR="00970EA3" w:rsidRPr="00A9595B" w:rsidRDefault="00970EA3" w:rsidP="00A9595B">
      <w:pPr>
        <w:pStyle w:val="af2"/>
        <w:numPr>
          <w:ilvl w:val="0"/>
          <w:numId w:val="22"/>
        </w:numPr>
        <w:spacing w:line="360" w:lineRule="auto"/>
        <w:ind w:left="0" w:firstLine="0"/>
        <w:jc w:val="both"/>
      </w:pPr>
      <w:r w:rsidRPr="00A9595B">
        <w:t xml:space="preserve">Территориальный орган Федеральной службы государственной статистики по Камчатскому краю </w:t>
      </w:r>
      <w:hyperlink r:id="rId16" w:history="1">
        <w:r w:rsidRPr="00A9595B">
          <w:rPr>
            <w:rStyle w:val="a4"/>
            <w:color w:val="auto"/>
          </w:rPr>
          <w:t>https://kamstat.gks.ru/official_publications</w:t>
        </w:r>
      </w:hyperlink>
      <w:r w:rsidRPr="00A9595B">
        <w:t xml:space="preserve"> (Статистические сборники Камчатстата, отражающие явления и процессы, происходящие в экономической и социальной жизни края.).</w:t>
      </w:r>
    </w:p>
    <w:p w14:paraId="116305CE" w14:textId="77777777" w:rsidR="00970EA3" w:rsidRPr="00A9595B" w:rsidRDefault="00970EA3" w:rsidP="00A9595B">
      <w:pPr>
        <w:pStyle w:val="af2"/>
        <w:numPr>
          <w:ilvl w:val="0"/>
          <w:numId w:val="22"/>
        </w:numPr>
        <w:spacing w:line="360" w:lineRule="auto"/>
        <w:ind w:left="0" w:firstLine="0"/>
        <w:jc w:val="both"/>
      </w:pPr>
      <w:r w:rsidRPr="00A9595B">
        <w:t>Министерство финансов Российской Федерации: https://minfin.gov.ru/ru/ministry/</w:t>
      </w:r>
    </w:p>
    <w:p w14:paraId="1EE27BF7" w14:textId="77777777" w:rsidR="00970EA3" w:rsidRPr="00A9595B" w:rsidRDefault="00970EA3" w:rsidP="00A9595B">
      <w:pPr>
        <w:pStyle w:val="af2"/>
        <w:spacing w:line="360" w:lineRule="auto"/>
        <w:ind w:left="0"/>
        <w:jc w:val="both"/>
      </w:pPr>
      <w:r w:rsidRPr="00A9595B">
        <w:t xml:space="preserve">- фонд национального достояния: </w:t>
      </w:r>
      <w:hyperlink r:id="rId17" w:history="1">
        <w:r w:rsidRPr="00A9595B">
          <w:rPr>
            <w:rStyle w:val="a4"/>
            <w:color w:val="auto"/>
          </w:rPr>
          <w:t>https://minfin.gov.ru/ru/perfomance/nationalwealthfund/</w:t>
        </w:r>
      </w:hyperlink>
      <w:r w:rsidRPr="00A9595B">
        <w:t>;</w:t>
      </w:r>
    </w:p>
    <w:p w14:paraId="71BA7B2F" w14:textId="77777777" w:rsidR="00970EA3" w:rsidRPr="00A9595B" w:rsidRDefault="00970EA3" w:rsidP="00A9595B">
      <w:pPr>
        <w:pStyle w:val="af2"/>
        <w:numPr>
          <w:ilvl w:val="0"/>
          <w:numId w:val="22"/>
        </w:numPr>
        <w:spacing w:line="360" w:lineRule="auto"/>
        <w:ind w:left="0" w:firstLine="0"/>
        <w:jc w:val="both"/>
      </w:pPr>
      <w:r w:rsidRPr="00A9595B">
        <w:t>Министерство экономического развития Российской Федерации: https://www.economy.gov.ru/;</w:t>
      </w:r>
    </w:p>
    <w:p w14:paraId="1A14ACB8" w14:textId="77777777" w:rsidR="00970EA3" w:rsidRPr="00A9595B" w:rsidRDefault="00970EA3" w:rsidP="00A9595B">
      <w:pPr>
        <w:pStyle w:val="af2"/>
        <w:numPr>
          <w:ilvl w:val="0"/>
          <w:numId w:val="22"/>
        </w:numPr>
        <w:spacing w:line="360" w:lineRule="auto"/>
        <w:ind w:left="0" w:firstLine="0"/>
        <w:jc w:val="both"/>
      </w:pPr>
      <w:r w:rsidRPr="00A9595B">
        <w:t xml:space="preserve">Официальный сайт правительства Камчатского края:  </w:t>
      </w:r>
      <w:hyperlink r:id="rId18" w:history="1">
        <w:r w:rsidRPr="00A9595B">
          <w:rPr>
            <w:rStyle w:val="a4"/>
            <w:color w:val="auto"/>
          </w:rPr>
          <w:t>https://www.kamgov.ru/gov-entity/iogv</w:t>
        </w:r>
      </w:hyperlink>
      <w:r w:rsidRPr="00A9595B">
        <w:t>.</w:t>
      </w:r>
    </w:p>
    <w:p w14:paraId="2632BF06" w14:textId="77777777" w:rsidR="00970EA3" w:rsidRPr="00A9595B" w:rsidRDefault="00970EA3" w:rsidP="00A9595B">
      <w:pPr>
        <w:pStyle w:val="af2"/>
        <w:numPr>
          <w:ilvl w:val="0"/>
          <w:numId w:val="22"/>
        </w:numPr>
        <w:spacing w:line="360" w:lineRule="auto"/>
        <w:ind w:left="0" w:firstLine="0"/>
        <w:jc w:val="both"/>
        <w:rPr>
          <w:rStyle w:val="a4"/>
          <w:color w:val="auto"/>
          <w:u w:val="none"/>
        </w:rPr>
      </w:pPr>
      <w:r w:rsidRPr="00A9595B">
        <w:t xml:space="preserve">Министерство труда и развития кадрового потенциала Камчатского края: </w:t>
      </w:r>
      <w:hyperlink r:id="rId19" w:history="1">
        <w:r w:rsidRPr="00A9595B">
          <w:rPr>
            <w:rStyle w:val="a4"/>
            <w:color w:val="auto"/>
          </w:rPr>
          <w:t>https://www.kamgov.ru/agzanyat</w:t>
        </w:r>
      </w:hyperlink>
    </w:p>
    <w:p w14:paraId="03D71B28" w14:textId="77777777" w:rsidR="00970EA3" w:rsidRPr="00A9595B" w:rsidRDefault="00970EA3" w:rsidP="00A9595B">
      <w:pPr>
        <w:pStyle w:val="af2"/>
        <w:spacing w:line="360" w:lineRule="auto"/>
        <w:ind w:left="0"/>
        <w:jc w:val="both"/>
      </w:pPr>
      <w:r w:rsidRPr="00A9595B">
        <w:rPr>
          <w:rStyle w:val="a4"/>
          <w:color w:val="auto"/>
        </w:rPr>
        <w:t>-</w:t>
      </w:r>
      <w:r w:rsidRPr="00A9595B">
        <w:t xml:space="preserve">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приемах и способах защиты населения от них </w:t>
      </w:r>
      <w:hyperlink r:id="rId20" w:history="1">
        <w:r w:rsidRPr="00A9595B">
          <w:rPr>
            <w:rStyle w:val="a4"/>
            <w:color w:val="auto"/>
          </w:rPr>
          <w:t>https://www.kamgov.ru/agzanyat/informacia-o-sostoanii-zasity-naselenia-i-territorij-ot-crezvycajnyh-situacij-i-prinatyh-merah-po-obespeceniu-ih-bezopasnosti-o-prognoziruemyh-i-vozniksih-crezvycajnyh-situaciah-priemah-i-sposobah-zasity-naselenia-ot-nih</w:t>
        </w:r>
      </w:hyperlink>
    </w:p>
    <w:p w14:paraId="6E397611" w14:textId="77777777" w:rsidR="00970EA3" w:rsidRPr="00A9595B" w:rsidRDefault="003B5C9C" w:rsidP="00A9595B">
      <w:pPr>
        <w:pStyle w:val="af2"/>
        <w:spacing w:line="360" w:lineRule="auto"/>
        <w:ind w:left="0"/>
        <w:jc w:val="both"/>
      </w:pPr>
      <w:r w:rsidRPr="00A9595B">
        <w:t>8</w:t>
      </w:r>
      <w:r w:rsidR="00970EA3" w:rsidRPr="00A9595B">
        <w:t>. Министерство Российской Федерации по делам гражданской обороны, чрезвычайным ситуациям и ликвидации последствий стихийных бедствий</w:t>
      </w:r>
    </w:p>
    <w:p w14:paraId="2D734E48" w14:textId="77777777" w:rsidR="00970EA3" w:rsidRPr="00A9595B" w:rsidRDefault="00970EA3" w:rsidP="00A9595B">
      <w:pPr>
        <w:pStyle w:val="af2"/>
        <w:spacing w:line="360" w:lineRule="auto"/>
        <w:ind w:left="0"/>
        <w:jc w:val="both"/>
      </w:pPr>
      <w:r w:rsidRPr="00A9595B">
        <w:t xml:space="preserve">- защита населения и территорий от чрезвычайных ситуаций </w:t>
      </w:r>
      <w:hyperlink r:id="rId21" w:history="1">
        <w:r w:rsidRPr="00A9595B">
          <w:rPr>
            <w:rStyle w:val="a4"/>
            <w:color w:val="auto"/>
          </w:rPr>
          <w:t>https://www.mchs.gov.ru/deyatelnost/zashchita-naseleniya-i-territoriy-ot-chrezvychaynyh-situaciy</w:t>
        </w:r>
      </w:hyperlink>
    </w:p>
    <w:p w14:paraId="3B8EED68" w14:textId="77777777" w:rsidR="00970EA3" w:rsidRPr="00A9595B" w:rsidRDefault="00970EA3" w:rsidP="00A9595B">
      <w:pPr>
        <w:pStyle w:val="af2"/>
        <w:spacing w:line="360" w:lineRule="auto"/>
        <w:ind w:left="0"/>
        <w:jc w:val="both"/>
      </w:pPr>
      <w:r w:rsidRPr="00A9595B">
        <w:t xml:space="preserve">- гражданская оборона </w:t>
      </w:r>
      <w:hyperlink r:id="rId22" w:history="1">
        <w:r w:rsidRPr="00A9595B">
          <w:rPr>
            <w:rStyle w:val="a4"/>
            <w:color w:val="auto"/>
          </w:rPr>
          <w:t>https://www.mchs.gov.ru/deyatelnost/grazhdanskaya-oborona</w:t>
        </w:r>
      </w:hyperlink>
    </w:p>
    <w:p w14:paraId="75369308" w14:textId="77777777" w:rsidR="00970EA3" w:rsidRPr="00A9595B" w:rsidRDefault="00970EA3" w:rsidP="00A9595B">
      <w:pPr>
        <w:pStyle w:val="af2"/>
        <w:spacing w:line="360" w:lineRule="auto"/>
        <w:ind w:left="0"/>
        <w:jc w:val="both"/>
      </w:pPr>
      <w:r w:rsidRPr="00A9595B">
        <w:t xml:space="preserve">- безопасность граждан </w:t>
      </w:r>
      <w:hyperlink r:id="rId23" w:history="1">
        <w:r w:rsidRPr="00A9595B">
          <w:rPr>
            <w:rStyle w:val="a4"/>
            <w:color w:val="auto"/>
          </w:rPr>
          <w:t>https://www.mchs.gov.ru/deyatelnost/bezopasnost-grazhdan</w:t>
        </w:r>
      </w:hyperlink>
    </w:p>
    <w:p w14:paraId="49B39B75" w14:textId="77777777" w:rsidR="00970EA3" w:rsidRPr="00A9595B" w:rsidRDefault="003B5C9C" w:rsidP="00A9595B">
      <w:pPr>
        <w:pStyle w:val="af2"/>
        <w:spacing w:line="360" w:lineRule="auto"/>
        <w:ind w:left="0"/>
        <w:jc w:val="both"/>
      </w:pPr>
      <w:r w:rsidRPr="00A9595B">
        <w:t>9</w:t>
      </w:r>
      <w:r w:rsidR="00970EA3" w:rsidRPr="00A9595B">
        <w:t xml:space="preserve">. Министерство Российской Федерации по делам гражданской обороны, чрезвычайным ситуациям и ликвидации последствий стихийных бедствий по Камчатскому краю </w:t>
      </w:r>
      <w:hyperlink r:id="rId24" w:history="1">
        <w:r w:rsidR="00970EA3" w:rsidRPr="00A9595B">
          <w:rPr>
            <w:rStyle w:val="a4"/>
            <w:color w:val="auto"/>
          </w:rPr>
          <w:t>https://41.mchs.gov.ru/</w:t>
        </w:r>
      </w:hyperlink>
    </w:p>
    <w:p w14:paraId="0A5FB398" w14:textId="77777777" w:rsidR="00970EA3" w:rsidRPr="00A9595B" w:rsidRDefault="00970EA3" w:rsidP="00A9595B">
      <w:pPr>
        <w:pStyle w:val="af2"/>
        <w:spacing w:line="360" w:lineRule="auto"/>
        <w:ind w:left="0"/>
        <w:jc w:val="both"/>
      </w:pPr>
      <w:r w:rsidRPr="00A9595B">
        <w:t xml:space="preserve">- направления деятельности </w:t>
      </w:r>
      <w:hyperlink r:id="rId25" w:history="1">
        <w:r w:rsidRPr="00A9595B">
          <w:rPr>
            <w:rStyle w:val="a4"/>
            <w:color w:val="auto"/>
          </w:rPr>
          <w:t>https://41.mchs.gov.ru/deyatelnost/napravleniya-deyatelnosti</w:t>
        </w:r>
      </w:hyperlink>
    </w:p>
    <w:p w14:paraId="14798AC4" w14:textId="77777777" w:rsidR="00970EA3" w:rsidRPr="00A9595B" w:rsidRDefault="00970EA3" w:rsidP="00A9595B">
      <w:pPr>
        <w:pStyle w:val="af2"/>
        <w:numPr>
          <w:ilvl w:val="0"/>
          <w:numId w:val="16"/>
        </w:numPr>
        <w:spacing w:line="360" w:lineRule="auto"/>
        <w:ind w:left="0" w:firstLine="0"/>
        <w:jc w:val="both"/>
      </w:pPr>
      <w:r w:rsidRPr="00A9595B">
        <w:t xml:space="preserve">Портал открытых данных России </w:t>
      </w:r>
      <w:hyperlink r:id="rId26" w:history="1">
        <w:r w:rsidRPr="00A9595B">
          <w:rPr>
            <w:rStyle w:val="a4"/>
            <w:color w:val="auto"/>
          </w:rPr>
          <w:t>https://data.gov.ru/</w:t>
        </w:r>
      </w:hyperlink>
    </w:p>
    <w:p w14:paraId="15CD2BB1" w14:textId="4BB80F84" w:rsidR="00970EA3" w:rsidRPr="00A9595B" w:rsidRDefault="00DF3C7D" w:rsidP="00A9595B">
      <w:pPr>
        <w:pStyle w:val="af2"/>
        <w:numPr>
          <w:ilvl w:val="0"/>
          <w:numId w:val="16"/>
        </w:numPr>
        <w:spacing w:line="360" w:lineRule="auto"/>
        <w:ind w:left="0" w:firstLine="0"/>
        <w:jc w:val="both"/>
      </w:pPr>
      <w:r w:rsidRPr="00A9595B">
        <w:t xml:space="preserve">Портал </w:t>
      </w:r>
      <w:r w:rsidR="00970EA3" w:rsidRPr="00A9595B">
        <w:t xml:space="preserve">труда России </w:t>
      </w:r>
      <w:hyperlink r:id="rId27" w:history="1">
        <w:r w:rsidR="00970EA3" w:rsidRPr="00A9595B">
          <w:rPr>
            <w:rStyle w:val="a4"/>
            <w:color w:val="auto"/>
          </w:rPr>
          <w:t>https://ohranatruda.ru/</w:t>
        </w:r>
      </w:hyperlink>
    </w:p>
    <w:p w14:paraId="7B11D866" w14:textId="77777777" w:rsidR="00970EA3" w:rsidRPr="00A9595B" w:rsidRDefault="00970EA3" w:rsidP="00A9595B">
      <w:pPr>
        <w:pStyle w:val="af2"/>
        <w:spacing w:line="360" w:lineRule="auto"/>
        <w:ind w:left="0"/>
        <w:jc w:val="both"/>
      </w:pPr>
      <w:r w:rsidRPr="00A9595B">
        <w:t xml:space="preserve">- информационный портал </w:t>
      </w:r>
      <w:hyperlink r:id="rId28" w:history="1">
        <w:r w:rsidRPr="00A9595B">
          <w:rPr>
            <w:rStyle w:val="a4"/>
            <w:color w:val="auto"/>
          </w:rPr>
          <w:t>https://ohranatruda.ru/</w:t>
        </w:r>
      </w:hyperlink>
    </w:p>
    <w:p w14:paraId="76A7BC9C" w14:textId="77777777" w:rsidR="00970EA3" w:rsidRPr="00A9595B" w:rsidRDefault="00970EA3" w:rsidP="00A9595B">
      <w:pPr>
        <w:pStyle w:val="af2"/>
        <w:spacing w:line="360" w:lineRule="auto"/>
        <w:ind w:left="0"/>
        <w:jc w:val="both"/>
        <w:rPr>
          <w:rStyle w:val="a4"/>
          <w:color w:val="auto"/>
        </w:rPr>
      </w:pPr>
      <w:r w:rsidRPr="00A9595B">
        <w:t xml:space="preserve">- консультации </w:t>
      </w:r>
      <w:hyperlink r:id="rId29" w:history="1">
        <w:r w:rsidRPr="00A9595B">
          <w:rPr>
            <w:rStyle w:val="a4"/>
            <w:color w:val="auto"/>
          </w:rPr>
          <w:t>https://ohranatruda.ru/consultant/index.php</w:t>
        </w:r>
      </w:hyperlink>
    </w:p>
    <w:p w14:paraId="1BFB9ABE" w14:textId="77777777" w:rsidR="00970EA3" w:rsidRPr="00A9595B" w:rsidRDefault="003B5C9C" w:rsidP="00A9595B">
      <w:pPr>
        <w:spacing w:after="0" w:line="360" w:lineRule="auto"/>
        <w:jc w:val="both"/>
        <w:rPr>
          <w:rFonts w:ascii="Times New Roman" w:hAnsi="Times New Roman" w:cs="Times New Roman"/>
          <w:sz w:val="24"/>
          <w:szCs w:val="24"/>
        </w:rPr>
      </w:pPr>
      <w:r w:rsidRPr="00A9595B">
        <w:rPr>
          <w:rFonts w:ascii="Times New Roman" w:eastAsia="Calibri" w:hAnsi="Times New Roman" w:cs="Times New Roman"/>
          <w:sz w:val="24"/>
          <w:szCs w:val="24"/>
          <w:lang w:eastAsia="ru-RU"/>
        </w:rPr>
        <w:t>12.</w:t>
      </w:r>
      <w:r w:rsidR="00970EA3" w:rsidRPr="00A9595B">
        <w:rPr>
          <w:rFonts w:ascii="Times New Roman" w:hAnsi="Times New Roman" w:cs="Times New Roman"/>
          <w:sz w:val="24"/>
          <w:szCs w:val="24"/>
        </w:rPr>
        <w:t xml:space="preserve"> МЧС медиа </w:t>
      </w:r>
      <w:hyperlink r:id="rId30" w:history="1">
        <w:r w:rsidR="00970EA3" w:rsidRPr="00A9595B">
          <w:rPr>
            <w:rStyle w:val="a4"/>
            <w:rFonts w:ascii="Times New Roman" w:hAnsi="Times New Roman" w:cs="Times New Roman"/>
            <w:color w:val="auto"/>
            <w:sz w:val="24"/>
            <w:szCs w:val="24"/>
          </w:rPr>
          <w:t>http://www.mchsmedia.ru/</w:t>
        </w:r>
      </w:hyperlink>
    </w:p>
    <w:p w14:paraId="1E6C3E6C" w14:textId="77777777" w:rsidR="00E57E90" w:rsidRPr="00A9595B" w:rsidRDefault="003B5C9C" w:rsidP="00A9595B">
      <w:pPr>
        <w:spacing w:after="0" w:line="276"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lastRenderedPageBreak/>
        <w:t>13</w:t>
      </w:r>
      <w:r w:rsidR="00E57E90" w:rsidRPr="00A9595B">
        <w:rPr>
          <w:rFonts w:ascii="Times New Roman" w:eastAsia="Times New Roman" w:hAnsi="Times New Roman" w:cs="Times New Roman"/>
          <w:sz w:val="24"/>
          <w:szCs w:val="24"/>
          <w:lang w:eastAsia="ru-RU"/>
        </w:rPr>
        <w:t xml:space="preserve">.Информационные системы, ссылки на которые размещены в ЭБС ДВФ ВАВТ </w:t>
      </w:r>
      <w:hyperlink r:id="rId31" w:history="1">
        <w:r w:rsidR="00E57E90" w:rsidRPr="00A9595B">
          <w:rPr>
            <w:rStyle w:val="a4"/>
            <w:rFonts w:ascii="Times New Roman" w:eastAsia="Times New Roman" w:hAnsi="Times New Roman" w:cs="Times New Roman"/>
            <w:color w:val="auto"/>
            <w:sz w:val="24"/>
            <w:szCs w:val="24"/>
            <w:lang w:eastAsia="ru-RU"/>
          </w:rPr>
          <w:t>http://dvf-vavt.ru/biblioteka1/help_stud/</w:t>
        </w:r>
      </w:hyperlink>
    </w:p>
    <w:p w14:paraId="230587A7" w14:textId="067A3A73" w:rsidR="0008190A" w:rsidRPr="00A9595B" w:rsidRDefault="00F205C7" w:rsidP="00A9595B">
      <w:pPr>
        <w:tabs>
          <w:tab w:val="left" w:pos="284"/>
        </w:tabs>
        <w:spacing w:after="0" w:line="360" w:lineRule="auto"/>
        <w:jc w:val="both"/>
        <w:rPr>
          <w:rFonts w:ascii="Times New Roman" w:hAnsi="Times New Roman" w:cs="Times New Roman"/>
          <w:sz w:val="24"/>
          <w:szCs w:val="24"/>
        </w:rPr>
      </w:pPr>
      <w:r w:rsidRPr="00A9595B">
        <w:rPr>
          <w:rFonts w:ascii="Times New Roman" w:eastAsia="Times New Roman" w:hAnsi="Times New Roman" w:cs="Times New Roman"/>
          <w:sz w:val="24"/>
          <w:szCs w:val="24"/>
          <w:lang w:eastAsia="ru-RU"/>
        </w:rPr>
        <w:t xml:space="preserve">14. </w:t>
      </w:r>
      <w:r w:rsidRPr="00A9595B">
        <w:rPr>
          <w:rStyle w:val="a4"/>
          <w:rFonts w:ascii="Times New Roman" w:hAnsi="Times New Roman" w:cs="Times New Roman"/>
          <w:color w:val="auto"/>
          <w:sz w:val="24"/>
          <w:szCs w:val="24"/>
          <w:u w:val="none"/>
        </w:rPr>
        <w:t>СПС Консультант Плюс</w:t>
      </w:r>
      <w:r w:rsidRPr="00A9595B">
        <w:t xml:space="preserve"> </w:t>
      </w:r>
      <w:r w:rsidRPr="00A9595B">
        <w:rPr>
          <w:rStyle w:val="a4"/>
          <w:rFonts w:ascii="Times New Roman" w:hAnsi="Times New Roman" w:cs="Times New Roman"/>
          <w:color w:val="auto"/>
          <w:sz w:val="24"/>
          <w:szCs w:val="24"/>
        </w:rPr>
        <w:t>http://www.consultant.ru/</w:t>
      </w:r>
    </w:p>
    <w:p w14:paraId="415CC31B"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1DA3A35E"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5E2140CF"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6CE5AA35"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2B70166B"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679F1C90"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1DFCCDF4"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72950905"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7684D187"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5EA2C712"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1EA9EE79"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4834383F"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591BAB49"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4CAC07C9"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645A6DFA"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554FE1AB"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5BDAA72A"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07B4BE5F"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4A04A0F2"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096126EE"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7A65121F"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0132203F"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02442D01"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75293864"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2CD27248"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136BD985"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6CD20A9B"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3AAFF361"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0C460869"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793EBAA8"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776924EA"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53906366"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40188798"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333F5961"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06C4C51E"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71EFEC75"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4EB5CCBD"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57AD48A4"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3CB7659F"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42305459"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0F207FA6"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67C482C7"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09D96F7B"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2148737E"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7C08561F"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6E78C623"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69EAFD49" w14:textId="77777777" w:rsidR="00E527F2" w:rsidRPr="00A9595B" w:rsidRDefault="00E527F2" w:rsidP="00A9595B">
      <w:pPr>
        <w:spacing w:after="0" w:line="240" w:lineRule="auto"/>
        <w:jc w:val="center"/>
        <w:rPr>
          <w:rFonts w:ascii="Times New Roman" w:eastAsia="Times New Roman" w:hAnsi="Times New Roman" w:cs="Times New Roman"/>
          <w:sz w:val="24"/>
          <w:szCs w:val="24"/>
          <w:lang w:eastAsia="ru-RU"/>
        </w:rPr>
      </w:pPr>
    </w:p>
    <w:p w14:paraId="2631C48C" w14:textId="19F1BCF7" w:rsidR="000D7ED1" w:rsidRPr="00387BB7" w:rsidRDefault="00DF3C7D" w:rsidP="00387BB7">
      <w:pPr>
        <w:spacing w:after="0" w:line="240" w:lineRule="auto"/>
        <w:jc w:val="center"/>
        <w:rPr>
          <w:rFonts w:ascii="Times New Roman" w:eastAsia="Times New Roman" w:hAnsi="Times New Roman" w:cs="Times New Roman"/>
          <w:sz w:val="28"/>
          <w:szCs w:val="28"/>
          <w:lang w:eastAsia="ru-RU"/>
        </w:rPr>
      </w:pPr>
      <w:r w:rsidRPr="00387BB7">
        <w:rPr>
          <w:rFonts w:ascii="Times New Roman" w:eastAsia="Times New Roman" w:hAnsi="Times New Roman" w:cs="Times New Roman"/>
          <w:noProof/>
          <w:sz w:val="28"/>
          <w:szCs w:val="28"/>
          <w:lang w:eastAsia="ru-RU"/>
        </w:rPr>
        <w:lastRenderedPageBreak/>
        <w:drawing>
          <wp:anchor distT="0" distB="0" distL="114300" distR="114300" simplePos="0" relativeHeight="251662848" behindDoc="0" locked="0" layoutInCell="1" allowOverlap="1" wp14:anchorId="49CDB65E" wp14:editId="38EC106B">
            <wp:simplePos x="0" y="0"/>
            <wp:positionH relativeFrom="margin">
              <wp:posOffset>-840655</wp:posOffset>
            </wp:positionH>
            <wp:positionV relativeFrom="margin">
              <wp:posOffset>-4189</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387BB7">
        <w:rPr>
          <w:rFonts w:ascii="Times New Roman" w:eastAsia="Times New Roman" w:hAnsi="Times New Roman" w:cs="Times New Roman"/>
          <w:sz w:val="28"/>
          <w:szCs w:val="28"/>
          <w:lang w:eastAsia="ru-RU"/>
        </w:rPr>
        <w:t xml:space="preserve"> </w:t>
      </w:r>
      <w:r w:rsidR="000D7ED1" w:rsidRPr="00387BB7">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5E4DEF25" w14:textId="77777777" w:rsidR="000D7ED1" w:rsidRPr="00387BB7" w:rsidRDefault="000D7ED1" w:rsidP="00387BB7">
      <w:pPr>
        <w:spacing w:after="0" w:line="240" w:lineRule="auto"/>
        <w:jc w:val="center"/>
        <w:rPr>
          <w:rFonts w:ascii="Times New Roman" w:eastAsia="Times New Roman" w:hAnsi="Times New Roman" w:cs="Times New Roman"/>
          <w:sz w:val="28"/>
          <w:szCs w:val="28"/>
          <w:lang w:eastAsia="ru-RU"/>
        </w:rPr>
      </w:pPr>
      <w:r w:rsidRPr="00387BB7">
        <w:rPr>
          <w:rFonts w:ascii="Times New Roman" w:eastAsia="Times New Roman" w:hAnsi="Times New Roman" w:cs="Times New Roman"/>
          <w:sz w:val="28"/>
          <w:szCs w:val="28"/>
          <w:lang w:eastAsia="ru-RU"/>
        </w:rPr>
        <w:t>«Всероссийская академия внешней торговли</w:t>
      </w:r>
    </w:p>
    <w:p w14:paraId="6EDC58CC" w14:textId="77777777" w:rsidR="000D7ED1" w:rsidRPr="00387BB7" w:rsidRDefault="000D7ED1" w:rsidP="00387BB7">
      <w:pPr>
        <w:spacing w:after="0" w:line="240" w:lineRule="auto"/>
        <w:jc w:val="center"/>
        <w:rPr>
          <w:rFonts w:ascii="Times New Roman" w:eastAsia="Times New Roman" w:hAnsi="Times New Roman" w:cs="Times New Roman"/>
          <w:sz w:val="28"/>
          <w:szCs w:val="28"/>
          <w:lang w:eastAsia="ru-RU"/>
        </w:rPr>
      </w:pPr>
      <w:r w:rsidRPr="00387BB7">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16477BB4" w14:textId="77777777" w:rsidR="000D7ED1" w:rsidRPr="00387BB7" w:rsidRDefault="000D7ED1" w:rsidP="00387BB7">
      <w:pPr>
        <w:spacing w:after="0" w:line="240" w:lineRule="auto"/>
        <w:jc w:val="center"/>
        <w:rPr>
          <w:rFonts w:ascii="Times New Roman" w:eastAsia="Calibri" w:hAnsi="Times New Roman" w:cs="Times New Roman"/>
          <w:sz w:val="28"/>
          <w:szCs w:val="28"/>
          <w:lang w:eastAsia="ru-RU"/>
        </w:rPr>
      </w:pPr>
      <w:r w:rsidRPr="00387BB7">
        <w:rPr>
          <w:rFonts w:ascii="Times New Roman" w:hAnsi="Times New Roman" w:cs="Times New Roman"/>
          <w:noProof/>
          <w:sz w:val="28"/>
          <w:szCs w:val="28"/>
          <w:lang w:eastAsia="ru-RU"/>
        </w:rPr>
        <mc:AlternateContent>
          <mc:Choice Requires="wps">
            <w:drawing>
              <wp:anchor distT="0" distB="0" distL="114300" distR="114300" simplePos="0" relativeHeight="251656704" behindDoc="0" locked="0" layoutInCell="1" allowOverlap="1" wp14:anchorId="5D840F6F" wp14:editId="2E50EB45">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2910A" id="Прямая соединительная линия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4F6169F4" w14:textId="77777777" w:rsidR="000D7ED1" w:rsidRPr="00387BB7" w:rsidRDefault="00B53472"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87BB7">
        <w:rPr>
          <w:rFonts w:ascii="Times New Roman" w:eastAsia="Calibri" w:hAnsi="Times New Roman" w:cs="Times New Roman"/>
          <w:b/>
          <w:bCs/>
          <w:caps/>
          <w:sz w:val="28"/>
          <w:szCs w:val="28"/>
          <w:lang w:eastAsia="ru-RU"/>
        </w:rPr>
        <w:t xml:space="preserve">КАФЕДРА </w:t>
      </w:r>
      <w:r w:rsidR="0011482B" w:rsidRPr="00387BB7">
        <w:rPr>
          <w:rFonts w:ascii="Times New Roman" w:eastAsia="Calibri" w:hAnsi="Times New Roman" w:cs="Times New Roman"/>
          <w:b/>
          <w:bCs/>
          <w:caps/>
          <w:sz w:val="28"/>
          <w:szCs w:val="28"/>
          <w:lang w:eastAsia="ru-RU"/>
        </w:rPr>
        <w:t>«</w:t>
      </w:r>
      <w:r w:rsidRPr="00387BB7">
        <w:rPr>
          <w:rFonts w:ascii="Times New Roman" w:eastAsia="Calibri" w:hAnsi="Times New Roman" w:cs="Times New Roman"/>
          <w:b/>
          <w:bCs/>
          <w:caps/>
          <w:sz w:val="28"/>
          <w:szCs w:val="28"/>
          <w:lang w:eastAsia="ru-RU"/>
        </w:rPr>
        <w:t>ЕстественныЕ</w:t>
      </w:r>
      <w:r w:rsidR="000D7ED1" w:rsidRPr="00387BB7">
        <w:rPr>
          <w:rFonts w:ascii="Times New Roman" w:eastAsia="Calibri" w:hAnsi="Times New Roman" w:cs="Times New Roman"/>
          <w:b/>
          <w:bCs/>
          <w:caps/>
          <w:sz w:val="28"/>
          <w:szCs w:val="28"/>
          <w:lang w:eastAsia="ru-RU"/>
        </w:rPr>
        <w:t xml:space="preserve"> и социально-гуманитарны</w:t>
      </w:r>
      <w:r w:rsidRPr="00387BB7">
        <w:rPr>
          <w:rFonts w:ascii="Times New Roman" w:eastAsia="Calibri" w:hAnsi="Times New Roman" w:cs="Times New Roman"/>
          <w:b/>
          <w:bCs/>
          <w:caps/>
          <w:sz w:val="28"/>
          <w:szCs w:val="28"/>
          <w:lang w:eastAsia="ru-RU"/>
        </w:rPr>
        <w:t>Е</w:t>
      </w:r>
      <w:r w:rsidR="000D7ED1" w:rsidRPr="00387BB7">
        <w:rPr>
          <w:rFonts w:ascii="Times New Roman" w:eastAsia="Calibri" w:hAnsi="Times New Roman" w:cs="Times New Roman"/>
          <w:b/>
          <w:bCs/>
          <w:caps/>
          <w:sz w:val="28"/>
          <w:szCs w:val="28"/>
          <w:lang w:eastAsia="ru-RU"/>
        </w:rPr>
        <w:t xml:space="preserve"> наук</w:t>
      </w:r>
      <w:r w:rsidRPr="00387BB7">
        <w:rPr>
          <w:rFonts w:ascii="Times New Roman" w:eastAsia="Calibri" w:hAnsi="Times New Roman" w:cs="Times New Roman"/>
          <w:b/>
          <w:bCs/>
          <w:caps/>
          <w:sz w:val="28"/>
          <w:szCs w:val="28"/>
          <w:lang w:eastAsia="ru-RU"/>
        </w:rPr>
        <w:t>и</w:t>
      </w:r>
      <w:r w:rsidR="0011482B" w:rsidRPr="00387BB7">
        <w:rPr>
          <w:rFonts w:ascii="Times New Roman" w:eastAsia="Calibri" w:hAnsi="Times New Roman" w:cs="Times New Roman"/>
          <w:b/>
          <w:bCs/>
          <w:caps/>
          <w:sz w:val="28"/>
          <w:szCs w:val="28"/>
          <w:lang w:eastAsia="ru-RU"/>
        </w:rPr>
        <w:t>»</w:t>
      </w:r>
    </w:p>
    <w:p w14:paraId="672A8D01"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670579F"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EDE5D0D"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3A4CA50"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3F22C03"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bookmarkStart w:id="1" w:name="_GoBack"/>
      <w:bookmarkEnd w:id="1"/>
    </w:p>
    <w:p w14:paraId="0C8F5DD6"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30FA00C"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97BED3D"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24900D2"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5B152F4"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EC82C3D"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055F296"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87BB7">
        <w:rPr>
          <w:rFonts w:ascii="Times New Roman" w:eastAsia="Times New Roman" w:hAnsi="Times New Roman" w:cs="Times New Roman"/>
          <w:b/>
          <w:caps/>
          <w:sz w:val="28"/>
          <w:szCs w:val="28"/>
          <w:lang w:eastAsia="ru-RU"/>
        </w:rPr>
        <w:t xml:space="preserve"> ОЦЕНОЧНЫе СРЕДСТВа </w:t>
      </w:r>
    </w:p>
    <w:p w14:paraId="7C481079"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14:paraId="73ACE3B2"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387BB7">
        <w:rPr>
          <w:rFonts w:ascii="Times New Roman" w:eastAsia="Times New Roman" w:hAnsi="Times New Roman" w:cs="Times New Roman"/>
          <w:sz w:val="28"/>
          <w:szCs w:val="28"/>
          <w:lang w:eastAsia="ru-RU"/>
        </w:rPr>
        <w:t>по дисциплине</w:t>
      </w:r>
      <w:r w:rsidRPr="00387BB7">
        <w:rPr>
          <w:rFonts w:ascii="Times New Roman" w:eastAsia="Times New Roman" w:hAnsi="Times New Roman" w:cs="Times New Roman"/>
          <w:b/>
          <w:sz w:val="28"/>
          <w:szCs w:val="28"/>
          <w:lang w:eastAsia="ru-RU"/>
        </w:rPr>
        <w:t xml:space="preserve"> «</w:t>
      </w:r>
      <w:r w:rsidR="00C2297F" w:rsidRPr="00387BB7">
        <w:rPr>
          <w:rFonts w:ascii="Times New Roman" w:eastAsia="Times New Roman" w:hAnsi="Times New Roman" w:cs="Times New Roman"/>
          <w:b/>
          <w:sz w:val="28"/>
          <w:szCs w:val="28"/>
          <w:lang w:eastAsia="ru-RU"/>
        </w:rPr>
        <w:t>Безопасность жизнедеятельности</w:t>
      </w:r>
      <w:r w:rsidRPr="00387BB7">
        <w:rPr>
          <w:rFonts w:ascii="Times New Roman" w:eastAsia="Times New Roman" w:hAnsi="Times New Roman" w:cs="Times New Roman"/>
          <w:b/>
          <w:sz w:val="28"/>
          <w:szCs w:val="28"/>
          <w:lang w:eastAsia="ru-RU"/>
        </w:rPr>
        <w:t>»</w:t>
      </w:r>
    </w:p>
    <w:p w14:paraId="4AA827EA" w14:textId="77777777" w:rsidR="00E7670B" w:rsidRPr="00387BB7" w:rsidRDefault="00A56BF8" w:rsidP="00387BB7">
      <w:pPr>
        <w:spacing w:after="0" w:line="240" w:lineRule="auto"/>
        <w:jc w:val="center"/>
        <w:rPr>
          <w:rFonts w:ascii="Times New Roman" w:eastAsia="Calibri" w:hAnsi="Times New Roman" w:cs="Times New Roman"/>
          <w:sz w:val="28"/>
          <w:szCs w:val="28"/>
          <w:lang w:eastAsia="ru-RU"/>
        </w:rPr>
      </w:pPr>
      <w:r w:rsidRPr="00387BB7">
        <w:rPr>
          <w:rFonts w:ascii="Times New Roman" w:eastAsia="Calibri" w:hAnsi="Times New Roman" w:cs="Times New Roman"/>
          <w:sz w:val="28"/>
          <w:szCs w:val="28"/>
          <w:lang w:eastAsia="ru-RU"/>
        </w:rPr>
        <w:t xml:space="preserve">по направлению подготовки </w:t>
      </w:r>
      <w:r w:rsidR="00E7670B" w:rsidRPr="00387BB7">
        <w:rPr>
          <w:rFonts w:ascii="Times New Roman" w:eastAsia="Calibri" w:hAnsi="Times New Roman" w:cs="Times New Roman"/>
          <w:sz w:val="28"/>
          <w:szCs w:val="28"/>
          <w:lang w:eastAsia="ru-RU"/>
        </w:rPr>
        <w:t>38.03.01 «Экономика»</w:t>
      </w:r>
    </w:p>
    <w:p w14:paraId="3010066A" w14:textId="77777777" w:rsidR="00E7670B" w:rsidRPr="00387BB7" w:rsidRDefault="00E7670B" w:rsidP="00387BB7">
      <w:pPr>
        <w:spacing w:after="0" w:line="240" w:lineRule="auto"/>
        <w:jc w:val="center"/>
        <w:rPr>
          <w:rFonts w:ascii="Arial" w:eastAsia="Times New Roman" w:hAnsi="Arial" w:cs="Arial"/>
          <w:sz w:val="28"/>
          <w:szCs w:val="28"/>
          <w:u w:val="single"/>
          <w:lang w:eastAsia="ru-RU"/>
        </w:rPr>
      </w:pPr>
      <w:r w:rsidRPr="00387BB7">
        <w:rPr>
          <w:rFonts w:ascii="Times New Roman" w:eastAsia="Calibri" w:hAnsi="Times New Roman" w:cs="Times New Roman"/>
          <w:sz w:val="28"/>
          <w:szCs w:val="28"/>
          <w:lang w:eastAsia="ru-RU"/>
        </w:rPr>
        <w:t>Направленность (профиль) «</w:t>
      </w:r>
      <w:r w:rsidRPr="00387BB7">
        <w:rPr>
          <w:rFonts w:ascii="Times New Roman" w:eastAsia="Times New Roman" w:hAnsi="Times New Roman" w:cs="Times New Roman"/>
          <w:sz w:val="28"/>
          <w:szCs w:val="28"/>
          <w:lang w:eastAsia="ru-RU"/>
        </w:rPr>
        <w:t>Экономика предприятий и организаций»</w:t>
      </w:r>
    </w:p>
    <w:p w14:paraId="71D2D224" w14:textId="77777777" w:rsidR="00E7670B" w:rsidRPr="00387BB7" w:rsidRDefault="00E7670B" w:rsidP="00387BB7">
      <w:pPr>
        <w:spacing w:after="0" w:line="240" w:lineRule="auto"/>
        <w:jc w:val="center"/>
        <w:rPr>
          <w:rFonts w:ascii="Times New Roman" w:eastAsia="Times New Roman" w:hAnsi="Times New Roman" w:cs="Times New Roman"/>
          <w:i/>
          <w:sz w:val="28"/>
          <w:szCs w:val="28"/>
          <w:lang w:eastAsia="ru-RU"/>
        </w:rPr>
      </w:pPr>
      <w:r w:rsidRPr="00387BB7">
        <w:rPr>
          <w:rFonts w:ascii="Times New Roman" w:eastAsia="Times New Roman" w:hAnsi="Times New Roman" w:cs="Times New Roman"/>
          <w:i/>
          <w:sz w:val="28"/>
          <w:szCs w:val="28"/>
          <w:lang w:eastAsia="ru-RU"/>
        </w:rPr>
        <w:t>уровень бакалавриата</w:t>
      </w:r>
    </w:p>
    <w:p w14:paraId="3FD4B3C7" w14:textId="40EF87A8" w:rsidR="00E7670B" w:rsidRPr="00387BB7" w:rsidRDefault="00E527F2" w:rsidP="00387BB7">
      <w:pPr>
        <w:suppressAutoHyphens/>
        <w:spacing w:after="0" w:line="240" w:lineRule="auto"/>
        <w:jc w:val="center"/>
        <w:rPr>
          <w:rFonts w:ascii="Times New Roman" w:eastAsia="Calibri" w:hAnsi="Times New Roman" w:cs="Times New Roman"/>
          <w:sz w:val="28"/>
          <w:szCs w:val="28"/>
          <w:lang w:eastAsia="ru-RU"/>
        </w:rPr>
      </w:pPr>
      <w:r w:rsidRPr="00387BB7">
        <w:rPr>
          <w:rFonts w:ascii="Times New Roman" w:eastAsia="Calibri" w:hAnsi="Times New Roman" w:cs="Times New Roman"/>
          <w:i/>
          <w:sz w:val="28"/>
          <w:szCs w:val="28"/>
          <w:lang w:eastAsia="ru-RU"/>
        </w:rPr>
        <w:t>Обязательная</w:t>
      </w:r>
      <w:r w:rsidR="00E7670B" w:rsidRPr="00387BB7">
        <w:rPr>
          <w:rFonts w:ascii="Times New Roman" w:eastAsia="Calibri" w:hAnsi="Times New Roman" w:cs="Times New Roman"/>
          <w:i/>
          <w:sz w:val="28"/>
          <w:szCs w:val="28"/>
          <w:lang w:eastAsia="ru-RU"/>
        </w:rPr>
        <w:t xml:space="preserve"> часть</w:t>
      </w:r>
    </w:p>
    <w:p w14:paraId="5E01A724" w14:textId="77777777" w:rsidR="00A56BF8" w:rsidRPr="00387BB7" w:rsidRDefault="00A56BF8" w:rsidP="00387BB7">
      <w:pPr>
        <w:spacing w:after="0" w:line="240" w:lineRule="auto"/>
        <w:jc w:val="center"/>
        <w:rPr>
          <w:rFonts w:ascii="Times New Roman" w:eastAsia="Times New Roman" w:hAnsi="Times New Roman" w:cs="Times New Roman"/>
          <w:bCs/>
          <w:sz w:val="28"/>
          <w:szCs w:val="28"/>
          <w:lang w:eastAsia="ru-RU"/>
        </w:rPr>
      </w:pPr>
      <w:r w:rsidRPr="00387BB7">
        <w:rPr>
          <w:rFonts w:ascii="Times New Roman" w:eastAsia="Times New Roman" w:hAnsi="Times New Roman" w:cs="Times New Roman"/>
          <w:bCs/>
          <w:sz w:val="28"/>
          <w:szCs w:val="28"/>
          <w:lang w:eastAsia="ru-RU"/>
        </w:rPr>
        <w:t>Форма обучения (очная/ заочная)</w:t>
      </w:r>
    </w:p>
    <w:p w14:paraId="007605B8" w14:textId="77777777" w:rsidR="00E7670B" w:rsidRPr="00387BB7" w:rsidRDefault="00E7670B" w:rsidP="00387BB7">
      <w:pPr>
        <w:suppressAutoHyphens/>
        <w:spacing w:after="0" w:line="240" w:lineRule="auto"/>
        <w:jc w:val="center"/>
        <w:rPr>
          <w:rFonts w:ascii="Times New Roman" w:eastAsia="Calibri" w:hAnsi="Times New Roman" w:cs="Times New Roman"/>
          <w:sz w:val="28"/>
          <w:szCs w:val="28"/>
          <w:lang w:eastAsia="ru-RU"/>
        </w:rPr>
      </w:pPr>
    </w:p>
    <w:p w14:paraId="4AC61E10"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D7C2AD3" w14:textId="77777777" w:rsidR="00353223" w:rsidRPr="00387BB7" w:rsidRDefault="00353223"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F83ABE2"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965BEAA" w14:textId="77777777" w:rsidR="0042565D" w:rsidRPr="00387BB7" w:rsidRDefault="0042565D"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F50571F" w14:textId="77777777" w:rsidR="0042565D" w:rsidRPr="00387BB7" w:rsidRDefault="0042565D"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82B3886" w14:textId="77777777" w:rsidR="005E0BCB" w:rsidRPr="00387BB7" w:rsidRDefault="005E0BCB"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D24349D" w14:textId="3ED7B209" w:rsidR="000D7ED1" w:rsidRDefault="000D7ED1"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3D5E3A0" w14:textId="1E1721C9" w:rsidR="00387BB7" w:rsidRDefault="00387BB7"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877D650" w14:textId="662D3466" w:rsidR="00387BB7" w:rsidRDefault="00387BB7"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F4018CD" w14:textId="2A0BCFF9" w:rsidR="00387BB7" w:rsidRDefault="00387BB7"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2365FC5" w14:textId="41FF8CFA" w:rsidR="00387BB7" w:rsidRDefault="00387BB7"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3D03535" w14:textId="0A08A244" w:rsidR="00387BB7" w:rsidRDefault="00387BB7"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845D2DD" w14:textId="2D244530" w:rsidR="00387BB7" w:rsidRDefault="00387BB7"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37F0CB1" w14:textId="44989AED" w:rsidR="00387BB7" w:rsidRDefault="00387BB7"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87DD9B8" w14:textId="42E8F464" w:rsidR="00387BB7" w:rsidRPr="00387BB7" w:rsidRDefault="00387BB7" w:rsidP="00387BB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1032CE6" w14:textId="77777777" w:rsidR="000D7ED1" w:rsidRPr="00387BB7" w:rsidRDefault="000D7ED1" w:rsidP="00387BB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387BB7">
        <w:rPr>
          <w:rFonts w:ascii="Times New Roman" w:eastAsia="Times New Roman" w:hAnsi="Times New Roman" w:cs="Times New Roman"/>
          <w:b/>
          <w:sz w:val="28"/>
          <w:szCs w:val="28"/>
          <w:lang w:eastAsia="ru-RU"/>
        </w:rPr>
        <w:t>г. Петропавловск-Камчатский</w:t>
      </w:r>
    </w:p>
    <w:p w14:paraId="304A1F8C" w14:textId="6DC206DC" w:rsidR="00387BB7" w:rsidRDefault="00E527F2" w:rsidP="00387BB7">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387BB7">
        <w:rPr>
          <w:rFonts w:ascii="Times New Roman" w:eastAsia="Times New Roman" w:hAnsi="Times New Roman" w:cs="Times New Roman"/>
          <w:b/>
          <w:caps/>
          <w:sz w:val="28"/>
          <w:szCs w:val="28"/>
          <w:lang w:eastAsia="ru-RU"/>
        </w:rPr>
        <w:t xml:space="preserve">2023 </w:t>
      </w:r>
      <w:r w:rsidRPr="00387BB7">
        <w:rPr>
          <w:rFonts w:ascii="Times New Roman" w:eastAsia="Times New Roman" w:hAnsi="Times New Roman" w:cs="Times New Roman"/>
          <w:b/>
          <w:sz w:val="28"/>
          <w:szCs w:val="28"/>
          <w:lang w:eastAsia="ru-RU"/>
        </w:rPr>
        <w:t>год</w:t>
      </w:r>
    </w:p>
    <w:p w14:paraId="478E06E1" w14:textId="77777777" w:rsidR="00387BB7" w:rsidRPr="00387BB7" w:rsidRDefault="00387BB7" w:rsidP="00387BB7">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14:paraId="5E485317" w14:textId="77777777" w:rsidR="000D7ED1" w:rsidRPr="00A9595B" w:rsidRDefault="000D7ED1" w:rsidP="00A9595B">
      <w:pPr>
        <w:pStyle w:val="af2"/>
        <w:numPr>
          <w:ilvl w:val="1"/>
          <w:numId w:val="27"/>
        </w:numPr>
        <w:spacing w:line="360" w:lineRule="auto"/>
        <w:jc w:val="center"/>
        <w:rPr>
          <w:b/>
        </w:rPr>
      </w:pPr>
      <w:r w:rsidRPr="00A9595B">
        <w:rPr>
          <w:b/>
        </w:rPr>
        <w:t>ПАСПОРТ</w:t>
      </w:r>
    </w:p>
    <w:p w14:paraId="17A8737F" w14:textId="77777777" w:rsidR="000D7ED1" w:rsidRPr="00A9595B" w:rsidRDefault="000D7ED1" w:rsidP="00A9595B">
      <w:pPr>
        <w:spacing w:after="0" w:line="360" w:lineRule="auto"/>
        <w:jc w:val="center"/>
        <w:rPr>
          <w:rFonts w:ascii="Times New Roman" w:hAnsi="Times New Roman" w:cs="Times New Roman"/>
          <w:b/>
          <w:sz w:val="24"/>
          <w:szCs w:val="24"/>
        </w:rPr>
      </w:pPr>
      <w:r w:rsidRPr="00A9595B">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704"/>
        <w:gridCol w:w="2410"/>
        <w:gridCol w:w="6237"/>
      </w:tblGrid>
      <w:tr w:rsidR="00A9595B" w:rsidRPr="00A9595B" w14:paraId="187C5DEC" w14:textId="77777777" w:rsidTr="00C73CEC">
        <w:tc>
          <w:tcPr>
            <w:tcW w:w="704" w:type="dxa"/>
            <w:tcBorders>
              <w:top w:val="single" w:sz="4" w:space="0" w:color="auto"/>
              <w:left w:val="single" w:sz="4" w:space="0" w:color="auto"/>
              <w:bottom w:val="single" w:sz="4" w:space="0" w:color="auto"/>
              <w:right w:val="single" w:sz="4" w:space="0" w:color="auto"/>
            </w:tcBorders>
            <w:vAlign w:val="center"/>
            <w:hideMark/>
          </w:tcPr>
          <w:p w14:paraId="34639652" w14:textId="77777777" w:rsidR="000D7ED1" w:rsidRPr="00A9595B" w:rsidRDefault="000D7ED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w:t>
            </w:r>
          </w:p>
          <w:p w14:paraId="6B8A90B1" w14:textId="77777777" w:rsidR="000D7ED1" w:rsidRPr="00A9595B" w:rsidRDefault="000D7ED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DDCC63" w14:textId="77777777" w:rsidR="000D7ED1" w:rsidRPr="00A9595B" w:rsidRDefault="000D7ED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0F6D600" w14:textId="77777777" w:rsidR="000D7ED1" w:rsidRPr="00A9595B" w:rsidRDefault="000D7ED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 xml:space="preserve">Оценочные средства </w:t>
            </w:r>
          </w:p>
        </w:tc>
      </w:tr>
      <w:tr w:rsidR="000D7ED1" w:rsidRPr="00A9595B" w14:paraId="69136424" w14:textId="77777777" w:rsidTr="00C73CEC">
        <w:tc>
          <w:tcPr>
            <w:tcW w:w="704" w:type="dxa"/>
            <w:tcBorders>
              <w:top w:val="single" w:sz="4" w:space="0" w:color="auto"/>
              <w:left w:val="single" w:sz="4" w:space="0" w:color="auto"/>
              <w:bottom w:val="single" w:sz="4" w:space="0" w:color="auto"/>
              <w:right w:val="single" w:sz="4" w:space="0" w:color="auto"/>
            </w:tcBorders>
            <w:vAlign w:val="center"/>
          </w:tcPr>
          <w:p w14:paraId="762BE8BF" w14:textId="77777777" w:rsidR="000D7ED1" w:rsidRPr="00A9595B" w:rsidRDefault="00C73CEC"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D8CCDB4" w14:textId="1F8032DC" w:rsidR="000D7ED1" w:rsidRPr="00A9595B" w:rsidRDefault="00E41869"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УК-8</w:t>
            </w:r>
            <w:r w:rsidR="004314A2" w:rsidRPr="00A9595B">
              <w:rPr>
                <w:rFonts w:ascii="Times New Roman" w:hAnsi="Times New Roman" w:cs="Times New Roman"/>
                <w:sz w:val="24"/>
                <w:szCs w:val="24"/>
              </w:rPr>
              <w:t>, ОПК-4</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DBC3A3F" w14:textId="77777777" w:rsidR="000D7ED1" w:rsidRPr="00A9595B" w:rsidRDefault="000D7ED1" w:rsidP="00A9595B">
            <w:pPr>
              <w:spacing w:after="0" w:line="240" w:lineRule="auto"/>
              <w:rPr>
                <w:rFonts w:ascii="Times New Roman" w:hAnsi="Times New Roman" w:cs="Times New Roman"/>
                <w:sz w:val="24"/>
                <w:szCs w:val="24"/>
              </w:rPr>
            </w:pPr>
            <w:r w:rsidRPr="00A9595B">
              <w:rPr>
                <w:rFonts w:ascii="Times New Roman" w:hAnsi="Times New Roman" w:cs="Times New Roman"/>
                <w:sz w:val="24"/>
                <w:szCs w:val="24"/>
              </w:rPr>
              <w:t xml:space="preserve">Реферат, доклад, эссе, тест, </w:t>
            </w:r>
            <w:r w:rsidR="000167BD" w:rsidRPr="00A9595B">
              <w:rPr>
                <w:rFonts w:ascii="Times New Roman" w:hAnsi="Times New Roman" w:cs="Times New Roman"/>
                <w:sz w:val="24"/>
                <w:szCs w:val="24"/>
              </w:rPr>
              <w:t xml:space="preserve">конспект, </w:t>
            </w:r>
            <w:r w:rsidR="00C73CEC" w:rsidRPr="00A9595B">
              <w:rPr>
                <w:rFonts w:ascii="Times New Roman" w:hAnsi="Times New Roman" w:cs="Times New Roman"/>
                <w:sz w:val="24"/>
                <w:szCs w:val="24"/>
              </w:rPr>
              <w:t xml:space="preserve">задания, </w:t>
            </w:r>
            <w:r w:rsidR="00163E94" w:rsidRPr="00A9595B">
              <w:rPr>
                <w:rFonts w:ascii="Times New Roman" w:hAnsi="Times New Roman" w:cs="Times New Roman"/>
                <w:sz w:val="24"/>
                <w:szCs w:val="24"/>
              </w:rPr>
              <w:t>глоссарий</w:t>
            </w:r>
            <w:r w:rsidR="000167BD" w:rsidRPr="00A9595B">
              <w:rPr>
                <w:rFonts w:ascii="Times New Roman" w:hAnsi="Times New Roman" w:cs="Times New Roman"/>
                <w:sz w:val="24"/>
                <w:szCs w:val="24"/>
              </w:rPr>
              <w:t xml:space="preserve">, </w:t>
            </w:r>
            <w:r w:rsidRPr="00A9595B">
              <w:rPr>
                <w:rFonts w:ascii="Times New Roman" w:hAnsi="Times New Roman" w:cs="Times New Roman"/>
                <w:sz w:val="24"/>
                <w:szCs w:val="24"/>
              </w:rPr>
              <w:t xml:space="preserve">устный ответ, </w:t>
            </w:r>
            <w:r w:rsidR="00C73CEC" w:rsidRPr="00A9595B">
              <w:rPr>
                <w:rFonts w:ascii="Times New Roman" w:eastAsia="Times New Roman" w:hAnsi="Times New Roman" w:cs="Times New Roman"/>
                <w:sz w:val="24"/>
                <w:szCs w:val="24"/>
                <w:lang w:eastAsia="ru-RU"/>
              </w:rPr>
              <w:t>дискуссия с представителями</w:t>
            </w:r>
            <w:r w:rsidR="006F0F0A" w:rsidRPr="00A9595B">
              <w:rPr>
                <w:rFonts w:ascii="Times New Roman" w:eastAsia="Times New Roman" w:hAnsi="Times New Roman" w:cs="Times New Roman"/>
                <w:sz w:val="24"/>
                <w:szCs w:val="24"/>
                <w:lang w:eastAsia="ru-RU"/>
              </w:rPr>
              <w:t xml:space="preserve"> МЧС</w:t>
            </w:r>
            <w:r w:rsidR="00C73CEC" w:rsidRPr="00A9595B">
              <w:rPr>
                <w:rFonts w:ascii="Times New Roman" w:eastAsia="Times New Roman" w:hAnsi="Times New Roman" w:cs="Times New Roman"/>
                <w:sz w:val="24"/>
                <w:szCs w:val="24"/>
                <w:lang w:eastAsia="ru-RU"/>
              </w:rPr>
              <w:t xml:space="preserve">,  </w:t>
            </w:r>
            <w:r w:rsidRPr="00A9595B">
              <w:rPr>
                <w:rFonts w:ascii="Times New Roman" w:hAnsi="Times New Roman" w:cs="Times New Roman"/>
                <w:sz w:val="24"/>
                <w:szCs w:val="24"/>
              </w:rPr>
              <w:t>контрольные вопросы, выносимые на зачет</w:t>
            </w:r>
            <w:r w:rsidR="0042565D" w:rsidRPr="00A9595B">
              <w:rPr>
                <w:rFonts w:ascii="Times New Roman" w:hAnsi="Times New Roman" w:cs="Times New Roman"/>
                <w:sz w:val="24"/>
                <w:szCs w:val="24"/>
              </w:rPr>
              <w:t>, глоссарий</w:t>
            </w:r>
          </w:p>
        </w:tc>
      </w:tr>
    </w:tbl>
    <w:p w14:paraId="27F5B097" w14:textId="77777777" w:rsidR="000D7ED1" w:rsidRPr="00A9595B" w:rsidRDefault="000D7ED1" w:rsidP="00A9595B">
      <w:pPr>
        <w:spacing w:after="0" w:line="360" w:lineRule="auto"/>
        <w:jc w:val="center"/>
        <w:rPr>
          <w:rFonts w:ascii="Times New Roman" w:hAnsi="Times New Roman" w:cs="Times New Roman"/>
          <w:b/>
          <w:sz w:val="24"/>
          <w:szCs w:val="24"/>
        </w:rPr>
      </w:pPr>
    </w:p>
    <w:p w14:paraId="17845FD5" w14:textId="77777777" w:rsidR="000D7ED1" w:rsidRPr="00A9595B" w:rsidRDefault="000D7ED1" w:rsidP="00A9595B">
      <w:pPr>
        <w:pStyle w:val="33"/>
        <w:shd w:val="clear" w:color="auto" w:fill="auto"/>
        <w:spacing w:line="360" w:lineRule="auto"/>
        <w:ind w:firstLine="709"/>
        <w:jc w:val="both"/>
        <w:rPr>
          <w:sz w:val="24"/>
          <w:szCs w:val="24"/>
        </w:rPr>
      </w:pPr>
      <w:r w:rsidRPr="00A9595B">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A9595B" w:rsidRPr="00A9595B" w14:paraId="1E2B3D3C"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4C5D3316" w14:textId="77777777" w:rsidR="000D7ED1" w:rsidRPr="00A9595B" w:rsidRDefault="000D7ED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w:t>
            </w:r>
          </w:p>
          <w:p w14:paraId="2E7DC27D" w14:textId="77777777" w:rsidR="000D7ED1" w:rsidRPr="00A9595B" w:rsidRDefault="000D7ED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п/п</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9AF3AD" w14:textId="77777777" w:rsidR="000D7ED1" w:rsidRPr="00A9595B" w:rsidRDefault="000D7ED1" w:rsidP="00A9595B">
            <w:pPr>
              <w:pStyle w:val="26"/>
              <w:shd w:val="clear" w:color="auto" w:fill="auto"/>
              <w:spacing w:before="0" w:after="0" w:line="240" w:lineRule="auto"/>
              <w:rPr>
                <w:b w:val="0"/>
                <w:i/>
                <w:sz w:val="24"/>
                <w:szCs w:val="24"/>
              </w:rPr>
            </w:pPr>
            <w:r w:rsidRPr="00A9595B">
              <w:rPr>
                <w:rStyle w:val="29"/>
                <w:color w:val="auto"/>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8830B84" w14:textId="77777777" w:rsidR="000D7ED1" w:rsidRPr="00A9595B" w:rsidRDefault="000D7ED1" w:rsidP="00A9595B">
            <w:pPr>
              <w:pStyle w:val="26"/>
              <w:shd w:val="clear" w:color="auto" w:fill="auto"/>
              <w:spacing w:before="0" w:after="0" w:line="240" w:lineRule="auto"/>
              <w:rPr>
                <w:b w:val="0"/>
                <w:i/>
                <w:sz w:val="24"/>
                <w:szCs w:val="24"/>
              </w:rPr>
            </w:pPr>
            <w:r w:rsidRPr="00A9595B">
              <w:rPr>
                <w:rStyle w:val="29"/>
                <w:color w:val="auto"/>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hideMark/>
          </w:tcPr>
          <w:p w14:paraId="165D8E5D" w14:textId="77777777" w:rsidR="000D7ED1" w:rsidRPr="00A9595B" w:rsidRDefault="000D7ED1" w:rsidP="00A9595B">
            <w:pPr>
              <w:pStyle w:val="26"/>
              <w:shd w:val="clear" w:color="auto" w:fill="auto"/>
              <w:spacing w:before="0" w:after="0" w:line="240" w:lineRule="auto"/>
              <w:rPr>
                <w:b w:val="0"/>
                <w:i/>
                <w:sz w:val="24"/>
                <w:szCs w:val="24"/>
              </w:rPr>
            </w:pPr>
            <w:r w:rsidRPr="00A9595B">
              <w:rPr>
                <w:rStyle w:val="29"/>
                <w:color w:val="auto"/>
              </w:rPr>
              <w:t>Форма контроля и оценки результатов обучения</w:t>
            </w:r>
          </w:p>
        </w:tc>
      </w:tr>
      <w:tr w:rsidR="00A9595B" w:rsidRPr="00A9595B" w14:paraId="51AFD9DB"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7BD8EA27" w14:textId="77777777" w:rsidR="000D7ED1" w:rsidRPr="00A9595B" w:rsidRDefault="000D7ED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14:paraId="4B9BE5AF"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hideMark/>
          </w:tcPr>
          <w:p w14:paraId="36C74CCE" w14:textId="77777777" w:rsidR="000D7ED1" w:rsidRPr="00A9595B" w:rsidRDefault="000D7ED1" w:rsidP="00A9595B">
            <w:pPr>
              <w:pStyle w:val="26"/>
              <w:shd w:val="clear" w:color="auto" w:fill="auto"/>
              <w:spacing w:before="0" w:after="0" w:line="240" w:lineRule="auto"/>
              <w:jc w:val="both"/>
              <w:rPr>
                <w:b w:val="0"/>
                <w:sz w:val="24"/>
                <w:szCs w:val="24"/>
              </w:rPr>
            </w:pPr>
            <w:r w:rsidRPr="00A9595B">
              <w:rPr>
                <w:b w:val="0"/>
                <w:sz w:val="24"/>
                <w:szCs w:val="24"/>
              </w:rPr>
              <w:t>Научные статьи, письменные работы, вопросы к зачету, реферат, тест, док</w:t>
            </w:r>
            <w:r w:rsidR="0042565D" w:rsidRPr="00A9595B">
              <w:rPr>
                <w:b w:val="0"/>
                <w:sz w:val="24"/>
                <w:szCs w:val="24"/>
              </w:rPr>
              <w:t>лад в презентации, эссе, глоссарий</w:t>
            </w:r>
          </w:p>
        </w:tc>
        <w:tc>
          <w:tcPr>
            <w:tcW w:w="2381" w:type="dxa"/>
            <w:tcBorders>
              <w:top w:val="single" w:sz="4" w:space="0" w:color="auto"/>
              <w:left w:val="single" w:sz="4" w:space="0" w:color="auto"/>
              <w:bottom w:val="single" w:sz="4" w:space="0" w:color="auto"/>
              <w:right w:val="single" w:sz="4" w:space="0" w:color="auto"/>
            </w:tcBorders>
            <w:hideMark/>
          </w:tcPr>
          <w:p w14:paraId="16DA59B3"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Преимущественно письменная проверка</w:t>
            </w:r>
          </w:p>
        </w:tc>
      </w:tr>
      <w:tr w:rsidR="00A9595B" w:rsidRPr="00A9595B" w14:paraId="4A94CFE9"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62457861" w14:textId="77777777" w:rsidR="000D7ED1" w:rsidRPr="00A9595B" w:rsidRDefault="000D7ED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1E280891"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hideMark/>
          </w:tcPr>
          <w:p w14:paraId="00DD68AA" w14:textId="77777777" w:rsidR="000D7ED1" w:rsidRPr="00A9595B" w:rsidRDefault="000D7ED1" w:rsidP="00A9595B">
            <w:pPr>
              <w:pStyle w:val="26"/>
              <w:shd w:val="clear" w:color="auto" w:fill="auto"/>
              <w:spacing w:before="0" w:after="0" w:line="240" w:lineRule="auto"/>
              <w:jc w:val="both"/>
              <w:rPr>
                <w:b w:val="0"/>
                <w:sz w:val="24"/>
                <w:szCs w:val="24"/>
              </w:rPr>
            </w:pPr>
            <w:r w:rsidRPr="00A9595B">
              <w:rPr>
                <w:b w:val="0"/>
                <w:sz w:val="24"/>
                <w:szCs w:val="24"/>
              </w:rPr>
              <w:t xml:space="preserve">устный опрос, </w:t>
            </w:r>
            <w:r w:rsidRPr="00A9595B">
              <w:rPr>
                <w:b w:val="0"/>
                <w:sz w:val="24"/>
                <w:szCs w:val="24"/>
                <w:lang w:eastAsia="ru-RU"/>
              </w:rPr>
              <w:t>дискуссия</w:t>
            </w:r>
            <w:r w:rsidR="00C73CEC" w:rsidRPr="00A9595B">
              <w:rPr>
                <w:sz w:val="24"/>
                <w:szCs w:val="24"/>
                <w:lang w:eastAsia="ru-RU"/>
              </w:rPr>
              <w:t xml:space="preserve"> с </w:t>
            </w:r>
            <w:r w:rsidR="006F0F0A" w:rsidRPr="00A9595B">
              <w:rPr>
                <w:b w:val="0"/>
                <w:sz w:val="24"/>
                <w:szCs w:val="24"/>
                <w:lang w:eastAsia="ru-RU"/>
              </w:rPr>
              <w:t xml:space="preserve">представителями МЧС </w:t>
            </w:r>
            <w:r w:rsidRPr="00A9595B">
              <w:rPr>
                <w:b w:val="0"/>
                <w:sz w:val="24"/>
                <w:szCs w:val="24"/>
                <w:lang w:eastAsia="ru-RU"/>
              </w:rPr>
              <w:t xml:space="preserve">с </w:t>
            </w:r>
            <w:r w:rsidRPr="00A9595B">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14:paraId="4904E7E5"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Преимущественно устная проверка</w:t>
            </w:r>
          </w:p>
          <w:p w14:paraId="5C41277D"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(индивидуально)</w:t>
            </w:r>
          </w:p>
        </w:tc>
      </w:tr>
      <w:tr w:rsidR="000D7ED1" w:rsidRPr="00A9595B" w14:paraId="2D406F93"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49F8EDE4" w14:textId="77777777" w:rsidR="000D7ED1" w:rsidRPr="00A9595B" w:rsidRDefault="000D7ED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14:paraId="6DCB3245"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С нарушением опорно</w:t>
            </w:r>
            <w:r w:rsidRPr="00A9595B">
              <w:rPr>
                <w:b w:val="0"/>
                <w:sz w:val="24"/>
                <w:szCs w:val="24"/>
              </w:rPr>
              <w:softHyphen/>
              <w:t>двигательного аппарата</w:t>
            </w:r>
          </w:p>
        </w:tc>
        <w:tc>
          <w:tcPr>
            <w:tcW w:w="4678" w:type="dxa"/>
            <w:tcBorders>
              <w:top w:val="single" w:sz="4" w:space="0" w:color="auto"/>
              <w:left w:val="single" w:sz="4" w:space="0" w:color="auto"/>
              <w:bottom w:val="single" w:sz="4" w:space="0" w:color="auto"/>
              <w:right w:val="single" w:sz="4" w:space="0" w:color="auto"/>
            </w:tcBorders>
            <w:hideMark/>
          </w:tcPr>
          <w:p w14:paraId="2754773B" w14:textId="77777777" w:rsidR="000D7ED1" w:rsidRPr="00A9595B" w:rsidRDefault="000D7ED1" w:rsidP="00A9595B">
            <w:pPr>
              <w:pStyle w:val="26"/>
              <w:shd w:val="clear" w:color="auto" w:fill="auto"/>
              <w:spacing w:before="0" w:after="0" w:line="240" w:lineRule="auto"/>
              <w:jc w:val="both"/>
              <w:rPr>
                <w:b w:val="0"/>
                <w:sz w:val="24"/>
                <w:szCs w:val="24"/>
              </w:rPr>
            </w:pPr>
            <w:r w:rsidRPr="00A9595B">
              <w:rPr>
                <w:b w:val="0"/>
                <w:sz w:val="24"/>
                <w:szCs w:val="24"/>
              </w:rPr>
              <w:t xml:space="preserve">Реферат, доклад, эссе, тест, творческое задание, научные статьи, </w:t>
            </w:r>
            <w:r w:rsidR="00C73CEC" w:rsidRPr="00A9595B">
              <w:rPr>
                <w:sz w:val="24"/>
                <w:szCs w:val="24"/>
                <w:lang w:eastAsia="ru-RU"/>
              </w:rPr>
              <w:t xml:space="preserve">с </w:t>
            </w:r>
            <w:r w:rsidR="00C73CEC" w:rsidRPr="00A9595B">
              <w:rPr>
                <w:b w:val="0"/>
                <w:sz w:val="24"/>
                <w:szCs w:val="24"/>
                <w:lang w:eastAsia="ru-RU"/>
              </w:rPr>
              <w:t>представителями</w:t>
            </w:r>
            <w:r w:rsidR="006F0F0A" w:rsidRPr="00A9595B">
              <w:rPr>
                <w:b w:val="0"/>
                <w:sz w:val="24"/>
                <w:szCs w:val="24"/>
                <w:lang w:eastAsia="ru-RU"/>
              </w:rPr>
              <w:t xml:space="preserve"> МЧС</w:t>
            </w:r>
            <w:r w:rsidR="00C73CEC" w:rsidRPr="00A9595B">
              <w:rPr>
                <w:b w:val="0"/>
                <w:sz w:val="24"/>
                <w:szCs w:val="24"/>
              </w:rPr>
              <w:t xml:space="preserve">, </w:t>
            </w:r>
            <w:r w:rsidRPr="00A9595B">
              <w:rPr>
                <w:b w:val="0"/>
                <w:sz w:val="24"/>
                <w:szCs w:val="24"/>
              </w:rPr>
              <w:t>контрольные вопросы, выносимые на зачет</w:t>
            </w:r>
            <w:r w:rsidR="0042565D" w:rsidRPr="00A9595B">
              <w:rPr>
                <w:b w:val="0"/>
                <w:sz w:val="24"/>
                <w:szCs w:val="24"/>
              </w:rPr>
              <w:t>, глоссарий</w:t>
            </w:r>
          </w:p>
        </w:tc>
        <w:tc>
          <w:tcPr>
            <w:tcW w:w="2381" w:type="dxa"/>
            <w:tcBorders>
              <w:top w:val="single" w:sz="4" w:space="0" w:color="auto"/>
              <w:left w:val="single" w:sz="4" w:space="0" w:color="auto"/>
              <w:bottom w:val="single" w:sz="4" w:space="0" w:color="auto"/>
              <w:right w:val="single" w:sz="4" w:space="0" w:color="auto"/>
            </w:tcBorders>
            <w:hideMark/>
          </w:tcPr>
          <w:p w14:paraId="6E6ED724"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Организация взаимодействия с обучающимися посредством электронной почты, письменная проверка</w:t>
            </w:r>
          </w:p>
        </w:tc>
      </w:tr>
    </w:tbl>
    <w:p w14:paraId="1C0518AC" w14:textId="77777777" w:rsidR="000D7ED1" w:rsidRPr="00A9595B" w:rsidRDefault="000D7ED1" w:rsidP="00A9595B">
      <w:pPr>
        <w:spacing w:after="0" w:line="360" w:lineRule="auto"/>
        <w:jc w:val="both"/>
        <w:rPr>
          <w:rFonts w:ascii="Times New Roman" w:hAnsi="Times New Roman" w:cs="Times New Roman"/>
          <w:b/>
          <w:sz w:val="24"/>
          <w:szCs w:val="24"/>
        </w:rPr>
      </w:pPr>
    </w:p>
    <w:p w14:paraId="0A902FCA" w14:textId="77777777" w:rsidR="000D7ED1" w:rsidRPr="00A9595B" w:rsidRDefault="000D7ED1" w:rsidP="00A9595B">
      <w:pPr>
        <w:pStyle w:val="af2"/>
        <w:spacing w:line="360" w:lineRule="auto"/>
        <w:ind w:left="0"/>
        <w:rPr>
          <w:b/>
          <w:i/>
        </w:rPr>
      </w:pPr>
      <w:r w:rsidRPr="00A9595B">
        <w:rPr>
          <w:b/>
          <w:i/>
        </w:rPr>
        <w:t xml:space="preserve">                   1</w:t>
      </w:r>
      <w:r w:rsidR="00BB527F" w:rsidRPr="00A9595B">
        <w:rPr>
          <w:b/>
          <w:i/>
        </w:rPr>
        <w:t>0</w:t>
      </w:r>
      <w:r w:rsidRPr="00A9595B">
        <w:rPr>
          <w:b/>
          <w:i/>
        </w:rPr>
        <w:t>.2 План – график проведения контрольно-оценочных мероприятий</w:t>
      </w:r>
    </w:p>
    <w:p w14:paraId="58861FCA" w14:textId="77777777" w:rsidR="000D7ED1" w:rsidRPr="00A9595B" w:rsidRDefault="000D7ED1" w:rsidP="00A9595B">
      <w:pPr>
        <w:spacing w:after="0" w:line="360" w:lineRule="auto"/>
        <w:jc w:val="center"/>
        <w:rPr>
          <w:rFonts w:ascii="Times New Roman" w:hAnsi="Times New Roman" w:cs="Times New Roman"/>
          <w:b/>
          <w:i/>
          <w:sz w:val="24"/>
          <w:szCs w:val="24"/>
        </w:rPr>
      </w:pPr>
      <w:r w:rsidRPr="00A9595B">
        <w:rPr>
          <w:rFonts w:ascii="Times New Roman" w:hAnsi="Times New Roman" w:cs="Times New Roman"/>
          <w:b/>
          <w:i/>
          <w:sz w:val="24"/>
          <w:szCs w:val="24"/>
        </w:rPr>
        <w:t>по дисциплине «</w:t>
      </w:r>
      <w:r w:rsidR="00C2297F" w:rsidRPr="00A9595B">
        <w:rPr>
          <w:rFonts w:ascii="Times New Roman" w:hAnsi="Times New Roman" w:cs="Times New Roman"/>
          <w:b/>
          <w:i/>
          <w:sz w:val="24"/>
          <w:szCs w:val="24"/>
        </w:rPr>
        <w:t>Безопасность жизнедеятельности</w:t>
      </w:r>
      <w:r w:rsidRPr="00A9595B">
        <w:rPr>
          <w:rFonts w:ascii="Times New Roman" w:hAnsi="Times New Roman" w:cs="Times New Roman"/>
          <w:b/>
          <w:i/>
          <w:sz w:val="24"/>
          <w:szCs w:val="24"/>
        </w:rPr>
        <w:t>»</w:t>
      </w:r>
    </w:p>
    <w:p w14:paraId="2C7E6632" w14:textId="00F1B881" w:rsidR="0042565D" w:rsidRPr="00A9595B" w:rsidRDefault="0042565D" w:rsidP="00A9595B">
      <w:pPr>
        <w:spacing w:after="0" w:line="360" w:lineRule="auto"/>
        <w:jc w:val="center"/>
        <w:rPr>
          <w:rFonts w:ascii="Times New Roman" w:hAnsi="Times New Roman" w:cs="Times New Roman"/>
          <w:b/>
          <w:i/>
          <w:sz w:val="24"/>
          <w:szCs w:val="24"/>
        </w:rPr>
      </w:pPr>
    </w:p>
    <w:p w14:paraId="543FCF2E" w14:textId="77777777" w:rsidR="00F205C7" w:rsidRPr="00A9595B" w:rsidRDefault="00F205C7" w:rsidP="00A9595B">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1742"/>
        <w:gridCol w:w="2244"/>
        <w:gridCol w:w="2609"/>
        <w:gridCol w:w="2834"/>
      </w:tblGrid>
      <w:tr w:rsidR="00A9595B" w:rsidRPr="00A9595B" w14:paraId="72DA77B4" w14:textId="77777777" w:rsidTr="00E97AC1">
        <w:tc>
          <w:tcPr>
            <w:tcW w:w="1742" w:type="dxa"/>
            <w:tcBorders>
              <w:top w:val="single" w:sz="4" w:space="0" w:color="auto"/>
              <w:left w:val="single" w:sz="4" w:space="0" w:color="auto"/>
              <w:bottom w:val="single" w:sz="4" w:space="0" w:color="auto"/>
              <w:right w:val="single" w:sz="4" w:space="0" w:color="auto"/>
            </w:tcBorders>
          </w:tcPr>
          <w:p w14:paraId="0F5425C0" w14:textId="2A38F5FE" w:rsidR="00E97AC1" w:rsidRPr="00A9595B" w:rsidRDefault="00E97AC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Срок</w:t>
            </w:r>
          </w:p>
          <w:p w14:paraId="63ECF2FB" w14:textId="77777777" w:rsidR="00E97AC1" w:rsidRPr="00A9595B" w:rsidRDefault="00E97AC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(сем./курс)</w:t>
            </w:r>
          </w:p>
          <w:p w14:paraId="64B19268" w14:textId="6699F13C"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Очное\заочное</w:t>
            </w:r>
          </w:p>
        </w:tc>
        <w:tc>
          <w:tcPr>
            <w:tcW w:w="2244" w:type="dxa"/>
            <w:tcBorders>
              <w:top w:val="single" w:sz="4" w:space="0" w:color="auto"/>
              <w:left w:val="single" w:sz="4" w:space="0" w:color="auto"/>
              <w:bottom w:val="single" w:sz="4" w:space="0" w:color="auto"/>
              <w:right w:val="single" w:sz="4" w:space="0" w:color="auto"/>
            </w:tcBorders>
            <w:vAlign w:val="center"/>
          </w:tcPr>
          <w:p w14:paraId="41294976" w14:textId="6B0973EF" w:rsidR="00E97AC1" w:rsidRPr="00A9595B" w:rsidRDefault="00E97AC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Название оценочного мероприятия</w:t>
            </w:r>
          </w:p>
          <w:p w14:paraId="67F404CA" w14:textId="77777777" w:rsidR="00E97AC1" w:rsidRPr="00A9595B" w:rsidRDefault="00E97AC1" w:rsidP="00A9595B">
            <w:pPr>
              <w:spacing w:after="0" w:line="240" w:lineRule="auto"/>
              <w:jc w:val="center"/>
              <w:rPr>
                <w:rFonts w:ascii="Times New Roman" w:hAnsi="Times New Roman" w:cs="Times New Roman"/>
                <w:b/>
                <w:sz w:val="24"/>
                <w:szCs w:val="24"/>
              </w:rPr>
            </w:pPr>
          </w:p>
        </w:tc>
        <w:tc>
          <w:tcPr>
            <w:tcW w:w="2609" w:type="dxa"/>
            <w:tcBorders>
              <w:top w:val="single" w:sz="4" w:space="0" w:color="auto"/>
              <w:left w:val="single" w:sz="4" w:space="0" w:color="auto"/>
              <w:bottom w:val="single" w:sz="4" w:space="0" w:color="auto"/>
              <w:right w:val="single" w:sz="4" w:space="0" w:color="auto"/>
            </w:tcBorders>
            <w:vAlign w:val="center"/>
          </w:tcPr>
          <w:p w14:paraId="176899D1" w14:textId="77777777" w:rsidR="00E97AC1" w:rsidRPr="00A9595B" w:rsidRDefault="00E97AC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Вид оценочного средства</w:t>
            </w:r>
          </w:p>
          <w:p w14:paraId="22E1B800" w14:textId="77777777" w:rsidR="00E97AC1" w:rsidRPr="00A9595B" w:rsidRDefault="00E97AC1" w:rsidP="00A9595B">
            <w:pPr>
              <w:spacing w:after="0" w:line="240" w:lineRule="auto"/>
              <w:jc w:val="center"/>
              <w:rPr>
                <w:rFonts w:ascii="Times New Roman" w:hAnsi="Times New Roman" w:cs="Times New Roman"/>
                <w:b/>
                <w:sz w:val="24"/>
                <w:szCs w:val="24"/>
              </w:rPr>
            </w:pPr>
          </w:p>
        </w:tc>
        <w:tc>
          <w:tcPr>
            <w:tcW w:w="2834" w:type="dxa"/>
            <w:tcBorders>
              <w:top w:val="single" w:sz="4" w:space="0" w:color="auto"/>
              <w:left w:val="single" w:sz="4" w:space="0" w:color="auto"/>
              <w:bottom w:val="single" w:sz="4" w:space="0" w:color="auto"/>
              <w:right w:val="single" w:sz="4" w:space="0" w:color="auto"/>
            </w:tcBorders>
            <w:vAlign w:val="center"/>
          </w:tcPr>
          <w:p w14:paraId="485CA002" w14:textId="77777777" w:rsidR="00E97AC1" w:rsidRPr="00A9595B" w:rsidRDefault="00E97AC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Объект контроля</w:t>
            </w:r>
          </w:p>
          <w:p w14:paraId="2473358F" w14:textId="77777777" w:rsidR="00E97AC1" w:rsidRPr="00A9595B" w:rsidRDefault="00E97AC1" w:rsidP="00A9595B">
            <w:pPr>
              <w:spacing w:after="0" w:line="240" w:lineRule="auto"/>
              <w:jc w:val="center"/>
              <w:rPr>
                <w:rFonts w:ascii="Times New Roman" w:hAnsi="Times New Roman" w:cs="Times New Roman"/>
                <w:b/>
                <w:sz w:val="24"/>
                <w:szCs w:val="24"/>
              </w:rPr>
            </w:pPr>
          </w:p>
        </w:tc>
      </w:tr>
      <w:tr w:rsidR="00A9595B" w:rsidRPr="00A9595B" w14:paraId="7CF1F9BF" w14:textId="77777777" w:rsidTr="00E97AC1">
        <w:trPr>
          <w:trHeight w:val="258"/>
        </w:trPr>
        <w:tc>
          <w:tcPr>
            <w:tcW w:w="1742" w:type="dxa"/>
            <w:tcBorders>
              <w:top w:val="single" w:sz="4" w:space="0" w:color="auto"/>
              <w:left w:val="single" w:sz="4" w:space="0" w:color="auto"/>
              <w:bottom w:val="single" w:sz="4" w:space="0" w:color="auto"/>
              <w:right w:val="single" w:sz="4" w:space="0" w:color="auto"/>
            </w:tcBorders>
          </w:tcPr>
          <w:p w14:paraId="441A0F92" w14:textId="3AC86982"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hideMark/>
          </w:tcPr>
          <w:p w14:paraId="2466C68E" w14:textId="0B4A7FEB"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 xml:space="preserve">Входной контроль </w:t>
            </w:r>
          </w:p>
        </w:tc>
        <w:tc>
          <w:tcPr>
            <w:tcW w:w="2609" w:type="dxa"/>
            <w:tcBorders>
              <w:top w:val="single" w:sz="4" w:space="0" w:color="auto"/>
              <w:left w:val="single" w:sz="4" w:space="0" w:color="auto"/>
              <w:bottom w:val="single" w:sz="4" w:space="0" w:color="auto"/>
              <w:right w:val="single" w:sz="4" w:space="0" w:color="auto"/>
            </w:tcBorders>
            <w:vAlign w:val="center"/>
            <w:hideMark/>
          </w:tcPr>
          <w:p w14:paraId="15DC090F" w14:textId="77777777"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устный ответ</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5544543" w14:textId="77777777"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Уровень знаний</w:t>
            </w:r>
          </w:p>
        </w:tc>
      </w:tr>
      <w:tr w:rsidR="00A9595B" w:rsidRPr="00A9595B" w14:paraId="6494F365" w14:textId="77777777" w:rsidTr="00E97AC1">
        <w:trPr>
          <w:trHeight w:val="2217"/>
        </w:trPr>
        <w:tc>
          <w:tcPr>
            <w:tcW w:w="1742" w:type="dxa"/>
            <w:tcBorders>
              <w:top w:val="single" w:sz="4" w:space="0" w:color="auto"/>
              <w:left w:val="single" w:sz="4" w:space="0" w:color="auto"/>
              <w:bottom w:val="single" w:sz="4" w:space="0" w:color="auto"/>
              <w:right w:val="single" w:sz="4" w:space="0" w:color="auto"/>
            </w:tcBorders>
          </w:tcPr>
          <w:p w14:paraId="04BD24BE" w14:textId="35846A7B"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hideMark/>
          </w:tcPr>
          <w:p w14:paraId="2BEA3F66" w14:textId="36D42C88"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Текущий контроль</w:t>
            </w:r>
          </w:p>
        </w:tc>
        <w:tc>
          <w:tcPr>
            <w:tcW w:w="2609" w:type="dxa"/>
            <w:tcBorders>
              <w:top w:val="single" w:sz="4" w:space="0" w:color="auto"/>
              <w:left w:val="single" w:sz="4" w:space="0" w:color="auto"/>
              <w:bottom w:val="single" w:sz="4" w:space="0" w:color="auto"/>
              <w:right w:val="single" w:sz="4" w:space="0" w:color="auto"/>
            </w:tcBorders>
            <w:vAlign w:val="center"/>
            <w:hideMark/>
          </w:tcPr>
          <w:p w14:paraId="548EF1BD" w14:textId="77777777"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 xml:space="preserve">реферат, доклад, эссе, устный опрос, </w:t>
            </w:r>
          </w:p>
          <w:p w14:paraId="0ADCB6A8" w14:textId="77777777"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 xml:space="preserve">тестирование, глоссарий, </w:t>
            </w:r>
            <w:r w:rsidRPr="00A9595B">
              <w:rPr>
                <w:rFonts w:ascii="Times New Roman" w:eastAsia="Times New Roman" w:hAnsi="Times New Roman" w:cs="Times New Roman"/>
                <w:sz w:val="24"/>
                <w:szCs w:val="24"/>
                <w:lang w:eastAsia="ru-RU"/>
              </w:rPr>
              <w:t xml:space="preserve">дискуссия, </w:t>
            </w:r>
            <w:r w:rsidRPr="00A9595B">
              <w:rPr>
                <w:rFonts w:ascii="Times New Roman" w:hAnsi="Times New Roman" w:cs="Times New Roman"/>
                <w:sz w:val="24"/>
                <w:szCs w:val="24"/>
              </w:rPr>
              <w:t>контрольные вопросы, выносимые на зачет</w:t>
            </w:r>
            <w:r w:rsidRPr="00A9595B">
              <w:rPr>
                <w:rFonts w:ascii="Times New Roman" w:hAnsi="Times New Roman" w:cs="Times New Roman"/>
                <w:sz w:val="24"/>
                <w:szCs w:val="24"/>
                <w:lang w:eastAsia="ru-RU"/>
              </w:rPr>
              <w:t xml:space="preserve"> , </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057FA16" w14:textId="77777777"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Качество освоения материала,</w:t>
            </w:r>
          </w:p>
          <w:p w14:paraId="5A21FA87" w14:textId="77777777" w:rsidR="00E97AC1" w:rsidRPr="00A9595B" w:rsidRDefault="00E97AC1" w:rsidP="00A9595B">
            <w:pPr>
              <w:spacing w:after="0" w:line="240" w:lineRule="auto"/>
              <w:rPr>
                <w:rFonts w:ascii="Times New Roman" w:hAnsi="Times New Roman" w:cs="Times New Roman"/>
                <w:sz w:val="24"/>
                <w:szCs w:val="24"/>
              </w:rPr>
            </w:pPr>
            <w:r w:rsidRPr="00A9595B">
              <w:rPr>
                <w:rFonts w:ascii="Times New Roman" w:hAnsi="Times New Roman" w:cs="Times New Roman"/>
                <w:sz w:val="24"/>
                <w:szCs w:val="24"/>
              </w:rPr>
              <w:t xml:space="preserve">соблюдение требований, освоение компетенций </w:t>
            </w:r>
          </w:p>
        </w:tc>
      </w:tr>
      <w:tr w:rsidR="00A9595B" w:rsidRPr="00A9595B" w14:paraId="5F15519B" w14:textId="77777777" w:rsidTr="00E97AC1">
        <w:tc>
          <w:tcPr>
            <w:tcW w:w="1742" w:type="dxa"/>
            <w:tcBorders>
              <w:top w:val="single" w:sz="4" w:space="0" w:color="auto"/>
              <w:left w:val="single" w:sz="4" w:space="0" w:color="auto"/>
              <w:bottom w:val="single" w:sz="4" w:space="0" w:color="auto"/>
              <w:right w:val="single" w:sz="4" w:space="0" w:color="auto"/>
            </w:tcBorders>
          </w:tcPr>
          <w:p w14:paraId="4D3F4558" w14:textId="33F5CAC0"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lastRenderedPageBreak/>
              <w:t>2</w:t>
            </w:r>
          </w:p>
        </w:tc>
        <w:tc>
          <w:tcPr>
            <w:tcW w:w="2244" w:type="dxa"/>
            <w:tcBorders>
              <w:top w:val="single" w:sz="4" w:space="0" w:color="auto"/>
              <w:left w:val="single" w:sz="4" w:space="0" w:color="auto"/>
              <w:bottom w:val="single" w:sz="4" w:space="0" w:color="auto"/>
              <w:right w:val="single" w:sz="4" w:space="0" w:color="auto"/>
            </w:tcBorders>
            <w:vAlign w:val="center"/>
            <w:hideMark/>
          </w:tcPr>
          <w:p w14:paraId="59BFC20F" w14:textId="67373D80"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Итоговый контроль</w:t>
            </w:r>
          </w:p>
        </w:tc>
        <w:tc>
          <w:tcPr>
            <w:tcW w:w="2609" w:type="dxa"/>
            <w:tcBorders>
              <w:top w:val="single" w:sz="4" w:space="0" w:color="auto"/>
              <w:left w:val="single" w:sz="4" w:space="0" w:color="auto"/>
              <w:bottom w:val="single" w:sz="4" w:space="0" w:color="auto"/>
              <w:right w:val="single" w:sz="4" w:space="0" w:color="auto"/>
            </w:tcBorders>
            <w:vAlign w:val="center"/>
            <w:hideMark/>
          </w:tcPr>
          <w:p w14:paraId="2C849FE1" w14:textId="77777777" w:rsidR="00E97AC1" w:rsidRPr="00A9595B" w:rsidRDefault="00E97AC1" w:rsidP="00A9595B">
            <w:pPr>
              <w:spacing w:after="0" w:line="240" w:lineRule="auto"/>
              <w:rPr>
                <w:rFonts w:ascii="Times New Roman" w:hAnsi="Times New Roman" w:cs="Times New Roman"/>
                <w:sz w:val="24"/>
                <w:szCs w:val="24"/>
              </w:rPr>
            </w:pPr>
            <w:r w:rsidRPr="00A9595B">
              <w:rPr>
                <w:rFonts w:ascii="Times New Roman" w:hAnsi="Times New Roman" w:cs="Times New Roman"/>
                <w:sz w:val="24"/>
                <w:szCs w:val="24"/>
              </w:rPr>
              <w:t>зачет</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6F639D3" w14:textId="77777777" w:rsidR="00E97AC1" w:rsidRPr="00A9595B" w:rsidRDefault="00E97AC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Ответы на вопросы</w:t>
            </w:r>
          </w:p>
        </w:tc>
      </w:tr>
    </w:tbl>
    <w:p w14:paraId="4FE88E2F" w14:textId="77777777" w:rsidR="006F74A1" w:rsidRPr="00A9595B" w:rsidRDefault="006F74A1" w:rsidP="00A9595B">
      <w:pPr>
        <w:pStyle w:val="af2"/>
        <w:numPr>
          <w:ilvl w:val="1"/>
          <w:numId w:val="28"/>
        </w:numPr>
        <w:spacing w:line="360" w:lineRule="auto"/>
        <w:rPr>
          <w:rFonts w:eastAsia="Times New Roman"/>
          <w:b/>
          <w:i/>
          <w:iCs/>
        </w:rPr>
      </w:pPr>
      <w:r w:rsidRPr="00A9595B">
        <w:rPr>
          <w:rFonts w:eastAsia="Times New Roman"/>
          <w:b/>
          <w:i/>
        </w:rPr>
        <w:t>Контрольные вопросы, выносимые на зачет</w:t>
      </w:r>
    </w:p>
    <w:p w14:paraId="27A389FA"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 xml:space="preserve">Среда обитания. </w:t>
      </w:r>
      <w:r w:rsidRPr="00A9595B">
        <w:rPr>
          <w:rFonts w:ascii="Times New Roman" w:hAnsi="Times New Roman" w:cs="Times New Roman"/>
        </w:rPr>
        <w:t>Деградация</w:t>
      </w:r>
      <w:r w:rsidRPr="00A9595B">
        <w:rPr>
          <w:rFonts w:ascii="Times New Roman" w:hAnsi="Times New Roman" w:cs="Times New Roman"/>
          <w:sz w:val="24"/>
          <w:szCs w:val="24"/>
        </w:rPr>
        <w:t xml:space="preserve"> биосферы.</w:t>
      </w:r>
    </w:p>
    <w:p w14:paraId="47F0FAAF"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Биосфера и Техносфера.</w:t>
      </w:r>
    </w:p>
    <w:p w14:paraId="02CDF4A1"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Взаимодействия в системе «человек-среда обитания».</w:t>
      </w:r>
    </w:p>
    <w:p w14:paraId="322E6AED"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Опасность, вредный фактор, травмирующий фактор.</w:t>
      </w:r>
    </w:p>
    <w:p w14:paraId="39C8E6E8"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Безопасность, экологичность источника опасности.</w:t>
      </w:r>
    </w:p>
    <w:p w14:paraId="6B4F36D5"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Системы безопасности по объектам защиты.</w:t>
      </w:r>
    </w:p>
    <w:p w14:paraId="58F78070"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Этапы научной деятельности БЖД.</w:t>
      </w:r>
    </w:p>
    <w:p w14:paraId="2A073AA8"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Основные функции БЖД.</w:t>
      </w:r>
    </w:p>
    <w:p w14:paraId="7261FD12"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Критерии безопасности техносферы.</w:t>
      </w:r>
    </w:p>
    <w:p w14:paraId="343684AA"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Показатели негативности техносферы.</w:t>
      </w:r>
    </w:p>
    <w:p w14:paraId="2A8C419B"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Вторичные негативные явления в окружающей среде.</w:t>
      </w:r>
    </w:p>
    <w:p w14:paraId="61BD9499"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Варианты взаимного расположения зон опасности и зон пребывания человека.</w:t>
      </w:r>
    </w:p>
    <w:p w14:paraId="40FAA1C0"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Варианты использования экобиозащитной техники.</w:t>
      </w:r>
    </w:p>
    <w:p w14:paraId="6A1C195D"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Информационная стратегия государства по укреплению здоровья населения.</w:t>
      </w:r>
    </w:p>
    <w:p w14:paraId="53060416"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Физиологическая классификация трудовой деятельности. Отрицательные последствия.</w:t>
      </w:r>
    </w:p>
    <w:p w14:paraId="28D7B123"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Формы интеллектуального труда. Отрицательные последствия.</w:t>
      </w:r>
    </w:p>
    <w:p w14:paraId="75B349D4"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Физическая тяжесть труда и напряженность труда.</w:t>
      </w:r>
    </w:p>
    <w:p w14:paraId="7A243A1B"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Гигиеническая классификация труда.</w:t>
      </w:r>
    </w:p>
    <w:p w14:paraId="5AD613D2"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Работоспособность. Фазы состояний человека в процессе трудовой деятельности.</w:t>
      </w:r>
    </w:p>
    <w:p w14:paraId="61C33C6C"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Пути повышения эффективности трудовой деятельности.</w:t>
      </w:r>
    </w:p>
    <w:p w14:paraId="19F1F2F9"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Вредное вещество. Классификация химических веществ в зависимости от их практического использования.</w:t>
      </w:r>
    </w:p>
    <w:p w14:paraId="7202F7F8"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Сочетанное действие вредных факторов.</w:t>
      </w:r>
    </w:p>
    <w:p w14:paraId="76EFEA2A"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ЧС, источники ЧС.</w:t>
      </w:r>
    </w:p>
    <w:p w14:paraId="6CF73DDF"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Фазы ЧС.</w:t>
      </w:r>
    </w:p>
    <w:p w14:paraId="640D9483"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Направления минимизации ЧС.</w:t>
      </w:r>
    </w:p>
    <w:p w14:paraId="78075335"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Правовые и нормативно-технические основы БЖД.</w:t>
      </w:r>
    </w:p>
    <w:p w14:paraId="4C100E7E"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Управление ООС.</w:t>
      </w:r>
    </w:p>
    <w:p w14:paraId="1F08C387" w14:textId="77777777" w:rsidR="00615DA2" w:rsidRPr="00A9595B" w:rsidRDefault="00615DA2" w:rsidP="00A9595B">
      <w:pPr>
        <w:numPr>
          <w:ilvl w:val="0"/>
          <w:numId w:val="26"/>
        </w:numPr>
        <w:spacing w:after="0" w:line="360" w:lineRule="auto"/>
        <w:jc w:val="both"/>
        <w:rPr>
          <w:rFonts w:ascii="Times New Roman" w:hAnsi="Times New Roman" w:cs="Times New Roman"/>
        </w:rPr>
      </w:pPr>
      <w:r w:rsidRPr="00A9595B">
        <w:rPr>
          <w:rFonts w:ascii="Times New Roman" w:hAnsi="Times New Roman" w:cs="Times New Roman"/>
          <w:sz w:val="24"/>
          <w:szCs w:val="24"/>
        </w:rPr>
        <w:t xml:space="preserve">Экологическая экспертиза </w:t>
      </w:r>
    </w:p>
    <w:p w14:paraId="2E41DE06"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Ориентирующие принципы обеспечения безопасности (системности, деструкции, снижения опасности, ликвидации опасности).</w:t>
      </w:r>
    </w:p>
    <w:p w14:paraId="2FEF46B3"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lastRenderedPageBreak/>
        <w:t>Технические принципы обеспечения безопасности (защиты расстоянием, прочности, слабого звена, экранирования).</w:t>
      </w:r>
    </w:p>
    <w:p w14:paraId="0978158D"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Управленческие принципы обеспечения безопасности (стимулирования, компенсации, эффективности).</w:t>
      </w:r>
    </w:p>
    <w:p w14:paraId="5EDF7180"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Организационные принципы обеспечения безопасности (защита временем, нормирования, несовместимости, эргономичности).</w:t>
      </w:r>
    </w:p>
    <w:p w14:paraId="3D122CF1"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7D52F389" w14:textId="77777777" w:rsidR="00615DA2" w:rsidRPr="00A9595B" w:rsidRDefault="00615DA2" w:rsidP="00A9595B">
      <w:pPr>
        <w:numPr>
          <w:ilvl w:val="0"/>
          <w:numId w:val="26"/>
        </w:num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Три функциональные части в действиях человека. Причины, по которым человек нарушает требования безопасности.</w:t>
      </w:r>
    </w:p>
    <w:p w14:paraId="7255D4BD" w14:textId="77777777" w:rsidR="00615DA2" w:rsidRPr="00A9595B" w:rsidRDefault="00615DA2" w:rsidP="00A9595B">
      <w:pPr>
        <w:pStyle w:val="23"/>
        <w:spacing w:after="0" w:line="360" w:lineRule="auto"/>
        <w:ind w:left="0"/>
        <w:jc w:val="both"/>
        <w:rPr>
          <w:rFonts w:ascii="Times New Roman" w:hAnsi="Times New Roman" w:cs="Times New Roman"/>
          <w:sz w:val="24"/>
          <w:szCs w:val="24"/>
        </w:rPr>
      </w:pPr>
      <w:r w:rsidRPr="00A9595B">
        <w:rPr>
          <w:rFonts w:ascii="Times New Roman" w:hAnsi="Times New Roman" w:cs="Times New Roman"/>
          <w:sz w:val="24"/>
          <w:szCs w:val="24"/>
        </w:rPr>
        <w:t>37. Методы защиты в условиях чрезвычайных ситуаций.</w:t>
      </w:r>
    </w:p>
    <w:p w14:paraId="61CF4E2B" w14:textId="77777777" w:rsidR="00353223" w:rsidRPr="00A9595B" w:rsidRDefault="00615DA2" w:rsidP="00A9595B">
      <w:pPr>
        <w:pStyle w:val="23"/>
        <w:spacing w:after="0" w:line="360" w:lineRule="auto"/>
        <w:ind w:left="0"/>
        <w:jc w:val="both"/>
        <w:rPr>
          <w:rFonts w:ascii="Times New Roman" w:hAnsi="Times New Roman" w:cs="Times New Roman"/>
          <w:sz w:val="24"/>
          <w:szCs w:val="24"/>
        </w:rPr>
      </w:pPr>
      <w:r w:rsidRPr="00A9595B">
        <w:rPr>
          <w:rFonts w:ascii="Times New Roman" w:hAnsi="Times New Roman" w:cs="Times New Roman"/>
          <w:sz w:val="24"/>
          <w:szCs w:val="24"/>
        </w:rPr>
        <w:t>38. Оказание первой помощи.</w:t>
      </w:r>
    </w:p>
    <w:p w14:paraId="68F6BD08" w14:textId="6B649EB6" w:rsidR="00FD1445" w:rsidRPr="00A9595B" w:rsidRDefault="00353223" w:rsidP="00A9595B">
      <w:pPr>
        <w:spacing w:after="0" w:line="360" w:lineRule="auto"/>
        <w:ind w:hanging="360"/>
        <w:jc w:val="center"/>
        <w:rPr>
          <w:rFonts w:ascii="Times New Roman" w:eastAsia="Times New Roman" w:hAnsi="Times New Roman" w:cs="Times New Roman"/>
          <w:b/>
          <w:i/>
        </w:rPr>
      </w:pPr>
      <w:r w:rsidRPr="00A9595B">
        <w:rPr>
          <w:rFonts w:ascii="Times New Roman" w:eastAsia="Times New Roman" w:hAnsi="Times New Roman" w:cs="Times New Roman"/>
          <w:b/>
          <w:i/>
        </w:rPr>
        <w:t>1</w:t>
      </w:r>
      <w:r w:rsidR="00BB527F" w:rsidRPr="00A9595B">
        <w:rPr>
          <w:rFonts w:ascii="Times New Roman" w:eastAsia="Times New Roman" w:hAnsi="Times New Roman" w:cs="Times New Roman"/>
          <w:b/>
          <w:i/>
        </w:rPr>
        <w:t>0</w:t>
      </w:r>
      <w:r w:rsidRPr="00A9595B">
        <w:rPr>
          <w:rFonts w:ascii="Times New Roman" w:eastAsia="Times New Roman" w:hAnsi="Times New Roman" w:cs="Times New Roman"/>
          <w:b/>
          <w:i/>
        </w:rPr>
        <w:t>.4.</w:t>
      </w:r>
      <w:r w:rsidR="00F205C7" w:rsidRPr="00A9595B">
        <w:rPr>
          <w:rFonts w:ascii="Times New Roman" w:eastAsia="Times New Roman" w:hAnsi="Times New Roman" w:cs="Times New Roman"/>
          <w:b/>
          <w:i/>
        </w:rPr>
        <w:t xml:space="preserve"> </w:t>
      </w:r>
      <w:r w:rsidR="000D7ED1" w:rsidRPr="00A9595B">
        <w:rPr>
          <w:rFonts w:ascii="Times New Roman" w:eastAsia="Times New Roman" w:hAnsi="Times New Roman" w:cs="Times New Roman"/>
          <w:b/>
          <w:i/>
        </w:rPr>
        <w:t>Тестовые задания</w:t>
      </w:r>
    </w:p>
    <w:p w14:paraId="7000F4BE" w14:textId="77777777" w:rsidR="002B5AE7" w:rsidRPr="00A9595B" w:rsidRDefault="002B5AE7" w:rsidP="00A9595B">
      <w:pPr>
        <w:spacing w:after="0" w:line="360" w:lineRule="auto"/>
        <w:ind w:hanging="360"/>
        <w:jc w:val="center"/>
        <w:rPr>
          <w:rFonts w:ascii="Times New Roman" w:eastAsia="Times New Roman" w:hAnsi="Times New Roman" w:cs="Times New Roman"/>
          <w:bCs/>
          <w:iCs/>
        </w:rPr>
      </w:pPr>
      <w:r w:rsidRPr="00A9595B">
        <w:rPr>
          <w:rFonts w:ascii="Times New Roman" w:eastAsia="Times New Roman" w:hAnsi="Times New Roman" w:cs="Times New Roman"/>
          <w:bCs/>
          <w:iCs/>
        </w:rPr>
        <w:t>Выпишите правильные ответы</w:t>
      </w:r>
    </w:p>
    <w:p w14:paraId="6FBA12F5"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БЖД</w:t>
      </w:r>
    </w:p>
    <w:p w14:paraId="50763D9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 xml:space="preserve">- </w:t>
      </w:r>
      <w:r w:rsidRPr="00A9595B">
        <w:rPr>
          <w:rFonts w:ascii="Times New Roman" w:hAnsi="Times New Roman" w:cs="Times New Roman"/>
          <w:sz w:val="24"/>
          <w:szCs w:val="24"/>
        </w:rPr>
        <w:t>фундамент общего образования специалистов по проблемам безопасности</w:t>
      </w:r>
    </w:p>
    <w:p w14:paraId="6326663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 xml:space="preserve">- </w:t>
      </w:r>
      <w:r w:rsidRPr="00A9595B">
        <w:rPr>
          <w:rFonts w:ascii="Times New Roman" w:hAnsi="Times New Roman" w:cs="Times New Roman"/>
          <w:sz w:val="24"/>
          <w:szCs w:val="24"/>
        </w:rPr>
        <w:t>сочетание охраны труда и гражданской обороны</w:t>
      </w:r>
    </w:p>
    <w:p w14:paraId="532BE59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 xml:space="preserve">-  </w:t>
      </w:r>
      <w:r w:rsidRPr="00A9595B">
        <w:rPr>
          <w:rFonts w:ascii="Times New Roman" w:hAnsi="Times New Roman" w:cs="Times New Roman"/>
          <w:sz w:val="24"/>
          <w:szCs w:val="24"/>
        </w:rPr>
        <w:t>охрана окружающей среды</w:t>
      </w:r>
    </w:p>
    <w:p w14:paraId="561449C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 xml:space="preserve">- </w:t>
      </w:r>
      <w:r w:rsidRPr="00A9595B">
        <w:rPr>
          <w:rFonts w:ascii="Times New Roman" w:hAnsi="Times New Roman" w:cs="Times New Roman"/>
          <w:sz w:val="24"/>
          <w:szCs w:val="24"/>
        </w:rPr>
        <w:t>наука о жизни</w:t>
      </w:r>
    </w:p>
    <w:p w14:paraId="635FCC75"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b/>
          <w:sz w:val="24"/>
          <w:szCs w:val="24"/>
        </w:rPr>
        <w:t xml:space="preserve">Безопасность жизнедеятельности </w:t>
      </w:r>
    </w:p>
    <w:p w14:paraId="6D338AE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-область научных знаний, изучающая опасности и способы защиты от них     </w:t>
      </w:r>
    </w:p>
    <w:p w14:paraId="6D65B1E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человека в любых условиях его обитания</w:t>
      </w:r>
    </w:p>
    <w:p w14:paraId="716735B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w:t>
      </w: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состояние защищённости национальных интересов</w:t>
      </w:r>
    </w:p>
    <w:p w14:paraId="1F85D53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 xml:space="preserve">    - </w:t>
      </w:r>
      <w:r w:rsidRPr="00A9595B">
        <w:rPr>
          <w:rFonts w:ascii="Times New Roman" w:hAnsi="Times New Roman" w:cs="Times New Roman"/>
          <w:sz w:val="24"/>
          <w:szCs w:val="24"/>
        </w:rPr>
        <w:t>этапы развития человека</w:t>
      </w:r>
    </w:p>
    <w:p w14:paraId="6C50E64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 xml:space="preserve">    - </w:t>
      </w:r>
      <w:r w:rsidRPr="00A9595B">
        <w:rPr>
          <w:rFonts w:ascii="Times New Roman" w:hAnsi="Times New Roman" w:cs="Times New Roman"/>
          <w:sz w:val="24"/>
          <w:szCs w:val="24"/>
        </w:rPr>
        <w:t>расширения техносферы</w:t>
      </w:r>
    </w:p>
    <w:p w14:paraId="769E5EEB"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БЖД решает триединую задачу, которая состоит в </w:t>
      </w:r>
    </w:p>
    <w:p w14:paraId="34AC61C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w:t>
      </w: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идентификации опасностей, реализации профилактических мероприятий и  </w:t>
      </w:r>
    </w:p>
    <w:p w14:paraId="542F9AE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защите от остаточного риска</w:t>
      </w:r>
    </w:p>
    <w:p w14:paraId="4156960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w:t>
      </w: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идентификации опасностей техносферы, эргономики и информации</w:t>
      </w:r>
    </w:p>
    <w:p w14:paraId="31C6DCB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w:t>
      </w: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классификации опасностей природы, техносферы и биосферы</w:t>
      </w:r>
    </w:p>
    <w:p w14:paraId="350E459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 xml:space="preserve"> -</w:t>
      </w:r>
      <w:r w:rsidRPr="00A9595B">
        <w:rPr>
          <w:rFonts w:ascii="Times New Roman" w:hAnsi="Times New Roman" w:cs="Times New Roman"/>
          <w:sz w:val="24"/>
          <w:szCs w:val="24"/>
        </w:rPr>
        <w:t xml:space="preserve"> классификации опасностей литосферного, гидросферного и атмосферного  </w:t>
      </w:r>
    </w:p>
    <w:p w14:paraId="7F90043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происхождения</w:t>
      </w:r>
    </w:p>
    <w:p w14:paraId="52FEE728"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Цель БЖД как науки </w:t>
      </w:r>
    </w:p>
    <w:p w14:paraId="17F6CB7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w:t>
      </w:r>
      <w:r w:rsidRPr="00A9595B">
        <w:rPr>
          <w:rFonts w:ascii="Times New Roman" w:hAnsi="Times New Roman" w:cs="Times New Roman"/>
          <w:b/>
          <w:sz w:val="24"/>
          <w:szCs w:val="24"/>
        </w:rPr>
        <w:t xml:space="preserve">- </w:t>
      </w:r>
      <w:r w:rsidRPr="00A9595B">
        <w:rPr>
          <w:rFonts w:ascii="Times New Roman" w:hAnsi="Times New Roman" w:cs="Times New Roman"/>
          <w:sz w:val="24"/>
          <w:szCs w:val="24"/>
        </w:rPr>
        <w:t xml:space="preserve"> безопасность</w:t>
      </w:r>
    </w:p>
    <w:p w14:paraId="71E8573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lastRenderedPageBreak/>
        <w:t xml:space="preserve">   -</w:t>
      </w:r>
      <w:r w:rsidRPr="00A9595B">
        <w:rPr>
          <w:rFonts w:ascii="Times New Roman" w:hAnsi="Times New Roman" w:cs="Times New Roman"/>
          <w:sz w:val="24"/>
          <w:szCs w:val="24"/>
        </w:rPr>
        <w:t xml:space="preserve"> опасность</w:t>
      </w:r>
    </w:p>
    <w:p w14:paraId="7966C1A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риск</w:t>
      </w:r>
    </w:p>
    <w:p w14:paraId="76201A6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таксономия</w:t>
      </w:r>
    </w:p>
    <w:p w14:paraId="48A2C40E" w14:textId="77777777" w:rsidR="002B5AE7" w:rsidRPr="00A9595B" w:rsidRDefault="002B5AE7" w:rsidP="00A9595B">
      <w:pPr>
        <w:spacing w:after="0" w:line="360" w:lineRule="auto"/>
        <w:rPr>
          <w:rFonts w:ascii="Times New Roman" w:hAnsi="Times New Roman" w:cs="Times New Roman"/>
          <w:b/>
          <w:sz w:val="24"/>
          <w:szCs w:val="24"/>
        </w:rPr>
      </w:pPr>
    </w:p>
    <w:p w14:paraId="27481BB0"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Деятельность </w:t>
      </w:r>
    </w:p>
    <w:p w14:paraId="145AF72C" w14:textId="77777777" w:rsidR="002B5AE7" w:rsidRPr="00A9595B" w:rsidRDefault="002B5AE7"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 xml:space="preserve"> -специфическая человеческая форма активного отношения к окружающему </w:t>
      </w:r>
    </w:p>
    <w:p w14:paraId="00C90A5C" w14:textId="77777777" w:rsidR="002B5AE7" w:rsidRPr="00A9595B" w:rsidRDefault="002B5AE7"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 xml:space="preserve">       миру</w:t>
      </w:r>
    </w:p>
    <w:p w14:paraId="3B9F27D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пассивная форма опасности</w:t>
      </w:r>
    </w:p>
    <w:p w14:paraId="63C73FD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защита здоровья человека</w:t>
      </w:r>
    </w:p>
    <w:p w14:paraId="6DE8E1E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вершина развития всего живого на земле</w:t>
      </w:r>
    </w:p>
    <w:p w14:paraId="1A2F9A70" w14:textId="77777777" w:rsidR="002B5AE7" w:rsidRPr="00A9595B" w:rsidRDefault="002B5AE7" w:rsidP="00A9595B">
      <w:pPr>
        <w:spacing w:after="0" w:line="360" w:lineRule="auto"/>
        <w:rPr>
          <w:rFonts w:ascii="Times New Roman" w:hAnsi="Times New Roman" w:cs="Times New Roman"/>
          <w:b/>
          <w:sz w:val="24"/>
          <w:szCs w:val="24"/>
        </w:rPr>
      </w:pPr>
    </w:p>
    <w:p w14:paraId="2F4478A8"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Жизнедеятельность </w:t>
      </w:r>
    </w:p>
    <w:p w14:paraId="70D580D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совокупность всех форм человеческой активности</w:t>
      </w:r>
    </w:p>
    <w:p w14:paraId="49BBF68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w:t>
      </w:r>
      <w:r w:rsidRPr="00A9595B">
        <w:rPr>
          <w:rFonts w:ascii="Times New Roman" w:hAnsi="Times New Roman" w:cs="Times New Roman"/>
          <w:b/>
          <w:sz w:val="24"/>
          <w:szCs w:val="24"/>
        </w:rPr>
        <w:t xml:space="preserve"> </w:t>
      </w:r>
      <w:r w:rsidRPr="00A9595B">
        <w:rPr>
          <w:rFonts w:ascii="Times New Roman" w:hAnsi="Times New Roman" w:cs="Times New Roman"/>
          <w:sz w:val="24"/>
          <w:szCs w:val="24"/>
        </w:rPr>
        <w:t>совокупность производственных травм</w:t>
      </w:r>
    </w:p>
    <w:p w14:paraId="4AEE0EE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w:t>
      </w:r>
      <w:r w:rsidRPr="00A9595B">
        <w:rPr>
          <w:rFonts w:ascii="Times New Roman" w:hAnsi="Times New Roman" w:cs="Times New Roman"/>
          <w:b/>
          <w:sz w:val="24"/>
          <w:szCs w:val="24"/>
        </w:rPr>
        <w:t xml:space="preserve"> </w:t>
      </w:r>
      <w:r w:rsidRPr="00A9595B">
        <w:rPr>
          <w:rFonts w:ascii="Times New Roman" w:hAnsi="Times New Roman" w:cs="Times New Roman"/>
          <w:sz w:val="24"/>
          <w:szCs w:val="24"/>
        </w:rPr>
        <w:t>охрана природной среды</w:t>
      </w:r>
    </w:p>
    <w:p w14:paraId="29BDCC8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w:t>
      </w:r>
      <w:r w:rsidRPr="00A9595B">
        <w:rPr>
          <w:rFonts w:ascii="Times New Roman" w:hAnsi="Times New Roman" w:cs="Times New Roman"/>
          <w:b/>
          <w:sz w:val="24"/>
          <w:szCs w:val="24"/>
        </w:rPr>
        <w:t xml:space="preserve"> </w:t>
      </w:r>
      <w:r w:rsidRPr="00A9595B">
        <w:rPr>
          <w:rFonts w:ascii="Times New Roman" w:hAnsi="Times New Roman" w:cs="Times New Roman"/>
          <w:sz w:val="24"/>
          <w:szCs w:val="24"/>
        </w:rPr>
        <w:t>высшая форма деятельности</w:t>
      </w:r>
    </w:p>
    <w:p w14:paraId="715BCAAD" w14:textId="77777777" w:rsidR="002B5AE7" w:rsidRPr="00A9595B" w:rsidRDefault="002B5AE7" w:rsidP="00A9595B">
      <w:pPr>
        <w:spacing w:after="0" w:line="360" w:lineRule="auto"/>
        <w:rPr>
          <w:rFonts w:ascii="Times New Roman" w:hAnsi="Times New Roman" w:cs="Times New Roman"/>
          <w:b/>
          <w:sz w:val="24"/>
          <w:szCs w:val="24"/>
        </w:rPr>
      </w:pPr>
    </w:p>
    <w:p w14:paraId="697B502C"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Опасность </w:t>
      </w:r>
    </w:p>
    <w:p w14:paraId="3ABF959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 любые явления, угрожающие жизни и здоровью человека</w:t>
      </w:r>
    </w:p>
    <w:p w14:paraId="62DB2B2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неотъемлемая отличительная черта деятельности человека</w:t>
      </w:r>
    </w:p>
    <w:p w14:paraId="0D1475A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исключение нежелательных последствий</w:t>
      </w:r>
    </w:p>
    <w:p w14:paraId="64F3524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любые явления, вызывающие положительные эмоции</w:t>
      </w:r>
    </w:p>
    <w:p w14:paraId="65A74A5F" w14:textId="77777777" w:rsidR="002B5AE7" w:rsidRPr="00A9595B" w:rsidRDefault="002B5AE7" w:rsidP="00A9595B">
      <w:pPr>
        <w:spacing w:after="0" w:line="360" w:lineRule="auto"/>
        <w:rPr>
          <w:rFonts w:ascii="Times New Roman" w:hAnsi="Times New Roman" w:cs="Times New Roman"/>
          <w:b/>
          <w:sz w:val="24"/>
          <w:szCs w:val="24"/>
        </w:rPr>
      </w:pPr>
    </w:p>
    <w:p w14:paraId="5DDD18A5"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b/>
          <w:sz w:val="24"/>
          <w:szCs w:val="24"/>
        </w:rPr>
        <w:t>Безопасность</w:t>
      </w:r>
      <w:r w:rsidRPr="00A9595B">
        <w:rPr>
          <w:rFonts w:ascii="Times New Roman" w:hAnsi="Times New Roman" w:cs="Times New Roman"/>
          <w:sz w:val="24"/>
          <w:szCs w:val="24"/>
        </w:rPr>
        <w:t xml:space="preserve"> </w:t>
      </w:r>
    </w:p>
    <w:p w14:paraId="06074EA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состояние деятельности, при котором с определённой вероятностью  </w:t>
      </w:r>
    </w:p>
    <w:p w14:paraId="6160446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исключено проявление опасности</w:t>
      </w:r>
    </w:p>
    <w:p w14:paraId="452D6CC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присутствие чрезмерной опасности</w:t>
      </w:r>
    </w:p>
    <w:p w14:paraId="7AB1DE3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защищённость человека от социальных опасностей</w:t>
      </w:r>
    </w:p>
    <w:p w14:paraId="14A69D0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состояние защищённости человека от психологических опасностей</w:t>
      </w:r>
    </w:p>
    <w:p w14:paraId="56E1EBAE" w14:textId="77777777" w:rsidR="002B5AE7" w:rsidRPr="00A9595B" w:rsidRDefault="002B5AE7" w:rsidP="00A9595B">
      <w:pPr>
        <w:spacing w:after="0" w:line="360" w:lineRule="auto"/>
        <w:rPr>
          <w:rFonts w:ascii="Times New Roman" w:hAnsi="Times New Roman" w:cs="Times New Roman"/>
          <w:b/>
          <w:sz w:val="24"/>
          <w:szCs w:val="24"/>
        </w:rPr>
      </w:pPr>
    </w:p>
    <w:p w14:paraId="341B5485"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b/>
          <w:sz w:val="24"/>
          <w:szCs w:val="24"/>
        </w:rPr>
        <w:t>Здоровье</w:t>
      </w:r>
      <w:r w:rsidRPr="00A9595B">
        <w:rPr>
          <w:rFonts w:ascii="Times New Roman" w:hAnsi="Times New Roman" w:cs="Times New Roman"/>
          <w:sz w:val="24"/>
          <w:szCs w:val="24"/>
        </w:rPr>
        <w:t xml:space="preserve"> </w:t>
      </w:r>
    </w:p>
    <w:p w14:paraId="178631C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полное физическое, психическое и социальное благополучие, а не только </w:t>
      </w:r>
    </w:p>
    <w:p w14:paraId="123099B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отсутствие болезней или физических дефектов</w:t>
      </w:r>
    </w:p>
    <w:p w14:paraId="6D8646C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 главная функция живой материи</w:t>
      </w:r>
    </w:p>
    <w:p w14:paraId="5355B10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 отражение психических функций человека</w:t>
      </w:r>
    </w:p>
    <w:p w14:paraId="19747178" w14:textId="77777777" w:rsidR="002B5AE7" w:rsidRPr="00A9595B" w:rsidRDefault="002B5AE7" w:rsidP="00A9595B">
      <w:pPr>
        <w:numPr>
          <w:ilvl w:val="0"/>
          <w:numId w:val="10"/>
        </w:numPr>
        <w:tabs>
          <w:tab w:val="num" w:pos="234"/>
        </w:tabs>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sz w:val="24"/>
          <w:szCs w:val="24"/>
        </w:rPr>
        <w:lastRenderedPageBreak/>
        <w:t>наука, изучающая строение тела человека</w:t>
      </w:r>
    </w:p>
    <w:p w14:paraId="2331D6F9" w14:textId="77777777" w:rsidR="002B5AE7" w:rsidRPr="00A9595B" w:rsidRDefault="002B5AE7" w:rsidP="00A9595B">
      <w:pPr>
        <w:spacing w:after="0" w:line="360" w:lineRule="auto"/>
        <w:rPr>
          <w:rFonts w:ascii="Times New Roman" w:hAnsi="Times New Roman" w:cs="Times New Roman"/>
          <w:b/>
          <w:sz w:val="24"/>
          <w:szCs w:val="24"/>
        </w:rPr>
      </w:pPr>
    </w:p>
    <w:p w14:paraId="4A10C1C8"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sz w:val="24"/>
          <w:szCs w:val="24"/>
          <w:lang w:val="en-US"/>
        </w:rPr>
      </w:pPr>
      <w:r w:rsidRPr="00A9595B">
        <w:rPr>
          <w:rFonts w:ascii="Times New Roman" w:hAnsi="Times New Roman" w:cs="Times New Roman"/>
          <w:b/>
          <w:sz w:val="24"/>
          <w:szCs w:val="24"/>
        </w:rPr>
        <w:t>Антропогенные</w:t>
      </w:r>
      <w:r w:rsidRPr="00A9595B">
        <w:rPr>
          <w:rFonts w:ascii="Times New Roman" w:hAnsi="Times New Roman" w:cs="Times New Roman"/>
          <w:sz w:val="24"/>
          <w:szCs w:val="24"/>
        </w:rPr>
        <w:t xml:space="preserve"> </w:t>
      </w:r>
      <w:r w:rsidRPr="00A9595B">
        <w:rPr>
          <w:rFonts w:ascii="Times New Roman" w:hAnsi="Times New Roman" w:cs="Times New Roman"/>
          <w:b/>
          <w:sz w:val="24"/>
          <w:szCs w:val="24"/>
        </w:rPr>
        <w:t>опасности</w:t>
      </w:r>
      <w:r w:rsidRPr="00A9595B">
        <w:rPr>
          <w:rFonts w:ascii="Times New Roman" w:hAnsi="Times New Roman" w:cs="Times New Roman"/>
          <w:sz w:val="24"/>
          <w:szCs w:val="24"/>
          <w:lang w:val="en-US"/>
        </w:rPr>
        <w:t xml:space="preserve"> </w:t>
      </w:r>
    </w:p>
    <w:p w14:paraId="7FE6FFC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опасности, источником которых является сам человек</w:t>
      </w:r>
    </w:p>
    <w:p w14:paraId="5BEE70B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продукты неполного сгорания топлива</w:t>
      </w:r>
    </w:p>
    <w:p w14:paraId="65681CE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 разное увеличение количества аэрозолей в атмосфере</w:t>
      </w:r>
    </w:p>
    <w:p w14:paraId="662AFCF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вещества способные убивать бактерии</w:t>
      </w:r>
    </w:p>
    <w:p w14:paraId="1A36E759" w14:textId="77777777" w:rsidR="002B5AE7" w:rsidRPr="00A9595B" w:rsidRDefault="002B5AE7" w:rsidP="00A9595B">
      <w:pPr>
        <w:spacing w:after="0" w:line="360" w:lineRule="auto"/>
        <w:rPr>
          <w:rFonts w:ascii="Times New Roman" w:hAnsi="Times New Roman" w:cs="Times New Roman"/>
          <w:b/>
          <w:sz w:val="24"/>
          <w:szCs w:val="24"/>
        </w:rPr>
      </w:pPr>
    </w:p>
    <w:p w14:paraId="4755F87B"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Идентификация опасности </w:t>
      </w:r>
    </w:p>
    <w:p w14:paraId="482A548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процесс распознавания образа опасности, установление возможных причин </w:t>
      </w:r>
    </w:p>
    <w:p w14:paraId="1AF9DB0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проявления и последствий опасности</w:t>
      </w:r>
    </w:p>
    <w:p w14:paraId="7E55159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процесс превращения атомов и молекул в ионы</w:t>
      </w:r>
    </w:p>
    <w:p w14:paraId="2129ADC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деятельность, связанная с повышенной опасностью для окружающих </w:t>
      </w:r>
    </w:p>
    <w:p w14:paraId="56FC6B0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последовательное достижение целей</w:t>
      </w:r>
    </w:p>
    <w:p w14:paraId="2CA3E808" w14:textId="77777777" w:rsidR="002B5AE7" w:rsidRPr="00A9595B" w:rsidRDefault="002B5AE7" w:rsidP="00A9595B">
      <w:pPr>
        <w:spacing w:after="0" w:line="360" w:lineRule="auto"/>
        <w:rPr>
          <w:rFonts w:ascii="Times New Roman" w:hAnsi="Times New Roman" w:cs="Times New Roman"/>
          <w:b/>
          <w:sz w:val="24"/>
          <w:szCs w:val="24"/>
        </w:rPr>
      </w:pPr>
    </w:p>
    <w:p w14:paraId="27093C9F"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Принципы обеспечения безопасности делятся на группы </w:t>
      </w:r>
    </w:p>
    <w:p w14:paraId="28675EB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ориентирующие, технические, организационные, управленческие</w:t>
      </w:r>
    </w:p>
    <w:p w14:paraId="20A8E90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адекватности, системности разделения</w:t>
      </w:r>
    </w:p>
    <w:p w14:paraId="0B013A0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уничтожение, герметизации</w:t>
      </w:r>
    </w:p>
    <w:p w14:paraId="491C72D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 классификации, информации, дублировании, контроля</w:t>
      </w:r>
    </w:p>
    <w:p w14:paraId="636D85F4" w14:textId="77777777" w:rsidR="002B5AE7" w:rsidRPr="00A9595B" w:rsidRDefault="002B5AE7" w:rsidP="00A9595B">
      <w:pPr>
        <w:spacing w:after="0" w:line="360" w:lineRule="auto"/>
        <w:rPr>
          <w:rFonts w:ascii="Times New Roman" w:hAnsi="Times New Roman" w:cs="Times New Roman"/>
          <w:b/>
          <w:sz w:val="24"/>
          <w:szCs w:val="24"/>
        </w:rPr>
      </w:pPr>
    </w:p>
    <w:p w14:paraId="7BB8CD29"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Риск</w:t>
      </w:r>
    </w:p>
    <w:p w14:paraId="7BA390D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количественная оценка опасности</w:t>
      </w:r>
    </w:p>
    <w:p w14:paraId="4CF82DC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 номенклатура опасности</w:t>
      </w:r>
    </w:p>
    <w:p w14:paraId="6801ACA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условия, при которых реализуются потенциальные опасности</w:t>
      </w:r>
    </w:p>
    <w:p w14:paraId="234A19D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поиск причин</w:t>
      </w:r>
    </w:p>
    <w:p w14:paraId="6CCE9217" w14:textId="77777777" w:rsidR="002B5AE7" w:rsidRPr="00A9595B" w:rsidRDefault="002B5AE7" w:rsidP="00A9595B">
      <w:pPr>
        <w:spacing w:after="0" w:line="360" w:lineRule="auto"/>
        <w:rPr>
          <w:rFonts w:ascii="Times New Roman" w:hAnsi="Times New Roman" w:cs="Times New Roman"/>
          <w:b/>
          <w:sz w:val="24"/>
          <w:szCs w:val="24"/>
        </w:rPr>
      </w:pPr>
    </w:p>
    <w:p w14:paraId="4BC76AA6"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Суть концепции приемлемого (допустимого) риска состоит </w:t>
      </w:r>
    </w:p>
    <w:p w14:paraId="3C534A8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в стремлении к такой безопасности, которую приемлет общество в данный </w:t>
      </w:r>
    </w:p>
    <w:p w14:paraId="625F104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период времени</w:t>
      </w:r>
    </w:p>
    <w:p w14:paraId="740081E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 качестве оценки опасностей</w:t>
      </w:r>
    </w:p>
    <w:p w14:paraId="5285774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 устойчивости к действию повреждающих факторов</w:t>
      </w:r>
    </w:p>
    <w:p w14:paraId="653CD2C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 наличии резервных возможностей организма</w:t>
      </w:r>
    </w:p>
    <w:p w14:paraId="696DFD4B" w14:textId="77777777" w:rsidR="002B5AE7" w:rsidRPr="00A9595B" w:rsidRDefault="002B5AE7" w:rsidP="00A9595B">
      <w:pPr>
        <w:spacing w:after="0" w:line="360" w:lineRule="auto"/>
        <w:rPr>
          <w:rFonts w:ascii="Times New Roman" w:hAnsi="Times New Roman" w:cs="Times New Roman"/>
          <w:b/>
          <w:sz w:val="24"/>
          <w:szCs w:val="24"/>
        </w:rPr>
      </w:pPr>
    </w:p>
    <w:p w14:paraId="3B9B1584"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Управление риском или как повысить уровень безопасности </w:t>
      </w:r>
    </w:p>
    <w:p w14:paraId="479538A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lastRenderedPageBreak/>
        <w:t xml:space="preserve">- совершенствование технических систем и объектов, подготовка персонала, </w:t>
      </w:r>
    </w:p>
    <w:p w14:paraId="42AC28E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ликвидация последствий</w:t>
      </w:r>
    </w:p>
    <w:p w14:paraId="61A9060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построение дерева событий и опасностей</w:t>
      </w:r>
    </w:p>
    <w:p w14:paraId="2C58D63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выяснение последовательности опасных ситуаций</w:t>
      </w:r>
    </w:p>
    <w:p w14:paraId="671DF09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выявление источников опасности</w:t>
      </w:r>
    </w:p>
    <w:p w14:paraId="02A49693" w14:textId="77777777" w:rsidR="002B5AE7" w:rsidRPr="00A9595B" w:rsidRDefault="002B5AE7" w:rsidP="00A9595B">
      <w:pPr>
        <w:spacing w:after="0" w:line="360" w:lineRule="auto"/>
        <w:rPr>
          <w:rFonts w:ascii="Times New Roman" w:hAnsi="Times New Roman" w:cs="Times New Roman"/>
          <w:b/>
          <w:sz w:val="24"/>
          <w:szCs w:val="24"/>
        </w:rPr>
      </w:pPr>
    </w:p>
    <w:p w14:paraId="7F312937"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Цель системного анализа безопасности </w:t>
      </w:r>
    </w:p>
    <w:p w14:paraId="1C071C7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выявление причин, влияющие на появление нежелательных событий</w:t>
      </w:r>
    </w:p>
    <w:p w14:paraId="57DAF66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отсутствие опасности</w:t>
      </w:r>
    </w:p>
    <w:p w14:paraId="062B1DE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сохранение работоспособности в течение рабочего времени</w:t>
      </w:r>
    </w:p>
    <w:p w14:paraId="3F276DB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соблюдение безопасности</w:t>
      </w:r>
    </w:p>
    <w:p w14:paraId="66A8681B" w14:textId="77777777" w:rsidR="002B5AE7" w:rsidRPr="00A9595B" w:rsidRDefault="002B5AE7" w:rsidP="00A9595B">
      <w:pPr>
        <w:spacing w:after="0" w:line="360" w:lineRule="auto"/>
        <w:rPr>
          <w:rFonts w:ascii="Times New Roman" w:hAnsi="Times New Roman" w:cs="Times New Roman"/>
          <w:b/>
          <w:sz w:val="24"/>
          <w:szCs w:val="24"/>
        </w:rPr>
      </w:pPr>
    </w:p>
    <w:p w14:paraId="65AECC37"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По характеру   воздействия на   человека опасности делятся на группы </w:t>
      </w:r>
    </w:p>
    <w:p w14:paraId="7DDD563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физические, химические, биологические, психофизиологические, механические </w:t>
      </w:r>
    </w:p>
    <w:p w14:paraId="2F41359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физические, пассивные, априорные, биологические</w:t>
      </w:r>
    </w:p>
    <w:p w14:paraId="73B222A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химические, активные, апостериорные, аналитические</w:t>
      </w:r>
    </w:p>
    <w:p w14:paraId="13E7FBA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психофизиологические, физические, механические, материальные</w:t>
      </w:r>
    </w:p>
    <w:p w14:paraId="45ADAB67" w14:textId="77777777" w:rsidR="002B5AE7" w:rsidRPr="00A9595B" w:rsidRDefault="002B5AE7" w:rsidP="00A9595B">
      <w:pPr>
        <w:spacing w:after="0" w:line="360" w:lineRule="auto"/>
        <w:rPr>
          <w:rFonts w:ascii="Times New Roman" w:hAnsi="Times New Roman" w:cs="Times New Roman"/>
          <w:b/>
          <w:sz w:val="24"/>
          <w:szCs w:val="24"/>
        </w:rPr>
      </w:pPr>
    </w:p>
    <w:p w14:paraId="32956CAE"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К физическим опасностям относятся:</w:t>
      </w:r>
    </w:p>
    <w:p w14:paraId="2977160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электрический ток, шум, излучения, давление</w:t>
      </w:r>
    </w:p>
    <w:p w14:paraId="58948A3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микро - макроорганизмы</w:t>
      </w:r>
    </w:p>
    <w:p w14:paraId="558850D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гипертония, ожирение </w:t>
      </w:r>
    </w:p>
    <w:p w14:paraId="69929D5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гиподинамия, избыточная масса тела</w:t>
      </w:r>
    </w:p>
    <w:p w14:paraId="38AB5D96" w14:textId="77777777" w:rsidR="002B5AE7" w:rsidRPr="00A9595B" w:rsidRDefault="002B5AE7" w:rsidP="00A9595B">
      <w:pPr>
        <w:spacing w:after="0" w:line="360" w:lineRule="auto"/>
        <w:rPr>
          <w:rFonts w:ascii="Times New Roman" w:hAnsi="Times New Roman" w:cs="Times New Roman"/>
          <w:b/>
          <w:sz w:val="24"/>
          <w:szCs w:val="24"/>
        </w:rPr>
      </w:pPr>
    </w:p>
    <w:p w14:paraId="21321FCE"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Управлять БЖД </w:t>
      </w:r>
    </w:p>
    <w:p w14:paraId="1AFAF34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значит осознанно переводить объект из одного состояния (опасное) в </w:t>
      </w:r>
    </w:p>
    <w:p w14:paraId="2853FC0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другое (менее опасное)</w:t>
      </w:r>
    </w:p>
    <w:p w14:paraId="38F78CF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процесс принятия решений</w:t>
      </w:r>
    </w:p>
    <w:p w14:paraId="0BE7374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условия экономической и технической целесообразности</w:t>
      </w:r>
    </w:p>
    <w:p w14:paraId="4040289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сравнение затрат и получение выгод</w:t>
      </w:r>
    </w:p>
    <w:p w14:paraId="7862BAA4" w14:textId="77777777" w:rsidR="002B5AE7" w:rsidRPr="00A9595B" w:rsidRDefault="002B5AE7" w:rsidP="00A9595B">
      <w:pPr>
        <w:spacing w:after="0" w:line="360" w:lineRule="auto"/>
        <w:rPr>
          <w:rFonts w:ascii="Times New Roman" w:hAnsi="Times New Roman" w:cs="Times New Roman"/>
          <w:b/>
          <w:sz w:val="24"/>
          <w:szCs w:val="24"/>
        </w:rPr>
      </w:pPr>
    </w:p>
    <w:p w14:paraId="7E9F1AD6"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Среда обитания </w:t>
      </w:r>
    </w:p>
    <w:p w14:paraId="38D58E4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-окружающая человека среда, обусловленная в данный момент совокупностью факторов, способных оказывать прямое или косвенное, немедленное или отдалённое воздействие на деятельность человека, его здоровье и потомство</w:t>
      </w:r>
    </w:p>
    <w:p w14:paraId="73C05AD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lastRenderedPageBreak/>
        <w:t>- нижний слой атмосферы</w:t>
      </w:r>
    </w:p>
    <w:p w14:paraId="3568C4A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-верхний слой атмосферы</w:t>
      </w:r>
    </w:p>
    <w:p w14:paraId="0F4D853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регион биосферы</w:t>
      </w:r>
    </w:p>
    <w:p w14:paraId="2BFBCE65" w14:textId="77777777" w:rsidR="002B5AE7" w:rsidRPr="00A9595B" w:rsidRDefault="002B5AE7" w:rsidP="00A9595B">
      <w:pPr>
        <w:spacing w:after="0" w:line="360" w:lineRule="auto"/>
        <w:rPr>
          <w:rFonts w:ascii="Times New Roman" w:hAnsi="Times New Roman" w:cs="Times New Roman"/>
          <w:b/>
          <w:sz w:val="24"/>
          <w:szCs w:val="24"/>
        </w:rPr>
      </w:pPr>
    </w:p>
    <w:p w14:paraId="7629BC80"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Компетентность людей в мире опасностей и способах защиты от них </w:t>
      </w:r>
    </w:p>
    <w:p w14:paraId="3A31631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необходимое условие достижения безопасности жизнедеятельности </w:t>
      </w:r>
    </w:p>
    <w:p w14:paraId="13B3A5C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сохранение жизни</w:t>
      </w:r>
    </w:p>
    <w:p w14:paraId="6DEC7CA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состояние объекта защиты </w:t>
      </w:r>
    </w:p>
    <w:p w14:paraId="2476913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обучение людей основам защиты</w:t>
      </w:r>
    </w:p>
    <w:p w14:paraId="73AEE67D" w14:textId="77777777" w:rsidR="002B5AE7" w:rsidRPr="00A9595B" w:rsidRDefault="002B5AE7" w:rsidP="00A9595B">
      <w:pPr>
        <w:spacing w:after="0" w:line="360" w:lineRule="auto"/>
        <w:rPr>
          <w:rFonts w:ascii="Times New Roman" w:hAnsi="Times New Roman" w:cs="Times New Roman"/>
          <w:b/>
          <w:sz w:val="24"/>
          <w:szCs w:val="24"/>
        </w:rPr>
      </w:pPr>
    </w:p>
    <w:p w14:paraId="17CD49FD"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Средства обеспечения безопасности </w:t>
      </w:r>
    </w:p>
    <w:p w14:paraId="399C3D1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средства коллективной (СКЗ) и индивидуальной защиты (СИЗ)</w:t>
      </w:r>
    </w:p>
    <w:p w14:paraId="39DF539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ватно - марлевые повязки</w:t>
      </w:r>
    </w:p>
    <w:p w14:paraId="4796E4A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противогазы разных марок</w:t>
      </w:r>
    </w:p>
    <w:p w14:paraId="02CFC7B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убежище</w:t>
      </w:r>
    </w:p>
    <w:p w14:paraId="782DB5E2" w14:textId="77777777" w:rsidR="002B5AE7" w:rsidRPr="00A9595B" w:rsidRDefault="002B5AE7" w:rsidP="00A9595B">
      <w:pPr>
        <w:spacing w:after="0" w:line="360" w:lineRule="auto"/>
        <w:rPr>
          <w:rFonts w:ascii="Times New Roman" w:hAnsi="Times New Roman" w:cs="Times New Roman"/>
          <w:b/>
          <w:sz w:val="24"/>
          <w:szCs w:val="24"/>
        </w:rPr>
      </w:pPr>
    </w:p>
    <w:p w14:paraId="0CA7895B"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Процедура составления номенклатуры опасности имеет </w:t>
      </w:r>
    </w:p>
    <w:p w14:paraId="124D21F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профилактическую направленность</w:t>
      </w:r>
    </w:p>
    <w:p w14:paraId="341D5D5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избирательную  направленность</w:t>
      </w:r>
    </w:p>
    <w:p w14:paraId="6591E30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точечную направленность</w:t>
      </w:r>
    </w:p>
    <w:p w14:paraId="28BFBEB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финансовую направленность</w:t>
      </w:r>
    </w:p>
    <w:p w14:paraId="5F044247" w14:textId="77777777" w:rsidR="002B5AE7" w:rsidRPr="00A9595B" w:rsidRDefault="002B5AE7" w:rsidP="00A9595B">
      <w:pPr>
        <w:spacing w:after="0" w:line="360" w:lineRule="auto"/>
        <w:rPr>
          <w:rFonts w:ascii="Times New Roman" w:hAnsi="Times New Roman" w:cs="Times New Roman"/>
          <w:b/>
          <w:sz w:val="24"/>
          <w:szCs w:val="24"/>
        </w:rPr>
      </w:pPr>
    </w:p>
    <w:p w14:paraId="416F88CA"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В основе профилактики несчастных случаев по существу лежит </w:t>
      </w:r>
    </w:p>
    <w:p w14:paraId="6EDF95E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поиск причин </w:t>
      </w:r>
    </w:p>
    <w:p w14:paraId="1286CE0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возможный ущерб</w:t>
      </w:r>
    </w:p>
    <w:p w14:paraId="589AE05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пространственная локализация</w:t>
      </w:r>
    </w:p>
    <w:p w14:paraId="489D8F3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производственные аварии</w:t>
      </w:r>
    </w:p>
    <w:p w14:paraId="5F8B5B56" w14:textId="77777777" w:rsidR="002B5AE7" w:rsidRPr="00A9595B" w:rsidRDefault="002B5AE7" w:rsidP="00A9595B">
      <w:pPr>
        <w:spacing w:after="0" w:line="360" w:lineRule="auto"/>
        <w:rPr>
          <w:rFonts w:ascii="Times New Roman" w:hAnsi="Times New Roman" w:cs="Times New Roman"/>
          <w:b/>
          <w:sz w:val="24"/>
          <w:szCs w:val="24"/>
        </w:rPr>
      </w:pPr>
    </w:p>
    <w:p w14:paraId="003BDAD9"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Факторы риска </w:t>
      </w:r>
    </w:p>
    <w:p w14:paraId="134759D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опасности, сопровождающие нашу жизнь</w:t>
      </w:r>
    </w:p>
    <w:p w14:paraId="334DC6D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острота жизни</w:t>
      </w:r>
    </w:p>
    <w:p w14:paraId="49D1665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неспособность человека к разным действиям</w:t>
      </w:r>
    </w:p>
    <w:p w14:paraId="014F49C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ощущения, которые испытывает орган</w:t>
      </w:r>
    </w:p>
    <w:p w14:paraId="59CD5584" w14:textId="77777777" w:rsidR="002B5AE7" w:rsidRPr="00A9595B" w:rsidRDefault="002B5AE7" w:rsidP="00A9595B">
      <w:pPr>
        <w:spacing w:after="0" w:line="360" w:lineRule="auto"/>
        <w:ind w:hanging="141"/>
        <w:rPr>
          <w:rFonts w:ascii="Times New Roman" w:hAnsi="Times New Roman" w:cs="Times New Roman"/>
          <w:b/>
          <w:sz w:val="24"/>
          <w:szCs w:val="24"/>
        </w:rPr>
      </w:pPr>
      <w:r w:rsidRPr="00A9595B">
        <w:rPr>
          <w:rFonts w:ascii="Times New Roman" w:hAnsi="Times New Roman" w:cs="Times New Roman"/>
          <w:b/>
          <w:sz w:val="24"/>
          <w:szCs w:val="24"/>
        </w:rPr>
        <w:t xml:space="preserve">     </w:t>
      </w:r>
    </w:p>
    <w:p w14:paraId="35569214" w14:textId="77777777" w:rsidR="002B5AE7" w:rsidRPr="00A9595B" w:rsidRDefault="002B5AE7" w:rsidP="00A9595B">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lastRenderedPageBreak/>
        <w:t xml:space="preserve">Способность человека сохранять соответствующие возрасту полу психическую и физиологическую устойчивость в постоянно изменяющихся условиях окружающей среды </w:t>
      </w:r>
    </w:p>
    <w:p w14:paraId="552EE88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здоровье человека </w:t>
      </w:r>
    </w:p>
    <w:p w14:paraId="039A4B2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физическое здоровье</w:t>
      </w:r>
    </w:p>
    <w:p w14:paraId="5142943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социальное здоровье</w:t>
      </w:r>
    </w:p>
    <w:p w14:paraId="023C51B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психическое здоровье</w:t>
      </w:r>
    </w:p>
    <w:p w14:paraId="5F18274F" w14:textId="77777777" w:rsidR="002B5AE7" w:rsidRPr="00A9595B" w:rsidRDefault="002B5AE7" w:rsidP="00A9595B">
      <w:pPr>
        <w:spacing w:after="0" w:line="360" w:lineRule="auto"/>
        <w:rPr>
          <w:rFonts w:ascii="Times New Roman" w:hAnsi="Times New Roman" w:cs="Times New Roman"/>
          <w:b/>
          <w:sz w:val="24"/>
          <w:szCs w:val="24"/>
        </w:rPr>
      </w:pPr>
    </w:p>
    <w:p w14:paraId="3CA8DA44" w14:textId="77777777" w:rsidR="002B5AE7" w:rsidRPr="00A9595B" w:rsidRDefault="002B5AE7" w:rsidP="00A9595B">
      <w:pPr>
        <w:numPr>
          <w:ilvl w:val="0"/>
          <w:numId w:val="9"/>
        </w:numPr>
        <w:tabs>
          <w:tab w:val="num" w:pos="0"/>
        </w:tabs>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Основными факторами риска для здоровья человека являются </w:t>
      </w:r>
    </w:p>
    <w:p w14:paraId="34CA480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избыточная масса тела, гиподинамия, нерациональное питание, психическое, перенапряжение, злоупотребление алкоголем, курение</w:t>
      </w:r>
    </w:p>
    <w:p w14:paraId="4F393E6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онкологические заболевания</w:t>
      </w:r>
    </w:p>
    <w:p w14:paraId="621AFE4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разумный режим труда и отдыха</w:t>
      </w:r>
    </w:p>
    <w:p w14:paraId="4099F15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получение удовлетворения от самосовершенствования</w:t>
      </w:r>
    </w:p>
    <w:p w14:paraId="6CCC60A2" w14:textId="77777777" w:rsidR="002B5AE7" w:rsidRPr="00A9595B" w:rsidRDefault="002B5AE7" w:rsidP="00A9595B">
      <w:pPr>
        <w:spacing w:after="0" w:line="360" w:lineRule="auto"/>
        <w:rPr>
          <w:rFonts w:ascii="Times New Roman" w:hAnsi="Times New Roman" w:cs="Times New Roman"/>
          <w:b/>
          <w:sz w:val="24"/>
          <w:szCs w:val="24"/>
        </w:rPr>
      </w:pPr>
    </w:p>
    <w:p w14:paraId="77A4125F"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Система взаимоотношений человека с самим собой и факторами внешней среды </w:t>
      </w:r>
    </w:p>
    <w:p w14:paraId="6C61B98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образ жизни</w:t>
      </w:r>
    </w:p>
    <w:p w14:paraId="7C1742F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здоровье человека</w:t>
      </w:r>
    </w:p>
    <w:p w14:paraId="2371C0C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рефлексия</w:t>
      </w:r>
    </w:p>
    <w:p w14:paraId="5DFC3B5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организм</w:t>
      </w:r>
    </w:p>
    <w:p w14:paraId="307CB41F" w14:textId="77777777" w:rsidR="002B5AE7" w:rsidRPr="00A9595B" w:rsidRDefault="002B5AE7" w:rsidP="00A9595B">
      <w:pPr>
        <w:spacing w:after="0" w:line="360" w:lineRule="auto"/>
        <w:rPr>
          <w:rFonts w:ascii="Times New Roman" w:hAnsi="Times New Roman" w:cs="Times New Roman"/>
          <w:b/>
          <w:sz w:val="24"/>
          <w:szCs w:val="24"/>
        </w:rPr>
      </w:pPr>
    </w:p>
    <w:p w14:paraId="3B16E25A"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Гомеостаз </w:t>
      </w:r>
    </w:p>
    <w:p w14:paraId="77F66F6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относительное динамическое постоянство состава и свойства внутренней среды и устойчивость основных физиологических функций организма</w:t>
      </w:r>
    </w:p>
    <w:p w14:paraId="441CEB6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эволюционное развитие живой системы</w:t>
      </w:r>
    </w:p>
    <w:p w14:paraId="247ED92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медленно протекающая стадия общего заболевания организма</w:t>
      </w:r>
    </w:p>
    <w:p w14:paraId="315DA31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стадия развития организма</w:t>
      </w:r>
    </w:p>
    <w:p w14:paraId="704718E6" w14:textId="77777777" w:rsidR="002B5AE7" w:rsidRPr="00A9595B" w:rsidRDefault="002B5AE7" w:rsidP="00A9595B">
      <w:pPr>
        <w:spacing w:after="0" w:line="360" w:lineRule="auto"/>
        <w:rPr>
          <w:rFonts w:ascii="Times New Roman" w:hAnsi="Times New Roman" w:cs="Times New Roman"/>
          <w:b/>
          <w:sz w:val="24"/>
          <w:szCs w:val="24"/>
        </w:rPr>
      </w:pPr>
    </w:p>
    <w:p w14:paraId="72932471"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Адаптация </w:t>
      </w:r>
    </w:p>
    <w:p w14:paraId="11E9EAA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-процесс  приспособления организма к изменяющимся условиям   среды</w:t>
      </w:r>
    </w:p>
    <w:p w14:paraId="55DCD0C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приспособление к стресс-фактору </w:t>
      </w:r>
    </w:p>
    <w:p w14:paraId="13424BA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приспособление к ясному видению предметов</w:t>
      </w:r>
    </w:p>
    <w:p w14:paraId="715CBB4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реакция на аллерген</w:t>
      </w:r>
    </w:p>
    <w:p w14:paraId="0D887CF1" w14:textId="77777777" w:rsidR="002B5AE7" w:rsidRPr="00A9595B" w:rsidRDefault="002B5AE7" w:rsidP="00A9595B">
      <w:pPr>
        <w:spacing w:after="0" w:line="360" w:lineRule="auto"/>
        <w:rPr>
          <w:rFonts w:ascii="Times New Roman" w:hAnsi="Times New Roman" w:cs="Times New Roman"/>
          <w:b/>
          <w:sz w:val="24"/>
          <w:szCs w:val="24"/>
        </w:rPr>
      </w:pPr>
    </w:p>
    <w:p w14:paraId="482DD23D"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lastRenderedPageBreak/>
        <w:t xml:space="preserve">Эффективность адаптации зависит от </w:t>
      </w:r>
    </w:p>
    <w:p w14:paraId="20E739D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-дозы и  длительности  воздействующего факторов,  и индивидуальных            особенностей организма</w:t>
      </w:r>
    </w:p>
    <w:p w14:paraId="61A2B21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температуры</w:t>
      </w:r>
    </w:p>
    <w:p w14:paraId="3997E78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среды обитания</w:t>
      </w:r>
    </w:p>
    <w:p w14:paraId="139A6D4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места обитания</w:t>
      </w:r>
    </w:p>
    <w:p w14:paraId="265F15F6" w14:textId="77777777" w:rsidR="002B5AE7" w:rsidRPr="00A9595B" w:rsidRDefault="002B5AE7" w:rsidP="00A9595B">
      <w:pPr>
        <w:spacing w:after="0" w:line="360" w:lineRule="auto"/>
        <w:rPr>
          <w:rFonts w:ascii="Times New Roman" w:hAnsi="Times New Roman" w:cs="Times New Roman"/>
          <w:b/>
          <w:sz w:val="24"/>
          <w:szCs w:val="24"/>
        </w:rPr>
      </w:pPr>
    </w:p>
    <w:p w14:paraId="28DA37B0"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Информацию о внешней и внутренней среде организма человека получают с помощью </w:t>
      </w:r>
    </w:p>
    <w:p w14:paraId="5697330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сенсорных систем (анализаторов)</w:t>
      </w:r>
    </w:p>
    <w:p w14:paraId="018E6AF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эндокринной системы</w:t>
      </w:r>
    </w:p>
    <w:p w14:paraId="4FA964A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интернет – связи </w:t>
      </w:r>
    </w:p>
    <w:p w14:paraId="308686D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коммуникационных устройств</w:t>
      </w:r>
    </w:p>
    <w:p w14:paraId="33EF2824" w14:textId="77777777" w:rsidR="002B5AE7" w:rsidRPr="00A9595B" w:rsidRDefault="002B5AE7" w:rsidP="00A9595B">
      <w:pPr>
        <w:spacing w:after="0" w:line="360" w:lineRule="auto"/>
        <w:rPr>
          <w:rFonts w:ascii="Times New Roman" w:hAnsi="Times New Roman" w:cs="Times New Roman"/>
          <w:b/>
          <w:sz w:val="24"/>
          <w:szCs w:val="24"/>
        </w:rPr>
      </w:pPr>
    </w:p>
    <w:p w14:paraId="78E3BE99"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Основной характеристикой анализаторов является </w:t>
      </w:r>
    </w:p>
    <w:p w14:paraId="5413E56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чувствительность рецептора </w:t>
      </w:r>
    </w:p>
    <w:p w14:paraId="1A54509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-строение</w:t>
      </w:r>
    </w:p>
    <w:p w14:paraId="2FA4CF8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интенсивность восприятия</w:t>
      </w:r>
    </w:p>
    <w:p w14:paraId="60BB497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реаклиматизация </w:t>
      </w:r>
    </w:p>
    <w:p w14:paraId="0BFEFE28" w14:textId="77777777" w:rsidR="002B5AE7" w:rsidRPr="00A9595B" w:rsidRDefault="002B5AE7" w:rsidP="00A9595B">
      <w:pPr>
        <w:spacing w:after="0" w:line="360" w:lineRule="auto"/>
        <w:rPr>
          <w:rFonts w:ascii="Times New Roman" w:hAnsi="Times New Roman" w:cs="Times New Roman"/>
          <w:b/>
          <w:sz w:val="24"/>
          <w:szCs w:val="24"/>
        </w:rPr>
      </w:pPr>
    </w:p>
    <w:p w14:paraId="5068EB6B"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От каких факторов зависит нормальное функционирование организма человека в процессе труда и его эффективность </w:t>
      </w:r>
    </w:p>
    <w:p w14:paraId="641C4C2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психофизиологических (трудовой), санитарно-гигиенических и эстетических</w:t>
      </w:r>
    </w:p>
    <w:p w14:paraId="2CA142D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риска</w:t>
      </w:r>
    </w:p>
    <w:p w14:paraId="418D019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поражающих</w:t>
      </w:r>
    </w:p>
    <w:p w14:paraId="5982405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социальных, политических</w:t>
      </w:r>
    </w:p>
    <w:p w14:paraId="74EB1E92" w14:textId="77777777" w:rsidR="002B5AE7" w:rsidRPr="00A9595B" w:rsidRDefault="002B5AE7" w:rsidP="00A9595B">
      <w:pPr>
        <w:spacing w:after="0" w:line="360" w:lineRule="auto"/>
        <w:rPr>
          <w:rFonts w:ascii="Times New Roman" w:hAnsi="Times New Roman" w:cs="Times New Roman"/>
          <w:b/>
          <w:sz w:val="24"/>
          <w:szCs w:val="24"/>
        </w:rPr>
      </w:pPr>
    </w:p>
    <w:p w14:paraId="7B00C67D"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Из всех анализаторов наибольшей величиной адаптации обладает </w:t>
      </w:r>
    </w:p>
    <w:p w14:paraId="67CBA89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зрительный </w:t>
      </w:r>
    </w:p>
    <w:p w14:paraId="0B0E7F9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слуховой</w:t>
      </w:r>
    </w:p>
    <w:p w14:paraId="4641B78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двигательный</w:t>
      </w:r>
    </w:p>
    <w:p w14:paraId="622B3AB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тактильный</w:t>
      </w:r>
    </w:p>
    <w:p w14:paraId="2F787BE9" w14:textId="77777777" w:rsidR="002B5AE7" w:rsidRPr="00A9595B" w:rsidRDefault="002B5AE7" w:rsidP="00A9595B">
      <w:pPr>
        <w:spacing w:after="0" w:line="360" w:lineRule="auto"/>
        <w:rPr>
          <w:rFonts w:ascii="Times New Roman" w:hAnsi="Times New Roman" w:cs="Times New Roman"/>
          <w:b/>
          <w:sz w:val="24"/>
          <w:szCs w:val="24"/>
        </w:rPr>
      </w:pPr>
    </w:p>
    <w:p w14:paraId="3C367608"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Нервной системой </w:t>
      </w:r>
    </w:p>
    <w:p w14:paraId="105AE95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регулируется и направляется вся деятельность организма</w:t>
      </w:r>
    </w:p>
    <w:p w14:paraId="0AB5D58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lastRenderedPageBreak/>
        <w:t>- регулируется образование желудочного сока в организме</w:t>
      </w:r>
    </w:p>
    <w:p w14:paraId="7CCD03E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доставляются к тканям питательные вещества</w:t>
      </w:r>
    </w:p>
    <w:p w14:paraId="601C157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осуществляется газообмен между организмом и внешней средой</w:t>
      </w:r>
    </w:p>
    <w:p w14:paraId="3070D1B2" w14:textId="77777777" w:rsidR="002B5AE7" w:rsidRPr="00A9595B" w:rsidRDefault="002B5AE7" w:rsidP="00A9595B">
      <w:pPr>
        <w:spacing w:after="0" w:line="360" w:lineRule="auto"/>
        <w:rPr>
          <w:rFonts w:ascii="Times New Roman" w:hAnsi="Times New Roman" w:cs="Times New Roman"/>
          <w:b/>
          <w:sz w:val="24"/>
          <w:szCs w:val="24"/>
        </w:rPr>
      </w:pPr>
    </w:p>
    <w:p w14:paraId="73297479"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Труд </w:t>
      </w:r>
    </w:p>
    <w:p w14:paraId="18664BD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высшая форма деятельности </w:t>
      </w:r>
    </w:p>
    <w:p w14:paraId="2778DAD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уровень опасности</w:t>
      </w:r>
    </w:p>
    <w:p w14:paraId="626F37A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необходимое условие существования жизни</w:t>
      </w:r>
    </w:p>
    <w:p w14:paraId="5FB5DBB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проявление опасностей</w:t>
      </w:r>
    </w:p>
    <w:p w14:paraId="5EBA556A" w14:textId="77777777" w:rsidR="002B5AE7" w:rsidRPr="00A9595B" w:rsidRDefault="002B5AE7" w:rsidP="00A9595B">
      <w:pPr>
        <w:spacing w:after="0" w:line="360" w:lineRule="auto"/>
        <w:rPr>
          <w:rFonts w:ascii="Times New Roman" w:hAnsi="Times New Roman" w:cs="Times New Roman"/>
          <w:sz w:val="24"/>
          <w:szCs w:val="24"/>
        </w:rPr>
      </w:pPr>
    </w:p>
    <w:p w14:paraId="2D6BB939"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sz w:val="24"/>
          <w:szCs w:val="24"/>
        </w:rPr>
      </w:pPr>
      <w:r w:rsidRPr="00A9595B">
        <w:rPr>
          <w:rFonts w:ascii="Times New Roman" w:hAnsi="Times New Roman" w:cs="Times New Roman"/>
          <w:b/>
          <w:sz w:val="24"/>
          <w:szCs w:val="24"/>
        </w:rPr>
        <w:t xml:space="preserve">Какое устройство составляет основу естественной системы защиты человека от опасностей  составляет </w:t>
      </w:r>
    </w:p>
    <w:p w14:paraId="18AD80E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b/>
          <w:sz w:val="24"/>
          <w:szCs w:val="24"/>
        </w:rPr>
        <w:t>-</w:t>
      </w:r>
      <w:r w:rsidRPr="00A9595B">
        <w:rPr>
          <w:rFonts w:ascii="Times New Roman" w:hAnsi="Times New Roman" w:cs="Times New Roman"/>
          <w:sz w:val="24"/>
          <w:szCs w:val="24"/>
        </w:rPr>
        <w:t xml:space="preserve"> нервная система</w:t>
      </w:r>
    </w:p>
    <w:p w14:paraId="5336AC1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центральная нервная система</w:t>
      </w:r>
    </w:p>
    <w:p w14:paraId="737461C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периферическая нервная система</w:t>
      </w:r>
    </w:p>
    <w:p w14:paraId="52D788A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двигательная система</w:t>
      </w:r>
    </w:p>
    <w:p w14:paraId="31A135AC" w14:textId="77777777" w:rsidR="002B5AE7" w:rsidRPr="00A9595B" w:rsidRDefault="002B5AE7" w:rsidP="00A9595B">
      <w:pPr>
        <w:spacing w:after="0" w:line="360" w:lineRule="auto"/>
        <w:rPr>
          <w:rFonts w:ascii="Times New Roman" w:hAnsi="Times New Roman" w:cs="Times New Roman"/>
          <w:b/>
          <w:sz w:val="24"/>
          <w:szCs w:val="24"/>
        </w:rPr>
      </w:pPr>
    </w:p>
    <w:p w14:paraId="1094CF45"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Важнейшее условие высокой работоспособности </w:t>
      </w:r>
    </w:p>
    <w:p w14:paraId="37E03DF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соблюдение определённого темпа и ритма в работе</w:t>
      </w:r>
    </w:p>
    <w:p w14:paraId="30B70E6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работа только в утренние часы</w:t>
      </w:r>
    </w:p>
    <w:p w14:paraId="79AFF95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работа только в дневные часы</w:t>
      </w:r>
    </w:p>
    <w:p w14:paraId="6EFDE88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работа в ночное время</w:t>
      </w:r>
    </w:p>
    <w:p w14:paraId="1DCE868B" w14:textId="77777777" w:rsidR="002B5AE7" w:rsidRPr="00A9595B" w:rsidRDefault="002B5AE7" w:rsidP="00A9595B">
      <w:pPr>
        <w:spacing w:after="0" w:line="360" w:lineRule="auto"/>
        <w:rPr>
          <w:rFonts w:ascii="Times New Roman" w:hAnsi="Times New Roman" w:cs="Times New Roman"/>
          <w:b/>
          <w:sz w:val="24"/>
          <w:szCs w:val="24"/>
        </w:rPr>
      </w:pPr>
    </w:p>
    <w:p w14:paraId="170C53F2"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Основой рефлекторной деятельности человека является процесс </w:t>
      </w:r>
    </w:p>
    <w:p w14:paraId="4EFD2F66" w14:textId="77777777" w:rsidR="002B5AE7" w:rsidRPr="00A9595B" w:rsidRDefault="002B5AE7" w:rsidP="00A9595B">
      <w:pPr>
        <w:spacing w:after="0" w:line="360" w:lineRule="auto"/>
        <w:jc w:val="both"/>
        <w:rPr>
          <w:rFonts w:ascii="Times New Roman" w:hAnsi="Times New Roman" w:cs="Times New Roman"/>
          <w:b/>
          <w:sz w:val="24"/>
          <w:szCs w:val="24"/>
        </w:rPr>
      </w:pPr>
      <w:r w:rsidRPr="00A9595B">
        <w:rPr>
          <w:rFonts w:ascii="Times New Roman" w:hAnsi="Times New Roman" w:cs="Times New Roman"/>
          <w:sz w:val="24"/>
          <w:szCs w:val="24"/>
        </w:rPr>
        <w:t xml:space="preserve"> - возбуждения, торможения</w:t>
      </w:r>
    </w:p>
    <w:p w14:paraId="621036A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отражения</w:t>
      </w:r>
    </w:p>
    <w:p w14:paraId="230D229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приспособления</w:t>
      </w:r>
    </w:p>
    <w:p w14:paraId="49F4119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разрушения, нормирования</w:t>
      </w:r>
    </w:p>
    <w:p w14:paraId="3353531A" w14:textId="77777777" w:rsidR="002B5AE7" w:rsidRPr="00A9595B" w:rsidRDefault="002B5AE7" w:rsidP="00A9595B">
      <w:pPr>
        <w:spacing w:after="0" w:line="360" w:lineRule="auto"/>
        <w:rPr>
          <w:rFonts w:ascii="Times New Roman" w:hAnsi="Times New Roman" w:cs="Times New Roman"/>
          <w:b/>
          <w:sz w:val="24"/>
          <w:szCs w:val="24"/>
        </w:rPr>
      </w:pPr>
    </w:p>
    <w:p w14:paraId="1EA7DB59"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Рефлекторная функция -   реакция на </w:t>
      </w:r>
    </w:p>
    <w:p w14:paraId="2896A31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внутренние и внешние раздражители</w:t>
      </w:r>
    </w:p>
    <w:p w14:paraId="35FADD2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внутренние раздражители</w:t>
      </w:r>
    </w:p>
    <w:p w14:paraId="7403056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внешние раздражители</w:t>
      </w:r>
    </w:p>
    <w:p w14:paraId="32F3DB6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диапазон чувствительности</w:t>
      </w:r>
    </w:p>
    <w:p w14:paraId="50359A52" w14:textId="77777777" w:rsidR="002B5AE7" w:rsidRPr="00A9595B" w:rsidRDefault="002B5AE7" w:rsidP="00A9595B">
      <w:pPr>
        <w:spacing w:after="0" w:line="360" w:lineRule="auto"/>
        <w:rPr>
          <w:rFonts w:ascii="Times New Roman" w:hAnsi="Times New Roman" w:cs="Times New Roman"/>
          <w:b/>
          <w:sz w:val="24"/>
          <w:szCs w:val="24"/>
        </w:rPr>
      </w:pPr>
    </w:p>
    <w:p w14:paraId="336E1EB2"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lastRenderedPageBreak/>
        <w:t xml:space="preserve">Опасное состояние среды обитания характеризуется способностью среды </w:t>
      </w:r>
    </w:p>
    <w:p w14:paraId="229C638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наносить ущерб здоровью человека</w:t>
      </w:r>
    </w:p>
    <w:p w14:paraId="64A2720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вызывать неприятные ощущения</w:t>
      </w:r>
    </w:p>
    <w:p w14:paraId="46FE584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приводить к хроническим заболеваниям</w:t>
      </w:r>
    </w:p>
    <w:p w14:paraId="268D89C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излучать энергию</w:t>
      </w:r>
    </w:p>
    <w:p w14:paraId="1EEBD6BD" w14:textId="77777777" w:rsidR="002B5AE7" w:rsidRPr="00A9595B" w:rsidRDefault="002B5AE7" w:rsidP="00A9595B">
      <w:pPr>
        <w:spacing w:after="0" w:line="360" w:lineRule="auto"/>
        <w:rPr>
          <w:rFonts w:ascii="Times New Roman" w:hAnsi="Times New Roman" w:cs="Times New Roman"/>
          <w:b/>
          <w:sz w:val="24"/>
          <w:szCs w:val="24"/>
        </w:rPr>
      </w:pPr>
    </w:p>
    <w:p w14:paraId="5899C7A8"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Допустимое состояние среды обитания означает </w:t>
      </w:r>
    </w:p>
    <w:p w14:paraId="1E8D5E5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возможность нормальной жизнедеятельности человека</w:t>
      </w:r>
    </w:p>
    <w:p w14:paraId="3067D43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-возможность испускания излучения</w:t>
      </w:r>
    </w:p>
    <w:p w14:paraId="1A4521D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-возможность свободного перемещения людей</w:t>
      </w:r>
    </w:p>
    <w:p w14:paraId="692F0E9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возможность складирования отходов</w:t>
      </w:r>
    </w:p>
    <w:p w14:paraId="4D508602" w14:textId="77777777" w:rsidR="002B5AE7" w:rsidRPr="00A9595B" w:rsidRDefault="002B5AE7" w:rsidP="00A9595B">
      <w:pPr>
        <w:spacing w:after="0" w:line="360" w:lineRule="auto"/>
        <w:rPr>
          <w:rFonts w:ascii="Times New Roman" w:hAnsi="Times New Roman" w:cs="Times New Roman"/>
          <w:b/>
          <w:sz w:val="24"/>
          <w:szCs w:val="24"/>
        </w:rPr>
      </w:pPr>
    </w:p>
    <w:p w14:paraId="2531E6ED"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Человеческий организм имеет анализаторы </w:t>
      </w:r>
    </w:p>
    <w:p w14:paraId="0674D0A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зрительный, слуховой, кинетический, обонятельный, тактильный, вкусовой</w:t>
      </w:r>
    </w:p>
    <w:p w14:paraId="4A75D6E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-радиочастотный, кинетический, тактильный </w:t>
      </w:r>
    </w:p>
    <w:p w14:paraId="25C36C1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радиационный, вестибулярный, тактильный</w:t>
      </w:r>
    </w:p>
    <w:p w14:paraId="55174D7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радиочастотный, кинетический, радиационный</w:t>
      </w:r>
    </w:p>
    <w:p w14:paraId="7A044351" w14:textId="77777777" w:rsidR="002B5AE7" w:rsidRPr="00A9595B" w:rsidRDefault="002B5AE7" w:rsidP="00A9595B">
      <w:pPr>
        <w:spacing w:after="0" w:line="360" w:lineRule="auto"/>
        <w:rPr>
          <w:rFonts w:ascii="Times New Roman" w:hAnsi="Times New Roman" w:cs="Times New Roman"/>
          <w:b/>
          <w:sz w:val="24"/>
          <w:szCs w:val="24"/>
        </w:rPr>
      </w:pPr>
    </w:p>
    <w:p w14:paraId="10978040"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Анализаторы человека характеризуются </w:t>
      </w:r>
    </w:p>
    <w:p w14:paraId="1F1FDA9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абсолютными порогами, диапазоном, дифференциальной чувствительностью</w:t>
      </w:r>
    </w:p>
    <w:p w14:paraId="241277D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абсолютными порогами и нормированной чувствительностью</w:t>
      </w:r>
    </w:p>
    <w:p w14:paraId="738BBBB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диапазоном чувствительности</w:t>
      </w:r>
    </w:p>
    <w:p w14:paraId="52ADEC3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-нормированной чувствительностью</w:t>
      </w:r>
    </w:p>
    <w:p w14:paraId="754C00C6" w14:textId="77777777" w:rsidR="002B5AE7" w:rsidRPr="00A9595B" w:rsidRDefault="002B5AE7" w:rsidP="00A9595B">
      <w:pPr>
        <w:spacing w:after="0" w:line="360" w:lineRule="auto"/>
        <w:rPr>
          <w:rFonts w:ascii="Times New Roman" w:hAnsi="Times New Roman" w:cs="Times New Roman"/>
          <w:b/>
          <w:sz w:val="24"/>
          <w:szCs w:val="24"/>
        </w:rPr>
      </w:pPr>
      <w:r w:rsidRPr="00A9595B">
        <w:rPr>
          <w:rFonts w:ascii="Times New Roman" w:hAnsi="Times New Roman" w:cs="Times New Roman"/>
          <w:b/>
          <w:sz w:val="24"/>
          <w:szCs w:val="24"/>
        </w:rPr>
        <w:t xml:space="preserve">  </w:t>
      </w:r>
    </w:p>
    <w:p w14:paraId="7FC6A35D"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Работоспособностью называют </w:t>
      </w:r>
    </w:p>
    <w:p w14:paraId="0276154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свойство человека поддерживать заданный уровень трудовой деятельности</w:t>
      </w:r>
    </w:p>
    <w:p w14:paraId="071C282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трёхсменную регулярную работу</w:t>
      </w:r>
    </w:p>
    <w:p w14:paraId="5E3E343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-двухсменную регулярную работу</w:t>
      </w:r>
    </w:p>
    <w:p w14:paraId="1365379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необходимость трудиться для получения заработка</w:t>
      </w:r>
    </w:p>
    <w:p w14:paraId="2D11CFA8" w14:textId="77777777" w:rsidR="002B5AE7" w:rsidRPr="00A9595B" w:rsidRDefault="002B5AE7" w:rsidP="00A9595B">
      <w:pPr>
        <w:spacing w:after="0" w:line="360" w:lineRule="auto"/>
        <w:rPr>
          <w:rFonts w:ascii="Times New Roman" w:hAnsi="Times New Roman" w:cs="Times New Roman"/>
          <w:b/>
          <w:sz w:val="24"/>
          <w:szCs w:val="24"/>
        </w:rPr>
      </w:pPr>
    </w:p>
    <w:p w14:paraId="1F581DED"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Напряжённость труда - совокупность факторов, вызывающих </w:t>
      </w:r>
    </w:p>
    <w:p w14:paraId="1280C1E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нагрузку на мозг и центральную нервную систему работающего</w:t>
      </w:r>
    </w:p>
    <w:p w14:paraId="709C56B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социальные конфликты</w:t>
      </w:r>
    </w:p>
    <w:p w14:paraId="38B8B95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перемещения работающих в производственном помещении</w:t>
      </w:r>
    </w:p>
    <w:p w14:paraId="21AA7A3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производственные конфликты</w:t>
      </w:r>
    </w:p>
    <w:p w14:paraId="241EB039" w14:textId="77777777" w:rsidR="002B5AE7" w:rsidRPr="00A9595B" w:rsidRDefault="002B5AE7" w:rsidP="00A9595B">
      <w:pPr>
        <w:spacing w:after="0" w:line="360" w:lineRule="auto"/>
        <w:rPr>
          <w:rFonts w:ascii="Times New Roman" w:hAnsi="Times New Roman" w:cs="Times New Roman"/>
          <w:b/>
          <w:sz w:val="24"/>
          <w:szCs w:val="24"/>
        </w:rPr>
      </w:pPr>
    </w:p>
    <w:p w14:paraId="485B4F4D"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Совместимость элементов системы “человек-среда” </w:t>
      </w:r>
    </w:p>
    <w:p w14:paraId="71FE199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антропометрическая, биофизическая, энергетическая, информационная, социальная, технико-эстетическая, психологическая</w:t>
      </w:r>
    </w:p>
    <w:p w14:paraId="3C28567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информационная, психологическая, биологическая</w:t>
      </w:r>
    </w:p>
    <w:p w14:paraId="7289543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энергетическая, биофизическая, генетическая</w:t>
      </w:r>
    </w:p>
    <w:p w14:paraId="1970A50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социальная, функциональная</w:t>
      </w:r>
    </w:p>
    <w:p w14:paraId="11782935" w14:textId="77777777" w:rsidR="002B5AE7" w:rsidRPr="00A9595B" w:rsidRDefault="002B5AE7" w:rsidP="00A9595B">
      <w:pPr>
        <w:spacing w:after="0" w:line="360" w:lineRule="auto"/>
        <w:rPr>
          <w:rFonts w:ascii="Times New Roman" w:hAnsi="Times New Roman" w:cs="Times New Roman"/>
          <w:b/>
          <w:sz w:val="24"/>
          <w:szCs w:val="24"/>
        </w:rPr>
      </w:pPr>
    </w:p>
    <w:p w14:paraId="49D18F0D"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Биологический смысл активной адаптации состоит в </w:t>
      </w:r>
    </w:p>
    <w:p w14:paraId="0769B36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установлении и поддержании гомеостаза</w:t>
      </w:r>
    </w:p>
    <w:p w14:paraId="7D151DE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нарушении обмена веществ</w:t>
      </w:r>
    </w:p>
    <w:p w14:paraId="2E2A42A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снижение работоспособности</w:t>
      </w:r>
    </w:p>
    <w:p w14:paraId="264BB8A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повышении гемоглобина </w:t>
      </w:r>
    </w:p>
    <w:p w14:paraId="41F7395B" w14:textId="77777777" w:rsidR="002B5AE7" w:rsidRPr="00A9595B" w:rsidRDefault="002B5AE7" w:rsidP="00A9595B">
      <w:pPr>
        <w:spacing w:after="0" w:line="360" w:lineRule="auto"/>
        <w:rPr>
          <w:rFonts w:ascii="Times New Roman" w:hAnsi="Times New Roman" w:cs="Times New Roman"/>
          <w:b/>
          <w:sz w:val="24"/>
          <w:szCs w:val="24"/>
        </w:rPr>
      </w:pPr>
    </w:p>
    <w:p w14:paraId="4460205D"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Биологический смысл боли в том, что она мобилизует организм на борьбу за самосохранение, являясь </w:t>
      </w:r>
    </w:p>
    <w:p w14:paraId="36C6747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сигналом опасности</w:t>
      </w:r>
    </w:p>
    <w:p w14:paraId="766FBE0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сигналом безопасности</w:t>
      </w:r>
    </w:p>
    <w:p w14:paraId="37DA95A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сигналом раздражения</w:t>
      </w:r>
    </w:p>
    <w:p w14:paraId="57ABB94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-сигналом расслабления</w:t>
      </w:r>
    </w:p>
    <w:p w14:paraId="71EFA691" w14:textId="77777777" w:rsidR="002B5AE7" w:rsidRPr="00A9595B" w:rsidRDefault="002B5AE7" w:rsidP="00A9595B">
      <w:pPr>
        <w:spacing w:after="0" w:line="360" w:lineRule="auto"/>
        <w:rPr>
          <w:rFonts w:ascii="Times New Roman" w:hAnsi="Times New Roman" w:cs="Times New Roman"/>
          <w:b/>
          <w:sz w:val="24"/>
          <w:szCs w:val="24"/>
        </w:rPr>
      </w:pPr>
    </w:p>
    <w:p w14:paraId="11D5F759"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Расстояние от глаз до тетради или книги должно быть </w:t>
      </w:r>
    </w:p>
    <w:p w14:paraId="587ECFB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- 35 – </w:t>
      </w:r>
      <w:smartTag w:uri="urn:schemas-microsoft-com:office:smarttags" w:element="metricconverter">
        <w:smartTagPr>
          <w:attr w:name="ProductID" w:val="40 см"/>
        </w:smartTagPr>
        <w:r w:rsidRPr="00A9595B">
          <w:rPr>
            <w:rFonts w:ascii="Times New Roman" w:hAnsi="Times New Roman" w:cs="Times New Roman"/>
            <w:sz w:val="24"/>
            <w:szCs w:val="24"/>
          </w:rPr>
          <w:t>40 см</w:t>
        </w:r>
      </w:smartTag>
    </w:p>
    <w:p w14:paraId="13F4B7F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- 40 – </w:t>
      </w:r>
      <w:smartTag w:uri="urn:schemas-microsoft-com:office:smarttags" w:element="metricconverter">
        <w:smartTagPr>
          <w:attr w:name="ProductID" w:val="45 см"/>
        </w:smartTagPr>
        <w:r w:rsidRPr="00A9595B">
          <w:rPr>
            <w:rFonts w:ascii="Times New Roman" w:hAnsi="Times New Roman" w:cs="Times New Roman"/>
            <w:sz w:val="24"/>
            <w:szCs w:val="24"/>
          </w:rPr>
          <w:t>45 см</w:t>
        </w:r>
      </w:smartTag>
    </w:p>
    <w:p w14:paraId="2E434A7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- 25 – </w:t>
      </w:r>
      <w:smartTag w:uri="urn:schemas-microsoft-com:office:smarttags" w:element="metricconverter">
        <w:smartTagPr>
          <w:attr w:name="ProductID" w:val="30 см"/>
        </w:smartTagPr>
        <w:r w:rsidRPr="00A9595B">
          <w:rPr>
            <w:rFonts w:ascii="Times New Roman" w:hAnsi="Times New Roman" w:cs="Times New Roman"/>
            <w:sz w:val="24"/>
            <w:szCs w:val="24"/>
          </w:rPr>
          <w:t>30 см</w:t>
        </w:r>
      </w:smartTag>
    </w:p>
    <w:p w14:paraId="668B893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- 50 – </w:t>
      </w:r>
      <w:smartTag w:uri="urn:schemas-microsoft-com:office:smarttags" w:element="metricconverter">
        <w:smartTagPr>
          <w:attr w:name="ProductID" w:val="60 см"/>
        </w:smartTagPr>
        <w:r w:rsidRPr="00A9595B">
          <w:rPr>
            <w:rFonts w:ascii="Times New Roman" w:hAnsi="Times New Roman" w:cs="Times New Roman"/>
            <w:sz w:val="24"/>
            <w:szCs w:val="24"/>
          </w:rPr>
          <w:t>60 см</w:t>
        </w:r>
      </w:smartTag>
    </w:p>
    <w:p w14:paraId="121D1892" w14:textId="77777777" w:rsidR="002B5AE7" w:rsidRPr="00A9595B" w:rsidRDefault="002B5AE7" w:rsidP="00A9595B">
      <w:pPr>
        <w:spacing w:after="0" w:line="360" w:lineRule="auto"/>
        <w:rPr>
          <w:rFonts w:ascii="Times New Roman" w:hAnsi="Times New Roman" w:cs="Times New Roman"/>
          <w:b/>
          <w:sz w:val="24"/>
          <w:szCs w:val="24"/>
          <w:lang w:val="en-US"/>
        </w:rPr>
      </w:pPr>
    </w:p>
    <w:p w14:paraId="014454FC"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Дальтоник -   человек</w:t>
      </w:r>
    </w:p>
    <w:p w14:paraId="357D070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 расстройством цветного зрения</w:t>
      </w:r>
    </w:p>
    <w:p w14:paraId="1882D22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страдающий дальнозоркостью</w:t>
      </w:r>
    </w:p>
    <w:p w14:paraId="6DC54C8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 расстройством психики</w:t>
      </w:r>
    </w:p>
    <w:p w14:paraId="4516BF6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 расстройством нервной системы</w:t>
      </w:r>
    </w:p>
    <w:p w14:paraId="14B88CFC" w14:textId="77777777" w:rsidR="002B5AE7" w:rsidRPr="00A9595B" w:rsidRDefault="002B5AE7" w:rsidP="00A9595B">
      <w:pPr>
        <w:spacing w:after="0" w:line="360" w:lineRule="auto"/>
        <w:rPr>
          <w:rFonts w:ascii="Times New Roman" w:hAnsi="Times New Roman" w:cs="Times New Roman"/>
          <w:b/>
          <w:sz w:val="24"/>
          <w:szCs w:val="24"/>
        </w:rPr>
      </w:pPr>
    </w:p>
    <w:p w14:paraId="0705617D"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В соответствии с гигиенической классификацией труда, условия труда подразделяются на классы </w:t>
      </w:r>
    </w:p>
    <w:p w14:paraId="7479A5E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lastRenderedPageBreak/>
        <w:t>- оптимальные, допустимые, вредные, опасные (экстремальные)</w:t>
      </w:r>
    </w:p>
    <w:p w14:paraId="79DDFF7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опасные, чрезвычайно опасные</w:t>
      </w:r>
    </w:p>
    <w:p w14:paraId="549F020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физические, умственные</w:t>
      </w:r>
    </w:p>
    <w:p w14:paraId="731C9EA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классические</w:t>
      </w:r>
    </w:p>
    <w:p w14:paraId="2BFE5E28" w14:textId="77777777" w:rsidR="002B5AE7" w:rsidRPr="00A9595B" w:rsidRDefault="002B5AE7" w:rsidP="00A9595B">
      <w:pPr>
        <w:spacing w:after="0" w:line="360" w:lineRule="auto"/>
        <w:rPr>
          <w:rFonts w:ascii="Times New Roman" w:hAnsi="Times New Roman" w:cs="Times New Roman"/>
          <w:b/>
          <w:sz w:val="24"/>
          <w:szCs w:val="24"/>
        </w:rPr>
      </w:pPr>
    </w:p>
    <w:p w14:paraId="586EEC16"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Смотреть телевизор рекомендуется на расстоянии </w:t>
      </w:r>
    </w:p>
    <w:p w14:paraId="3263F3B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w:t>
      </w:r>
      <w:smartTag w:uri="urn:schemas-microsoft-com:office:smarttags" w:element="metricconverter">
        <w:smartTagPr>
          <w:attr w:name="ProductID" w:val="2,5 м"/>
        </w:smartTagPr>
        <w:r w:rsidRPr="00A9595B">
          <w:rPr>
            <w:rFonts w:ascii="Times New Roman" w:hAnsi="Times New Roman" w:cs="Times New Roman"/>
            <w:sz w:val="24"/>
            <w:szCs w:val="24"/>
          </w:rPr>
          <w:t>2,5 м</w:t>
        </w:r>
      </w:smartTag>
      <w:r w:rsidRPr="00A9595B">
        <w:rPr>
          <w:rFonts w:ascii="Times New Roman" w:hAnsi="Times New Roman" w:cs="Times New Roman"/>
          <w:sz w:val="24"/>
          <w:szCs w:val="24"/>
        </w:rPr>
        <w:t xml:space="preserve"> – </w:t>
      </w:r>
      <w:smartTag w:uri="urn:schemas-microsoft-com:office:smarttags" w:element="metricconverter">
        <w:smartTagPr>
          <w:attr w:name="ProductID" w:val="6 м"/>
        </w:smartTagPr>
        <w:r w:rsidRPr="00A9595B">
          <w:rPr>
            <w:rFonts w:ascii="Times New Roman" w:hAnsi="Times New Roman" w:cs="Times New Roman"/>
            <w:sz w:val="24"/>
            <w:szCs w:val="24"/>
          </w:rPr>
          <w:t>6 м</w:t>
        </w:r>
      </w:smartTag>
    </w:p>
    <w:p w14:paraId="3F8A7B2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w:t>
      </w:r>
      <w:smartTag w:uri="urn:schemas-microsoft-com:office:smarttags" w:element="metricconverter">
        <w:smartTagPr>
          <w:attr w:name="ProductID" w:val="1 м"/>
        </w:smartTagPr>
        <w:r w:rsidRPr="00A9595B">
          <w:rPr>
            <w:rFonts w:ascii="Times New Roman" w:hAnsi="Times New Roman" w:cs="Times New Roman"/>
            <w:sz w:val="24"/>
            <w:szCs w:val="24"/>
          </w:rPr>
          <w:t>1 м</w:t>
        </w:r>
      </w:smartTag>
    </w:p>
    <w:p w14:paraId="3EA2F9F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w:t>
      </w:r>
      <w:smartTag w:uri="urn:schemas-microsoft-com:office:smarttags" w:element="metricconverter">
        <w:smartTagPr>
          <w:attr w:name="ProductID" w:val="1 м"/>
        </w:smartTagPr>
        <w:r w:rsidRPr="00A9595B">
          <w:rPr>
            <w:rFonts w:ascii="Times New Roman" w:hAnsi="Times New Roman" w:cs="Times New Roman"/>
            <w:sz w:val="24"/>
            <w:szCs w:val="24"/>
          </w:rPr>
          <w:t>1 м</w:t>
        </w:r>
      </w:smartTag>
      <w:r w:rsidRPr="00A9595B">
        <w:rPr>
          <w:rFonts w:ascii="Times New Roman" w:hAnsi="Times New Roman" w:cs="Times New Roman"/>
          <w:sz w:val="24"/>
          <w:szCs w:val="24"/>
        </w:rPr>
        <w:t xml:space="preserve"> – </w:t>
      </w:r>
      <w:smartTag w:uri="urn:schemas-microsoft-com:office:smarttags" w:element="metricconverter">
        <w:smartTagPr>
          <w:attr w:name="ProductID" w:val="2,5 м"/>
        </w:smartTagPr>
        <w:r w:rsidRPr="00A9595B">
          <w:rPr>
            <w:rFonts w:ascii="Times New Roman" w:hAnsi="Times New Roman" w:cs="Times New Roman"/>
            <w:sz w:val="24"/>
            <w:szCs w:val="24"/>
          </w:rPr>
          <w:t>2,5 м</w:t>
        </w:r>
      </w:smartTag>
    </w:p>
    <w:p w14:paraId="0D5CED3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w:t>
      </w:r>
      <w:smartTag w:uri="urn:schemas-microsoft-com:office:smarttags" w:element="metricconverter">
        <w:smartTagPr>
          <w:attr w:name="ProductID" w:val="1 м"/>
        </w:smartTagPr>
        <w:r w:rsidRPr="00A9595B">
          <w:rPr>
            <w:rFonts w:ascii="Times New Roman" w:hAnsi="Times New Roman" w:cs="Times New Roman"/>
            <w:sz w:val="24"/>
            <w:szCs w:val="24"/>
          </w:rPr>
          <w:t>1 м</w:t>
        </w:r>
      </w:smartTag>
      <w:r w:rsidRPr="00A9595B">
        <w:rPr>
          <w:rFonts w:ascii="Times New Roman" w:hAnsi="Times New Roman" w:cs="Times New Roman"/>
          <w:sz w:val="24"/>
          <w:szCs w:val="24"/>
        </w:rPr>
        <w:t xml:space="preserve"> – </w:t>
      </w:r>
      <w:smartTag w:uri="urn:schemas-microsoft-com:office:smarttags" w:element="metricconverter">
        <w:smartTagPr>
          <w:attr w:name="ProductID" w:val="1,5 м"/>
        </w:smartTagPr>
        <w:r w:rsidRPr="00A9595B">
          <w:rPr>
            <w:rFonts w:ascii="Times New Roman" w:hAnsi="Times New Roman" w:cs="Times New Roman"/>
            <w:sz w:val="24"/>
            <w:szCs w:val="24"/>
          </w:rPr>
          <w:t>1,5 м</w:t>
        </w:r>
      </w:smartTag>
    </w:p>
    <w:p w14:paraId="410571C8" w14:textId="77777777" w:rsidR="002B5AE7" w:rsidRPr="00A9595B" w:rsidRDefault="002B5AE7" w:rsidP="00A9595B">
      <w:pPr>
        <w:spacing w:after="0" w:line="360" w:lineRule="auto"/>
        <w:rPr>
          <w:rFonts w:ascii="Times New Roman" w:hAnsi="Times New Roman" w:cs="Times New Roman"/>
          <w:b/>
          <w:sz w:val="24"/>
          <w:szCs w:val="24"/>
        </w:rPr>
      </w:pPr>
    </w:p>
    <w:p w14:paraId="08EAE9D7"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Температура в рабочем помещении для работников умственного труда должна быть в пределах </w:t>
      </w:r>
    </w:p>
    <w:p w14:paraId="37198AF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-18 -22</w:t>
      </w:r>
      <w:r w:rsidRPr="00A9595B">
        <w:rPr>
          <w:rFonts w:ascii="Times New Roman" w:hAnsi="Times New Roman" w:cs="Times New Roman"/>
          <w:sz w:val="24"/>
          <w:szCs w:val="24"/>
          <w:vertAlign w:val="superscript"/>
        </w:rPr>
        <w:t>0</w:t>
      </w:r>
      <w:r w:rsidRPr="00A9595B">
        <w:rPr>
          <w:rFonts w:ascii="Times New Roman" w:hAnsi="Times New Roman" w:cs="Times New Roman"/>
          <w:sz w:val="24"/>
          <w:szCs w:val="24"/>
        </w:rPr>
        <w:t>С</w:t>
      </w:r>
    </w:p>
    <w:p w14:paraId="69F4DF7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от -25</w:t>
      </w:r>
      <w:r w:rsidRPr="00A9595B">
        <w:rPr>
          <w:rFonts w:ascii="Times New Roman" w:hAnsi="Times New Roman" w:cs="Times New Roman"/>
          <w:sz w:val="24"/>
          <w:szCs w:val="24"/>
          <w:vertAlign w:val="superscript"/>
        </w:rPr>
        <w:t>0</w:t>
      </w:r>
      <w:r w:rsidRPr="00A9595B">
        <w:rPr>
          <w:rFonts w:ascii="Times New Roman" w:hAnsi="Times New Roman" w:cs="Times New Roman"/>
          <w:sz w:val="24"/>
          <w:szCs w:val="24"/>
        </w:rPr>
        <w:t>С</w:t>
      </w:r>
    </w:p>
    <w:p w14:paraId="722F0D0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-15 -17</w:t>
      </w:r>
      <w:r w:rsidRPr="00A9595B">
        <w:rPr>
          <w:rFonts w:ascii="Times New Roman" w:hAnsi="Times New Roman" w:cs="Times New Roman"/>
          <w:sz w:val="24"/>
          <w:szCs w:val="24"/>
          <w:vertAlign w:val="superscript"/>
        </w:rPr>
        <w:t>0</w:t>
      </w:r>
      <w:r w:rsidRPr="00A9595B">
        <w:rPr>
          <w:rFonts w:ascii="Times New Roman" w:hAnsi="Times New Roman" w:cs="Times New Roman"/>
          <w:sz w:val="24"/>
          <w:szCs w:val="24"/>
        </w:rPr>
        <w:t>С</w:t>
      </w:r>
    </w:p>
    <w:p w14:paraId="1214F74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-20 -25</w:t>
      </w:r>
      <w:r w:rsidRPr="00A9595B">
        <w:rPr>
          <w:rFonts w:ascii="Times New Roman" w:hAnsi="Times New Roman" w:cs="Times New Roman"/>
          <w:sz w:val="24"/>
          <w:szCs w:val="24"/>
          <w:vertAlign w:val="superscript"/>
        </w:rPr>
        <w:t>0</w:t>
      </w:r>
      <w:r w:rsidRPr="00A9595B">
        <w:rPr>
          <w:rFonts w:ascii="Times New Roman" w:hAnsi="Times New Roman" w:cs="Times New Roman"/>
          <w:sz w:val="24"/>
          <w:szCs w:val="24"/>
        </w:rPr>
        <w:t>С</w:t>
      </w:r>
    </w:p>
    <w:p w14:paraId="496032BE" w14:textId="77777777" w:rsidR="002B5AE7" w:rsidRPr="00A9595B" w:rsidRDefault="002B5AE7" w:rsidP="00A9595B">
      <w:pPr>
        <w:spacing w:after="0" w:line="360" w:lineRule="auto"/>
        <w:rPr>
          <w:rFonts w:ascii="Times New Roman" w:hAnsi="Times New Roman" w:cs="Times New Roman"/>
          <w:b/>
          <w:sz w:val="24"/>
          <w:szCs w:val="24"/>
        </w:rPr>
      </w:pPr>
    </w:p>
    <w:p w14:paraId="0A8780D6"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Безопасность труда </w:t>
      </w:r>
    </w:p>
    <w:p w14:paraId="0B66551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состояние условий труда, при котором воздействие на работающих опасных и вредных производственных факторов исключено</w:t>
      </w:r>
    </w:p>
    <w:p w14:paraId="6FDBAB9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совокупность факторов производственной среды</w:t>
      </w:r>
    </w:p>
    <w:p w14:paraId="5952EEA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состояние условий труда, при котором нет нарушении техники безопасности при работе с ядохимикатами</w:t>
      </w:r>
    </w:p>
    <w:p w14:paraId="5D9AC0C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состояние условий труда, при котором нет нарушении техники безопасности при работе с вредными веществами</w:t>
      </w:r>
    </w:p>
    <w:p w14:paraId="14E19384" w14:textId="77777777" w:rsidR="002B5AE7" w:rsidRPr="00A9595B" w:rsidRDefault="002B5AE7" w:rsidP="00A9595B">
      <w:pPr>
        <w:spacing w:after="0" w:line="360" w:lineRule="auto"/>
        <w:rPr>
          <w:rFonts w:ascii="Times New Roman" w:hAnsi="Times New Roman" w:cs="Times New Roman"/>
          <w:b/>
          <w:sz w:val="24"/>
          <w:szCs w:val="24"/>
        </w:rPr>
      </w:pPr>
    </w:p>
    <w:p w14:paraId="2CE4FBE8" w14:textId="77777777" w:rsidR="002B5AE7" w:rsidRPr="00A9595B" w:rsidRDefault="002B5AE7" w:rsidP="00A9595B">
      <w:pPr>
        <w:numPr>
          <w:ilvl w:val="0"/>
          <w:numId w:val="9"/>
        </w:numPr>
        <w:spacing w:after="0" w:line="360" w:lineRule="auto"/>
        <w:ind w:left="0" w:firstLine="0"/>
        <w:jc w:val="both"/>
        <w:rPr>
          <w:rFonts w:ascii="Times New Roman" w:hAnsi="Times New Roman" w:cs="Times New Roman"/>
          <w:b/>
          <w:sz w:val="24"/>
          <w:szCs w:val="24"/>
        </w:rPr>
      </w:pPr>
      <w:r w:rsidRPr="00A9595B">
        <w:rPr>
          <w:rFonts w:ascii="Times New Roman" w:hAnsi="Times New Roman" w:cs="Times New Roman"/>
          <w:b/>
          <w:sz w:val="24"/>
          <w:szCs w:val="24"/>
        </w:rPr>
        <w:t xml:space="preserve">Ответственность за состояние условий и охраны труда на предприятиях возлагается на </w:t>
      </w:r>
    </w:p>
    <w:p w14:paraId="67A0BBA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работодателя</w:t>
      </w:r>
    </w:p>
    <w:p w14:paraId="1C4C2E1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инженера по техники безопасности</w:t>
      </w:r>
    </w:p>
    <w:p w14:paraId="31901CB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работника</w:t>
      </w:r>
    </w:p>
    <w:p w14:paraId="00A975F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начальника цеха</w:t>
      </w:r>
    </w:p>
    <w:p w14:paraId="001F3909" w14:textId="77777777" w:rsidR="002B5AE7" w:rsidRPr="00A9595B" w:rsidRDefault="002B5AE7" w:rsidP="00A9595B">
      <w:pPr>
        <w:spacing w:after="0" w:line="360" w:lineRule="auto"/>
        <w:rPr>
          <w:rFonts w:ascii="Times New Roman" w:hAnsi="Times New Roman" w:cs="Times New Roman"/>
          <w:b/>
          <w:sz w:val="24"/>
          <w:szCs w:val="24"/>
        </w:rPr>
      </w:pPr>
    </w:p>
    <w:p w14:paraId="48DBB981"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Психология безопасности изучает </w:t>
      </w:r>
    </w:p>
    <w:p w14:paraId="306867C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lastRenderedPageBreak/>
        <w:t>- применение психологических знаний для обеспечения безопасности жизнедеятельности человека</w:t>
      </w:r>
    </w:p>
    <w:p w14:paraId="306256E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причины аварийности и травматизма на производстве</w:t>
      </w:r>
    </w:p>
    <w:p w14:paraId="47AC76F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звено в структуре мероприятий по обеспечению безопасности деятельности человека</w:t>
      </w:r>
    </w:p>
    <w:p w14:paraId="3E5CD18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психические качества человека</w:t>
      </w:r>
    </w:p>
    <w:p w14:paraId="09DEDBD2" w14:textId="77777777" w:rsidR="002B5AE7" w:rsidRPr="00A9595B" w:rsidRDefault="002B5AE7" w:rsidP="00A9595B">
      <w:pPr>
        <w:spacing w:after="0" w:line="360" w:lineRule="auto"/>
        <w:rPr>
          <w:rFonts w:ascii="Times New Roman" w:hAnsi="Times New Roman" w:cs="Times New Roman"/>
          <w:b/>
          <w:sz w:val="24"/>
          <w:szCs w:val="24"/>
        </w:rPr>
      </w:pPr>
    </w:p>
    <w:p w14:paraId="45A3CE79"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В психической деятельности человека различают три основные группы компонентов </w:t>
      </w:r>
    </w:p>
    <w:p w14:paraId="3834C0D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психические процессы, психические свойства, психическое состояние человека</w:t>
      </w:r>
    </w:p>
    <w:p w14:paraId="5AD7AE0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пароксизмальные состояния, психические процессы и неудовлетворительность</w:t>
      </w:r>
    </w:p>
    <w:p w14:paraId="1F3B66C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неудовлетворительность, аффектное состояние и психические свойства</w:t>
      </w:r>
    </w:p>
    <w:p w14:paraId="44E1E6C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физическое, эмоциональное и психические напряжение</w:t>
      </w:r>
    </w:p>
    <w:p w14:paraId="295E88DA" w14:textId="77777777" w:rsidR="002B5AE7" w:rsidRPr="00A9595B" w:rsidRDefault="002B5AE7" w:rsidP="00A9595B">
      <w:pPr>
        <w:spacing w:after="0" w:line="360" w:lineRule="auto"/>
        <w:rPr>
          <w:rFonts w:ascii="Times New Roman" w:hAnsi="Times New Roman" w:cs="Times New Roman"/>
          <w:b/>
          <w:sz w:val="24"/>
          <w:szCs w:val="24"/>
        </w:rPr>
      </w:pPr>
    </w:p>
    <w:p w14:paraId="2AB4EE03"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Два типа запредельного психического напряжения  </w:t>
      </w:r>
    </w:p>
    <w:p w14:paraId="7A1BA24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конфликтный и возбудимый</w:t>
      </w:r>
    </w:p>
    <w:p w14:paraId="112CAE8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тормозной и возбудимый</w:t>
      </w:r>
    </w:p>
    <w:p w14:paraId="7A2FF78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тревожный и панический</w:t>
      </w:r>
    </w:p>
    <w:p w14:paraId="1D39219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возбудимый и тревожный</w:t>
      </w:r>
    </w:p>
    <w:p w14:paraId="33CA3C0D" w14:textId="77777777" w:rsidR="002B5AE7" w:rsidRPr="00A9595B" w:rsidRDefault="002B5AE7" w:rsidP="00A9595B">
      <w:pPr>
        <w:spacing w:after="0" w:line="360" w:lineRule="auto"/>
        <w:rPr>
          <w:rFonts w:ascii="Times New Roman" w:hAnsi="Times New Roman" w:cs="Times New Roman"/>
          <w:b/>
          <w:sz w:val="24"/>
          <w:szCs w:val="24"/>
        </w:rPr>
      </w:pPr>
    </w:p>
    <w:p w14:paraId="706EA047"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Утомление   </w:t>
      </w:r>
    </w:p>
    <w:p w14:paraId="5F07B0A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напряжение, связанное с временным снижением работоспособности, вызванное длительной работой</w:t>
      </w:r>
    </w:p>
    <w:p w14:paraId="451140C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расстройство сенсорной области</w:t>
      </w:r>
    </w:p>
    <w:p w14:paraId="41EDDB2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изменение поведения</w:t>
      </w:r>
    </w:p>
    <w:p w14:paraId="5CFDDD2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понижение эффективности труда</w:t>
      </w:r>
    </w:p>
    <w:p w14:paraId="121A2DE3" w14:textId="77777777" w:rsidR="002B5AE7" w:rsidRPr="00A9595B" w:rsidRDefault="002B5AE7" w:rsidP="00A9595B">
      <w:pPr>
        <w:spacing w:after="0" w:line="360" w:lineRule="auto"/>
        <w:rPr>
          <w:rFonts w:ascii="Times New Roman" w:hAnsi="Times New Roman" w:cs="Times New Roman"/>
          <w:b/>
          <w:sz w:val="24"/>
          <w:szCs w:val="24"/>
        </w:rPr>
      </w:pPr>
    </w:p>
    <w:p w14:paraId="115F1597"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В психологической классификации причин возникновения опасных ситуаций и несчастных случаев выделяют </w:t>
      </w:r>
    </w:p>
    <w:p w14:paraId="07CBF73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-нарушение мотивационной, ориентировочной, и исполнительной части действий</w:t>
      </w:r>
    </w:p>
    <w:p w14:paraId="36D76C5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нарушение техники безопасности</w:t>
      </w:r>
    </w:p>
    <w:p w14:paraId="016344E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человеческий фактор</w:t>
      </w:r>
    </w:p>
    <w:p w14:paraId="5856435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непрофессионализм</w:t>
      </w:r>
    </w:p>
    <w:p w14:paraId="0061D453" w14:textId="77777777" w:rsidR="002B5AE7" w:rsidRPr="00A9595B" w:rsidRDefault="002B5AE7" w:rsidP="00A9595B">
      <w:pPr>
        <w:spacing w:after="0" w:line="360" w:lineRule="auto"/>
        <w:rPr>
          <w:rFonts w:ascii="Times New Roman" w:hAnsi="Times New Roman" w:cs="Times New Roman"/>
          <w:b/>
          <w:sz w:val="24"/>
          <w:szCs w:val="24"/>
        </w:rPr>
      </w:pPr>
    </w:p>
    <w:p w14:paraId="441B14D2"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Стресс   </w:t>
      </w:r>
    </w:p>
    <w:p w14:paraId="5DFA9D9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заторможенное состояние</w:t>
      </w:r>
    </w:p>
    <w:p w14:paraId="727DC31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lastRenderedPageBreak/>
        <w:t>- бурная реакция на какое -либо воздействие</w:t>
      </w:r>
    </w:p>
    <w:p w14:paraId="5DB30E0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сильный страх</w:t>
      </w:r>
    </w:p>
    <w:p w14:paraId="392DB19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особое состояние эмоционального напряжения, возникающее под влиянием сильных воздействий </w:t>
      </w:r>
    </w:p>
    <w:p w14:paraId="29034E58" w14:textId="77777777" w:rsidR="002B5AE7" w:rsidRPr="00A9595B" w:rsidRDefault="002B5AE7" w:rsidP="00A9595B">
      <w:pPr>
        <w:spacing w:after="0" w:line="360" w:lineRule="auto"/>
        <w:rPr>
          <w:rFonts w:ascii="Times New Roman" w:hAnsi="Times New Roman" w:cs="Times New Roman"/>
          <w:b/>
          <w:sz w:val="24"/>
          <w:szCs w:val="24"/>
        </w:rPr>
      </w:pPr>
    </w:p>
    <w:p w14:paraId="7EE140EF"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Состояние аффекта  </w:t>
      </w:r>
    </w:p>
    <w:p w14:paraId="22850F2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поведение срыва </w:t>
      </w:r>
    </w:p>
    <w:p w14:paraId="65A32E9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тревожное ожидание</w:t>
      </w:r>
    </w:p>
    <w:p w14:paraId="403F7ED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взрыв эмоций</w:t>
      </w:r>
    </w:p>
    <w:p w14:paraId="5EF2077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конфликтная ситуация</w:t>
      </w:r>
    </w:p>
    <w:p w14:paraId="06149E99" w14:textId="77777777" w:rsidR="002B5AE7" w:rsidRPr="00A9595B" w:rsidRDefault="002B5AE7" w:rsidP="00A9595B">
      <w:pPr>
        <w:spacing w:after="0" w:line="360" w:lineRule="auto"/>
        <w:rPr>
          <w:rFonts w:ascii="Times New Roman" w:hAnsi="Times New Roman" w:cs="Times New Roman"/>
          <w:b/>
          <w:sz w:val="24"/>
          <w:szCs w:val="24"/>
        </w:rPr>
      </w:pPr>
    </w:p>
    <w:p w14:paraId="6015028F"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К особым психическим состояниям относятся  </w:t>
      </w:r>
    </w:p>
    <w:p w14:paraId="211023E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пароксизмальные состояния, конфликт, неудовлетворенность, поведение срыва, тревога</w:t>
      </w:r>
    </w:p>
    <w:p w14:paraId="033D593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производственные психические состояния</w:t>
      </w:r>
    </w:p>
    <w:p w14:paraId="63944AB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чрезмерные формы психического состояния</w:t>
      </w:r>
    </w:p>
    <w:p w14:paraId="4B03A0C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психические процессы</w:t>
      </w:r>
    </w:p>
    <w:p w14:paraId="653CEA82" w14:textId="77777777" w:rsidR="002B5AE7" w:rsidRPr="00A9595B" w:rsidRDefault="002B5AE7" w:rsidP="00A9595B">
      <w:pPr>
        <w:spacing w:after="0" w:line="360" w:lineRule="auto"/>
        <w:rPr>
          <w:rFonts w:ascii="Times New Roman" w:hAnsi="Times New Roman" w:cs="Times New Roman"/>
          <w:b/>
          <w:sz w:val="24"/>
          <w:szCs w:val="24"/>
        </w:rPr>
      </w:pPr>
    </w:p>
    <w:p w14:paraId="6CFD57BD"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Паника </w:t>
      </w:r>
    </w:p>
    <w:p w14:paraId="4E1BD7A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 передаточный механизм, через который субъективные индивидуальные факторы оказывают свое воздействие на создание или развитие опасной ситуации</w:t>
      </w:r>
    </w:p>
    <w:p w14:paraId="1D2E2F5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относительно устойчивые и длительные по времени состояния </w:t>
      </w:r>
    </w:p>
    <w:p w14:paraId="0FD9E8A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вид страха</w:t>
      </w:r>
    </w:p>
    <w:p w14:paraId="35BE36C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инстинктивные защитные движения </w:t>
      </w:r>
    </w:p>
    <w:p w14:paraId="5D48B61A" w14:textId="77777777" w:rsidR="002B5AE7" w:rsidRPr="00A9595B" w:rsidRDefault="002B5AE7" w:rsidP="00A9595B">
      <w:pPr>
        <w:spacing w:after="0" w:line="360" w:lineRule="auto"/>
        <w:rPr>
          <w:rFonts w:ascii="Times New Roman" w:hAnsi="Times New Roman" w:cs="Times New Roman"/>
          <w:b/>
          <w:sz w:val="24"/>
          <w:szCs w:val="24"/>
        </w:rPr>
      </w:pPr>
    </w:p>
    <w:p w14:paraId="497EF1AA"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Компоненты утомления  </w:t>
      </w:r>
    </w:p>
    <w:p w14:paraId="2609E80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снижение работоспособности, внимания, памяти, мышления, воли, сонливость</w:t>
      </w:r>
    </w:p>
    <w:p w14:paraId="6516B27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сильное возбуждение сенсорных систем</w:t>
      </w:r>
    </w:p>
    <w:p w14:paraId="32C8CD2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высокая работоспособность </w:t>
      </w:r>
    </w:p>
    <w:p w14:paraId="5C742AA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повышенное внимание</w:t>
      </w:r>
    </w:p>
    <w:p w14:paraId="6F958423" w14:textId="77777777" w:rsidR="002B5AE7" w:rsidRPr="00A9595B" w:rsidRDefault="002B5AE7" w:rsidP="00A9595B">
      <w:pPr>
        <w:spacing w:after="0" w:line="360" w:lineRule="auto"/>
        <w:rPr>
          <w:rFonts w:ascii="Times New Roman" w:hAnsi="Times New Roman" w:cs="Times New Roman"/>
          <w:b/>
          <w:sz w:val="24"/>
          <w:szCs w:val="24"/>
        </w:rPr>
      </w:pPr>
    </w:p>
    <w:p w14:paraId="55FB1E63"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Травматизм на производстве имеет два пика </w:t>
      </w:r>
    </w:p>
    <w:p w14:paraId="1DC9968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у молодых работников и лиц, имеющих стаж более 30 лет</w:t>
      </w:r>
    </w:p>
    <w:p w14:paraId="59A1903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у молодых работников и лиц, имеющих стаж более 10 – 15 лет</w:t>
      </w:r>
    </w:p>
    <w:p w14:paraId="2626648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у молодых работников и лиц, имеющих стаж более 8 лет</w:t>
      </w:r>
    </w:p>
    <w:p w14:paraId="29EB3AA7"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у молодых работников и лиц, имеющих стаж более 5 лет</w:t>
      </w:r>
    </w:p>
    <w:p w14:paraId="4035E791" w14:textId="77777777" w:rsidR="002B5AE7" w:rsidRPr="00A9595B" w:rsidRDefault="002B5AE7" w:rsidP="00A9595B">
      <w:pPr>
        <w:spacing w:after="0" w:line="360" w:lineRule="auto"/>
        <w:rPr>
          <w:rFonts w:ascii="Times New Roman" w:hAnsi="Times New Roman" w:cs="Times New Roman"/>
          <w:b/>
          <w:sz w:val="24"/>
          <w:szCs w:val="24"/>
        </w:rPr>
      </w:pPr>
    </w:p>
    <w:p w14:paraId="6F0189C7"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Производственный травматизм  </w:t>
      </w:r>
    </w:p>
    <w:p w14:paraId="290F8AE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внезапное повреждение организма человека и потерю им трудоспособности, вызванные несчастным случаем на производстве</w:t>
      </w:r>
    </w:p>
    <w:p w14:paraId="5450CA9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 повторение несчастных случаев, связанных с производством</w:t>
      </w:r>
    </w:p>
    <w:p w14:paraId="3A79A4D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несчастный случай, который произошел на производстве</w:t>
      </w:r>
    </w:p>
    <w:p w14:paraId="67B530E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несчастный случай, происшедший за территорией производства</w:t>
      </w:r>
    </w:p>
    <w:p w14:paraId="2D221098" w14:textId="77777777" w:rsidR="002B5AE7" w:rsidRPr="00A9595B" w:rsidRDefault="002B5AE7" w:rsidP="00A9595B">
      <w:pPr>
        <w:spacing w:after="0" w:line="360" w:lineRule="auto"/>
        <w:rPr>
          <w:rFonts w:ascii="Times New Roman" w:hAnsi="Times New Roman" w:cs="Times New Roman"/>
          <w:b/>
          <w:sz w:val="24"/>
          <w:szCs w:val="24"/>
        </w:rPr>
      </w:pPr>
    </w:p>
    <w:p w14:paraId="0EE368AB"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Тормозной тип характеризуется </w:t>
      </w:r>
    </w:p>
    <w:p w14:paraId="45332C9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скованностью, замедленностью движений, замедленным мышлением</w:t>
      </w:r>
    </w:p>
    <w:p w14:paraId="574310E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гиперактивностью, раздражительностью  </w:t>
      </w:r>
    </w:p>
    <w:p w14:paraId="42EC122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снижением настроения, вспыльчивостью</w:t>
      </w:r>
    </w:p>
    <w:p w14:paraId="75826B9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потерей сознания</w:t>
      </w:r>
    </w:p>
    <w:p w14:paraId="27675E5F" w14:textId="77777777" w:rsidR="002B5AE7" w:rsidRPr="00A9595B" w:rsidRDefault="002B5AE7" w:rsidP="00A9595B">
      <w:pPr>
        <w:spacing w:after="0" w:line="360" w:lineRule="auto"/>
        <w:rPr>
          <w:rFonts w:ascii="Times New Roman" w:hAnsi="Times New Roman" w:cs="Times New Roman"/>
          <w:b/>
          <w:sz w:val="24"/>
          <w:szCs w:val="24"/>
        </w:rPr>
      </w:pPr>
    </w:p>
    <w:p w14:paraId="439C3190"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Основу психической деятельности составляют </w:t>
      </w:r>
    </w:p>
    <w:p w14:paraId="5A262CF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психические процессы</w:t>
      </w:r>
    </w:p>
    <w:p w14:paraId="0598D14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психическое состояние</w:t>
      </w:r>
    </w:p>
    <w:p w14:paraId="52A19C2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интеллектуальное напряжение</w:t>
      </w:r>
    </w:p>
    <w:p w14:paraId="1CF0A50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сенсорное напряжение</w:t>
      </w:r>
    </w:p>
    <w:p w14:paraId="56F849CC" w14:textId="77777777" w:rsidR="002B5AE7" w:rsidRPr="00A9595B" w:rsidRDefault="002B5AE7" w:rsidP="00A9595B">
      <w:pPr>
        <w:spacing w:after="0" w:line="360" w:lineRule="auto"/>
        <w:rPr>
          <w:rFonts w:ascii="Times New Roman" w:hAnsi="Times New Roman" w:cs="Times New Roman"/>
          <w:b/>
          <w:sz w:val="24"/>
          <w:szCs w:val="24"/>
        </w:rPr>
      </w:pPr>
    </w:p>
    <w:p w14:paraId="0E33F6CC"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Способы быстрого снятия стресса </w:t>
      </w:r>
    </w:p>
    <w:p w14:paraId="7A8FA1D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физические упражнения, отрыв от повседневности, массаж, сауна</w:t>
      </w:r>
    </w:p>
    <w:p w14:paraId="7341662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алкоголь, сигареты</w:t>
      </w:r>
    </w:p>
    <w:p w14:paraId="2EF8383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физический и умственный труд</w:t>
      </w:r>
    </w:p>
    <w:p w14:paraId="039248D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сделать утром зарядку</w:t>
      </w:r>
    </w:p>
    <w:p w14:paraId="1E002670" w14:textId="77777777" w:rsidR="002B5AE7" w:rsidRPr="00A9595B" w:rsidRDefault="002B5AE7" w:rsidP="00A9595B">
      <w:pPr>
        <w:spacing w:after="0" w:line="360" w:lineRule="auto"/>
        <w:rPr>
          <w:rFonts w:ascii="Times New Roman" w:hAnsi="Times New Roman" w:cs="Times New Roman"/>
          <w:b/>
          <w:sz w:val="24"/>
          <w:szCs w:val="24"/>
        </w:rPr>
      </w:pPr>
    </w:p>
    <w:p w14:paraId="06CF461F"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Возбудимый тип характеризуется </w:t>
      </w:r>
    </w:p>
    <w:p w14:paraId="58C1C5E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снижением настроения</w:t>
      </w:r>
    </w:p>
    <w:p w14:paraId="1CD273C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гиперактивностью, многословностью, раздражительностью, вспыльчивостью</w:t>
      </w:r>
    </w:p>
    <w:p w14:paraId="50AF937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замедлением мышления</w:t>
      </w:r>
    </w:p>
    <w:p w14:paraId="7AB9530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замедленностью движения</w:t>
      </w:r>
    </w:p>
    <w:p w14:paraId="32B458F1" w14:textId="77777777" w:rsidR="002B5AE7" w:rsidRPr="00A9595B" w:rsidRDefault="002B5AE7" w:rsidP="00A9595B">
      <w:pPr>
        <w:spacing w:after="0" w:line="360" w:lineRule="auto"/>
        <w:rPr>
          <w:rFonts w:ascii="Times New Roman" w:hAnsi="Times New Roman" w:cs="Times New Roman"/>
          <w:b/>
          <w:sz w:val="24"/>
          <w:szCs w:val="24"/>
        </w:rPr>
      </w:pPr>
    </w:p>
    <w:p w14:paraId="4BC4DE02"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Стресс делится на стадии </w:t>
      </w:r>
    </w:p>
    <w:p w14:paraId="5A85BF0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мобилизация, адаптация, истощения</w:t>
      </w:r>
    </w:p>
    <w:p w14:paraId="57FD5FC1"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тревога, ожидания   </w:t>
      </w:r>
    </w:p>
    <w:p w14:paraId="2E4F598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lastRenderedPageBreak/>
        <w:t>- независимость, зависимость</w:t>
      </w:r>
    </w:p>
    <w:p w14:paraId="3529CDB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привыкания, адаптация</w:t>
      </w:r>
    </w:p>
    <w:p w14:paraId="1FC6624A" w14:textId="77777777" w:rsidR="002B5AE7" w:rsidRPr="00A9595B" w:rsidRDefault="002B5AE7" w:rsidP="00A9595B">
      <w:pPr>
        <w:spacing w:after="0" w:line="360" w:lineRule="auto"/>
        <w:rPr>
          <w:rFonts w:ascii="Times New Roman" w:hAnsi="Times New Roman" w:cs="Times New Roman"/>
          <w:b/>
          <w:sz w:val="24"/>
          <w:szCs w:val="24"/>
        </w:rPr>
      </w:pPr>
    </w:p>
    <w:p w14:paraId="18B5852E"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Дистресс  </w:t>
      </w:r>
    </w:p>
    <w:p w14:paraId="06C2F67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конструктивный положительный стресс</w:t>
      </w:r>
    </w:p>
    <w:p w14:paraId="00757139"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стресс, оказывающий вредное воздействие</w:t>
      </w:r>
    </w:p>
    <w:p w14:paraId="34854A3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заболевание</w:t>
      </w:r>
    </w:p>
    <w:p w14:paraId="787CBD6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невроз</w:t>
      </w:r>
    </w:p>
    <w:p w14:paraId="647BF2B2" w14:textId="77777777" w:rsidR="002B5AE7" w:rsidRPr="00A9595B" w:rsidRDefault="002B5AE7" w:rsidP="00A9595B">
      <w:pPr>
        <w:spacing w:after="0" w:line="360" w:lineRule="auto"/>
        <w:rPr>
          <w:rFonts w:ascii="Times New Roman" w:hAnsi="Times New Roman" w:cs="Times New Roman"/>
          <w:b/>
          <w:sz w:val="24"/>
          <w:szCs w:val="24"/>
        </w:rPr>
      </w:pPr>
    </w:p>
    <w:p w14:paraId="021A9512"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Общие принципы борьбы со стрессом  </w:t>
      </w:r>
    </w:p>
    <w:p w14:paraId="50D5976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концентрироваться на себе </w:t>
      </w:r>
    </w:p>
    <w:p w14:paraId="2D1EF9C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копаться в прошлом </w:t>
      </w:r>
    </w:p>
    <w:p w14:paraId="18623013"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быть оптимистом, стремиться к разумной организованности, правильное питание, высыпаться</w:t>
      </w:r>
    </w:p>
    <w:p w14:paraId="09DB136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употреблять алкоголь</w:t>
      </w:r>
    </w:p>
    <w:p w14:paraId="34835F35" w14:textId="77777777" w:rsidR="002B5AE7" w:rsidRPr="00A9595B" w:rsidRDefault="002B5AE7" w:rsidP="00A9595B">
      <w:pPr>
        <w:spacing w:after="0" w:line="360" w:lineRule="auto"/>
        <w:rPr>
          <w:rFonts w:ascii="Times New Roman" w:hAnsi="Times New Roman" w:cs="Times New Roman"/>
          <w:b/>
          <w:sz w:val="24"/>
          <w:szCs w:val="24"/>
        </w:rPr>
      </w:pPr>
    </w:p>
    <w:p w14:paraId="2EE84E78"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Экстремальный режим  </w:t>
      </w:r>
    </w:p>
    <w:p w14:paraId="21171FB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работа в условиях, выходящих за пределы оптимальных условиях </w:t>
      </w:r>
    </w:p>
    <w:p w14:paraId="0F29A72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дефицит информации</w:t>
      </w:r>
    </w:p>
    <w:p w14:paraId="4BFF1315"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конфликтные условия</w:t>
      </w:r>
    </w:p>
    <w:p w14:paraId="138BED2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сенсорная депривация</w:t>
      </w:r>
    </w:p>
    <w:p w14:paraId="7A152FC1" w14:textId="77777777" w:rsidR="002B5AE7" w:rsidRPr="00A9595B" w:rsidRDefault="002B5AE7" w:rsidP="00A9595B">
      <w:pPr>
        <w:spacing w:after="0" w:line="360" w:lineRule="auto"/>
        <w:rPr>
          <w:rFonts w:ascii="Times New Roman" w:hAnsi="Times New Roman" w:cs="Times New Roman"/>
          <w:b/>
          <w:sz w:val="24"/>
          <w:szCs w:val="24"/>
        </w:rPr>
      </w:pPr>
    </w:p>
    <w:p w14:paraId="19D5E95D"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Нарушение мотивационной части действий проявляется в </w:t>
      </w:r>
    </w:p>
    <w:p w14:paraId="3E665E24"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 склонности человека к риску, отрицательном отношении к трудовым  регламентациям,  недооценивании опасности </w:t>
      </w:r>
    </w:p>
    <w:p w14:paraId="78365E3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производственном травматизме</w:t>
      </w:r>
    </w:p>
    <w:p w14:paraId="58CA888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конфликтных ситуациях</w:t>
      </w:r>
    </w:p>
    <w:p w14:paraId="6CE57830"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опозданиях на работу</w:t>
      </w:r>
    </w:p>
    <w:p w14:paraId="3A40CA04" w14:textId="77777777" w:rsidR="002B5AE7" w:rsidRPr="00A9595B" w:rsidRDefault="002B5AE7" w:rsidP="00A9595B">
      <w:pPr>
        <w:spacing w:after="0" w:line="360" w:lineRule="auto"/>
        <w:rPr>
          <w:rFonts w:ascii="Times New Roman" w:hAnsi="Times New Roman" w:cs="Times New Roman"/>
          <w:b/>
          <w:sz w:val="24"/>
          <w:szCs w:val="24"/>
        </w:rPr>
      </w:pPr>
    </w:p>
    <w:p w14:paraId="6292C99A"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Нарушение ориентировочной части действий проявляется   </w:t>
      </w:r>
    </w:p>
    <w:p w14:paraId="344D0418"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 отрицательном отношении к труду</w:t>
      </w:r>
    </w:p>
    <w:p w14:paraId="09A2DCD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 незнании правил эксплуатации технических систем и норм по безопасности труда</w:t>
      </w:r>
    </w:p>
    <w:p w14:paraId="47FE1E6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 недостаточной координации</w:t>
      </w:r>
    </w:p>
    <w:p w14:paraId="7AE2605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в халатности</w:t>
      </w:r>
    </w:p>
    <w:p w14:paraId="5997BA08" w14:textId="77777777" w:rsidR="002B5AE7" w:rsidRPr="00A9595B" w:rsidRDefault="002B5AE7" w:rsidP="00A9595B">
      <w:pPr>
        <w:spacing w:after="0" w:line="360" w:lineRule="auto"/>
        <w:rPr>
          <w:rFonts w:ascii="Times New Roman" w:hAnsi="Times New Roman" w:cs="Times New Roman"/>
          <w:b/>
          <w:sz w:val="24"/>
          <w:szCs w:val="24"/>
        </w:rPr>
      </w:pPr>
    </w:p>
    <w:p w14:paraId="2CC8B4A0"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lastRenderedPageBreak/>
        <w:t xml:space="preserve">Отражение психических функций человека </w:t>
      </w:r>
    </w:p>
    <w:p w14:paraId="2AC6314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эмоция</w:t>
      </w:r>
    </w:p>
    <w:p w14:paraId="105DFBEA"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адаптация</w:t>
      </w:r>
    </w:p>
    <w:p w14:paraId="0096088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мобилизация</w:t>
      </w:r>
    </w:p>
    <w:p w14:paraId="16D2696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ориентация</w:t>
      </w:r>
    </w:p>
    <w:p w14:paraId="21218083" w14:textId="77777777" w:rsidR="002B5AE7" w:rsidRPr="00A9595B" w:rsidRDefault="002B5AE7" w:rsidP="00A9595B">
      <w:pPr>
        <w:spacing w:after="0" w:line="360" w:lineRule="auto"/>
        <w:rPr>
          <w:rFonts w:ascii="Times New Roman" w:hAnsi="Times New Roman" w:cs="Times New Roman"/>
          <w:b/>
          <w:sz w:val="24"/>
          <w:szCs w:val="24"/>
        </w:rPr>
      </w:pPr>
    </w:p>
    <w:p w14:paraId="1D4BF181"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Эмоция, возникающая в условиях угрозы биологическому существованию индивида </w:t>
      </w:r>
    </w:p>
    <w:p w14:paraId="057C9DC6"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xml:space="preserve">- страх </w:t>
      </w:r>
    </w:p>
    <w:p w14:paraId="18BD5DB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испуг</w:t>
      </w:r>
    </w:p>
    <w:p w14:paraId="33C191E2"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паника</w:t>
      </w:r>
    </w:p>
    <w:p w14:paraId="24065D1D"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аффект</w:t>
      </w:r>
    </w:p>
    <w:p w14:paraId="232EE0BD" w14:textId="77777777" w:rsidR="002B5AE7" w:rsidRPr="00A9595B" w:rsidRDefault="002B5AE7" w:rsidP="00A9595B">
      <w:pPr>
        <w:spacing w:after="0" w:line="360" w:lineRule="auto"/>
        <w:rPr>
          <w:rFonts w:ascii="Times New Roman" w:hAnsi="Times New Roman" w:cs="Times New Roman"/>
          <w:b/>
          <w:sz w:val="24"/>
          <w:szCs w:val="24"/>
        </w:rPr>
      </w:pPr>
    </w:p>
    <w:p w14:paraId="58708185" w14:textId="77777777" w:rsidR="002B5AE7" w:rsidRPr="00A9595B" w:rsidRDefault="002B5AE7" w:rsidP="00A9595B">
      <w:pPr>
        <w:numPr>
          <w:ilvl w:val="0"/>
          <w:numId w:val="9"/>
        </w:numPr>
        <w:spacing w:after="0" w:line="360" w:lineRule="auto"/>
        <w:ind w:left="0"/>
        <w:jc w:val="both"/>
        <w:rPr>
          <w:rFonts w:ascii="Times New Roman" w:hAnsi="Times New Roman" w:cs="Times New Roman"/>
          <w:b/>
          <w:sz w:val="24"/>
          <w:szCs w:val="24"/>
        </w:rPr>
      </w:pPr>
      <w:r w:rsidRPr="00A9595B">
        <w:rPr>
          <w:rFonts w:ascii="Times New Roman" w:hAnsi="Times New Roman" w:cs="Times New Roman"/>
          <w:b/>
          <w:sz w:val="24"/>
          <w:szCs w:val="24"/>
        </w:rPr>
        <w:t xml:space="preserve">Наиболее сильная степень эффекта страха и подавления страхом рассудка </w:t>
      </w:r>
    </w:p>
    <w:p w14:paraId="6F25BF1E"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ужас</w:t>
      </w:r>
    </w:p>
    <w:p w14:paraId="1621C45B"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испуг</w:t>
      </w:r>
    </w:p>
    <w:p w14:paraId="2876A49C"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боязнь</w:t>
      </w:r>
    </w:p>
    <w:p w14:paraId="6A95CE6F" w14:textId="77777777" w:rsidR="002B5AE7" w:rsidRPr="00A9595B" w:rsidRDefault="002B5AE7" w:rsidP="00A9595B">
      <w:pPr>
        <w:spacing w:after="0" w:line="360" w:lineRule="auto"/>
        <w:rPr>
          <w:rFonts w:ascii="Times New Roman" w:hAnsi="Times New Roman" w:cs="Times New Roman"/>
          <w:sz w:val="24"/>
          <w:szCs w:val="24"/>
        </w:rPr>
      </w:pPr>
      <w:r w:rsidRPr="00A9595B">
        <w:rPr>
          <w:rFonts w:ascii="Times New Roman" w:hAnsi="Times New Roman" w:cs="Times New Roman"/>
          <w:sz w:val="24"/>
          <w:szCs w:val="24"/>
        </w:rPr>
        <w:t>- страх</w:t>
      </w:r>
    </w:p>
    <w:p w14:paraId="0E29ADE5" w14:textId="77777777" w:rsidR="002B5AE7" w:rsidRPr="00A9595B" w:rsidRDefault="002B5AE7" w:rsidP="00A9595B">
      <w:pPr>
        <w:spacing w:after="0" w:line="360" w:lineRule="auto"/>
        <w:ind w:hanging="360"/>
        <w:jc w:val="both"/>
        <w:rPr>
          <w:rFonts w:ascii="Times New Roman" w:eastAsia="Times New Roman" w:hAnsi="Times New Roman" w:cs="Times New Roman"/>
          <w:bCs/>
          <w:iCs/>
        </w:rPr>
      </w:pPr>
    </w:p>
    <w:p w14:paraId="3518CF1C" w14:textId="77777777" w:rsidR="000D7ED1" w:rsidRPr="00A9595B" w:rsidRDefault="00F147C7" w:rsidP="00A9595B">
      <w:pPr>
        <w:widowControl w:val="0"/>
        <w:spacing w:after="0" w:line="360" w:lineRule="auto"/>
        <w:jc w:val="center"/>
        <w:rPr>
          <w:rFonts w:ascii="Times New Roman" w:eastAsia="Times New Roman" w:hAnsi="Times New Roman" w:cs="Times New Roman"/>
          <w:b/>
          <w:i/>
          <w:sz w:val="24"/>
          <w:szCs w:val="24"/>
          <w:lang w:eastAsia="ru-RU"/>
        </w:rPr>
      </w:pPr>
      <w:r w:rsidRPr="00A9595B">
        <w:rPr>
          <w:rFonts w:ascii="Times New Roman" w:eastAsia="Times New Roman" w:hAnsi="Times New Roman" w:cs="Times New Roman"/>
          <w:b/>
          <w:i/>
          <w:sz w:val="24"/>
          <w:szCs w:val="24"/>
          <w:lang w:eastAsia="ru-RU"/>
        </w:rPr>
        <w:t>1</w:t>
      </w:r>
      <w:r w:rsidR="00BB527F" w:rsidRPr="00A9595B">
        <w:rPr>
          <w:rFonts w:ascii="Times New Roman" w:eastAsia="Times New Roman" w:hAnsi="Times New Roman" w:cs="Times New Roman"/>
          <w:b/>
          <w:i/>
          <w:sz w:val="24"/>
          <w:szCs w:val="24"/>
          <w:lang w:eastAsia="ru-RU"/>
        </w:rPr>
        <w:t>0</w:t>
      </w:r>
      <w:r w:rsidRPr="00A9595B">
        <w:rPr>
          <w:rFonts w:ascii="Times New Roman" w:eastAsia="Times New Roman" w:hAnsi="Times New Roman" w:cs="Times New Roman"/>
          <w:b/>
          <w:i/>
          <w:sz w:val="24"/>
          <w:szCs w:val="24"/>
          <w:lang w:eastAsia="ru-RU"/>
        </w:rPr>
        <w:t>.5.</w:t>
      </w:r>
      <w:r w:rsidR="000D7ED1" w:rsidRPr="00A9595B">
        <w:rPr>
          <w:rFonts w:ascii="Times New Roman" w:eastAsia="Times New Roman" w:hAnsi="Times New Roman" w:cs="Times New Roman"/>
          <w:b/>
          <w:i/>
          <w:sz w:val="24"/>
          <w:szCs w:val="24"/>
          <w:lang w:eastAsia="ru-RU"/>
        </w:rPr>
        <w:t>Темы рефератов, докладов, эссе</w:t>
      </w:r>
    </w:p>
    <w:p w14:paraId="13CE259D" w14:textId="77777777" w:rsidR="000055F3" w:rsidRPr="00A9595B" w:rsidRDefault="000055F3" w:rsidP="00A9595B">
      <w:pPr>
        <w:spacing w:after="0" w:line="360" w:lineRule="auto"/>
        <w:jc w:val="both"/>
        <w:rPr>
          <w:rFonts w:ascii="Times New Roman" w:hAnsi="Times New Roman" w:cs="Times New Roman"/>
          <w:b/>
          <w:sz w:val="24"/>
          <w:szCs w:val="24"/>
        </w:rPr>
      </w:pPr>
      <w:r w:rsidRPr="00A9595B">
        <w:rPr>
          <w:rFonts w:ascii="Times New Roman" w:hAnsi="Times New Roman" w:cs="Times New Roman"/>
          <w:b/>
          <w:sz w:val="24"/>
          <w:szCs w:val="24"/>
        </w:rPr>
        <w:t>Темы рефератов, докладов, эссе</w:t>
      </w:r>
    </w:p>
    <w:p w14:paraId="6685B39A"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1. Безопасность и профессиональная деятельность.</w:t>
      </w:r>
    </w:p>
    <w:p w14:paraId="3248044C"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2. Безопасность генетически модифицированных пищевых продуктов. Анализ современных исследований.</w:t>
      </w:r>
    </w:p>
    <w:p w14:paraId="0FD999ED"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3. Лекарственные препараты и безопасность.</w:t>
      </w:r>
    </w:p>
    <w:p w14:paraId="29F2C30F"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4. Действие алкоголя и наркотиков на человека и его здоровье.</w:t>
      </w:r>
    </w:p>
    <w:p w14:paraId="6131E57F"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5. Транспортный шум и методы его снижения.</w:t>
      </w:r>
    </w:p>
    <w:p w14:paraId="523E2B2D"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6. Мобильная связь и здоровье человека. Анализ современных исследований.</w:t>
      </w:r>
    </w:p>
    <w:p w14:paraId="360B48B9"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7. Электромагнитная экология и способы защиты от электромагнитных полей.</w:t>
      </w:r>
    </w:p>
    <w:p w14:paraId="69F19FD8"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8. Действие ионизирующих излучений на организм человека.</w:t>
      </w:r>
    </w:p>
    <w:p w14:paraId="758E1BF9"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9. Дозиметрический контроль при ЧС на радиационно-опасном объекте.</w:t>
      </w:r>
    </w:p>
    <w:p w14:paraId="67D41EFC"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10. Экологическая логистика в техносфере.</w:t>
      </w:r>
    </w:p>
    <w:p w14:paraId="4FB58961"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11. Региональные демографические проблемы в свете состояния среды обитания региона.</w:t>
      </w:r>
    </w:p>
    <w:p w14:paraId="0264344B"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12. Региональные экологически обусловленные заболевания.</w:t>
      </w:r>
    </w:p>
    <w:p w14:paraId="5936E3DB"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lastRenderedPageBreak/>
        <w:t>13. Профессионально-обусловленные заболевания, связанные с будущей деятельностью.</w:t>
      </w:r>
    </w:p>
    <w:p w14:paraId="29D034C2"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14. Новые методы и средства очистки выбросов от вредных веществ (по типам и видам вредных веществ).</w:t>
      </w:r>
    </w:p>
    <w:p w14:paraId="3384CC0C"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15. Современные технологии переработки отходов (по типам отходов).</w:t>
      </w:r>
    </w:p>
    <w:p w14:paraId="0894AC79"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16. Влияние производственных факторов на естественные системы защиты человека.</w:t>
      </w:r>
    </w:p>
    <w:p w14:paraId="4AA955B4"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17. Влияние световой среды на работоспособность и безопасность труда</w:t>
      </w:r>
    </w:p>
    <w:p w14:paraId="5D49B99F"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18. Системы кондиционирования – типы и системы кондиционирования, аспекты применения и безопасности.</w:t>
      </w:r>
    </w:p>
    <w:p w14:paraId="706303CB"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19. Современные энергосберегающие источники света – типы, конструкции, экологические аспекты применения.</w:t>
      </w:r>
    </w:p>
    <w:p w14:paraId="21956654"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20. Психологический тип человека, его психологическое состояние и безопасность.</w:t>
      </w:r>
    </w:p>
    <w:p w14:paraId="7B83676C"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21. Исследование условий труда для основных видов деятельности в выбранной профессии.</w:t>
      </w:r>
    </w:p>
    <w:p w14:paraId="7B23A24D"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22. Принципы и методы эргономики труда.</w:t>
      </w:r>
    </w:p>
    <w:p w14:paraId="21165EC8"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23. Генезис техносферных катастроф.</w:t>
      </w:r>
    </w:p>
    <w:p w14:paraId="723EED67"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24. Анализ природных катастроф - характер протекания и последствия (по видам стихийных бедствий).</w:t>
      </w:r>
    </w:p>
    <w:p w14:paraId="732684F2"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25. Параметры стихийных бедствий, их предвестники и регионы их наиболее частого проявления.</w:t>
      </w:r>
    </w:p>
    <w:p w14:paraId="27C733EC"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26. Анализ современного состояния пожарной безопасности в России и основные причины пожаров.</w:t>
      </w:r>
    </w:p>
    <w:p w14:paraId="201FAFE4"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27. Психологическая устойчивость в экстремальных ситуациях. Типы и характер террористических актов.</w:t>
      </w:r>
    </w:p>
    <w:p w14:paraId="7AAB786B"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28. Экологические ЧС глобального характера.</w:t>
      </w:r>
    </w:p>
    <w:p w14:paraId="1F37A2B9"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29. Обеспечение безопасности в социальной сфере.</w:t>
      </w:r>
    </w:p>
    <w:p w14:paraId="346A64CE"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30. Современные экономические механизмы регулирования природопользования.</w:t>
      </w:r>
    </w:p>
    <w:p w14:paraId="70AA0541"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31. Структура ущерба при ЧС.</w:t>
      </w:r>
    </w:p>
    <w:p w14:paraId="45988753"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32. Экономические ущербы от ЧС техногенного характера.</w:t>
      </w:r>
    </w:p>
    <w:p w14:paraId="078C469C"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33. Экономические ущербы от ЧС природного характера.</w:t>
      </w:r>
    </w:p>
    <w:p w14:paraId="2B7D7EC7"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34. Медицинская защита населения в ЧС.</w:t>
      </w:r>
    </w:p>
    <w:p w14:paraId="0875634D" w14:textId="77777777" w:rsidR="000055F3" w:rsidRPr="00A9595B" w:rsidRDefault="000055F3"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35. Принципы организации, особенности, способы и приёмы оказания медицинской помощи и жизнеобеспечения пострадавшим в ЧС природного характера.</w:t>
      </w:r>
    </w:p>
    <w:p w14:paraId="1A6F2DA2" w14:textId="77777777" w:rsidR="00841580" w:rsidRPr="00A9595B" w:rsidRDefault="00841580" w:rsidP="00A9595B">
      <w:pPr>
        <w:widowControl w:val="0"/>
        <w:spacing w:after="0" w:line="360" w:lineRule="auto"/>
        <w:rPr>
          <w:rFonts w:ascii="Times New Roman" w:eastAsia="Times New Roman" w:hAnsi="Times New Roman" w:cs="Times New Roman"/>
          <w:sz w:val="24"/>
          <w:szCs w:val="24"/>
          <w:lang w:eastAsia="ru-RU"/>
        </w:rPr>
      </w:pPr>
    </w:p>
    <w:p w14:paraId="36365D38" w14:textId="77777777" w:rsidR="00BB527F" w:rsidRPr="00A9595B" w:rsidRDefault="00BB527F" w:rsidP="00A9595B">
      <w:pPr>
        <w:widowControl w:val="0"/>
        <w:spacing w:after="0" w:line="360" w:lineRule="auto"/>
        <w:rPr>
          <w:rFonts w:ascii="Times New Roman" w:eastAsia="Times New Roman" w:hAnsi="Times New Roman" w:cs="Times New Roman"/>
          <w:sz w:val="24"/>
          <w:szCs w:val="24"/>
          <w:lang w:eastAsia="ru-RU"/>
        </w:rPr>
      </w:pPr>
    </w:p>
    <w:p w14:paraId="5EA2FE1D" w14:textId="77777777" w:rsidR="00BB527F" w:rsidRPr="00A9595B" w:rsidRDefault="00BB527F" w:rsidP="00A9595B">
      <w:pPr>
        <w:widowControl w:val="0"/>
        <w:spacing w:after="0" w:line="360" w:lineRule="auto"/>
        <w:rPr>
          <w:rFonts w:ascii="Times New Roman" w:eastAsia="Times New Roman" w:hAnsi="Times New Roman" w:cs="Times New Roman"/>
          <w:sz w:val="24"/>
          <w:szCs w:val="24"/>
          <w:lang w:eastAsia="ru-RU"/>
        </w:rPr>
      </w:pPr>
    </w:p>
    <w:p w14:paraId="2DFB9765" w14:textId="77777777" w:rsidR="00BB527F" w:rsidRPr="00A9595B" w:rsidRDefault="00BB527F" w:rsidP="00A9595B">
      <w:pPr>
        <w:widowControl w:val="0"/>
        <w:spacing w:after="0" w:line="360" w:lineRule="auto"/>
        <w:rPr>
          <w:rFonts w:ascii="Times New Roman" w:eastAsia="Times New Roman" w:hAnsi="Times New Roman" w:cs="Times New Roman"/>
          <w:sz w:val="24"/>
          <w:szCs w:val="24"/>
          <w:lang w:eastAsia="ru-RU"/>
        </w:rPr>
      </w:pPr>
    </w:p>
    <w:p w14:paraId="27EBD702" w14:textId="77777777" w:rsidR="000D7ED1" w:rsidRPr="00A9595B" w:rsidRDefault="00C31DF2" w:rsidP="00A9595B">
      <w:pPr>
        <w:widowControl w:val="0"/>
        <w:spacing w:after="0" w:line="360" w:lineRule="auto"/>
        <w:jc w:val="center"/>
        <w:rPr>
          <w:rFonts w:ascii="Times New Roman" w:eastAsia="Times New Roman" w:hAnsi="Times New Roman" w:cs="Times New Roman"/>
          <w:b/>
          <w:i/>
          <w:sz w:val="24"/>
          <w:szCs w:val="24"/>
          <w:lang w:eastAsia="ru-RU"/>
        </w:rPr>
      </w:pPr>
      <w:r w:rsidRPr="00A9595B">
        <w:rPr>
          <w:rFonts w:ascii="Times New Roman" w:eastAsia="Times New Roman" w:hAnsi="Times New Roman" w:cs="Times New Roman"/>
          <w:b/>
          <w:i/>
          <w:sz w:val="24"/>
          <w:szCs w:val="24"/>
          <w:lang w:eastAsia="ru-RU"/>
        </w:rPr>
        <w:t>1</w:t>
      </w:r>
      <w:r w:rsidR="00BB527F" w:rsidRPr="00A9595B">
        <w:rPr>
          <w:rFonts w:ascii="Times New Roman" w:eastAsia="Times New Roman" w:hAnsi="Times New Roman" w:cs="Times New Roman"/>
          <w:b/>
          <w:i/>
          <w:sz w:val="24"/>
          <w:szCs w:val="24"/>
          <w:lang w:eastAsia="ru-RU"/>
        </w:rPr>
        <w:t>0</w:t>
      </w:r>
      <w:r w:rsidRPr="00A9595B">
        <w:rPr>
          <w:rFonts w:ascii="Times New Roman" w:eastAsia="Times New Roman" w:hAnsi="Times New Roman" w:cs="Times New Roman"/>
          <w:b/>
          <w:i/>
          <w:sz w:val="24"/>
          <w:szCs w:val="24"/>
          <w:lang w:eastAsia="ru-RU"/>
        </w:rPr>
        <w:t>.6.</w:t>
      </w:r>
      <w:r w:rsidR="00841580" w:rsidRPr="00A9595B">
        <w:rPr>
          <w:rFonts w:ascii="Times New Roman" w:eastAsia="Times New Roman" w:hAnsi="Times New Roman" w:cs="Times New Roman"/>
          <w:b/>
          <w:i/>
          <w:sz w:val="24"/>
          <w:szCs w:val="24"/>
          <w:lang w:eastAsia="ru-RU"/>
        </w:rPr>
        <w:t xml:space="preserve"> </w:t>
      </w:r>
      <w:r w:rsidR="000D7ED1" w:rsidRPr="00A9595B">
        <w:rPr>
          <w:rFonts w:ascii="Times New Roman" w:eastAsia="Times New Roman" w:hAnsi="Times New Roman" w:cs="Times New Roman"/>
          <w:b/>
          <w:i/>
          <w:sz w:val="24"/>
          <w:szCs w:val="24"/>
          <w:lang w:eastAsia="ru-RU"/>
        </w:rPr>
        <w:t>Критерии оценки знаний студента</w:t>
      </w:r>
    </w:p>
    <w:p w14:paraId="1DA42EFC" w14:textId="77777777" w:rsidR="000D7ED1" w:rsidRPr="00A9595B" w:rsidRDefault="000D7ED1" w:rsidP="00A9595B">
      <w:pPr>
        <w:spacing w:after="0" w:line="36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Критерии оценки устного ответа</w:t>
      </w:r>
    </w:p>
    <w:p w14:paraId="3EAB496C" w14:textId="77777777" w:rsidR="000D7ED1" w:rsidRPr="00A9595B" w:rsidRDefault="000D7ED1" w:rsidP="00A9595B">
      <w:pPr>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Pr="00A9595B">
        <w:rPr>
          <w:rFonts w:ascii="Times New Roman" w:eastAsia="Times New Roman" w:hAnsi="Times New Roman" w:cs="Times New Roman"/>
          <w:b/>
          <w:sz w:val="24"/>
          <w:szCs w:val="24"/>
          <w:lang w:eastAsia="ru-RU"/>
        </w:rPr>
        <w:t>«отлично»</w:t>
      </w:r>
      <w:r w:rsidRPr="00A9595B">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A9595B">
        <w:rPr>
          <w:rFonts w:ascii="Times New Roman" w:eastAsia="Times New Roman" w:hAnsi="Times New Roman" w:cs="Times New Roman"/>
          <w:sz w:val="24"/>
          <w:szCs w:val="24"/>
          <w:lang w:eastAsia="ru-RU"/>
        </w:rPr>
        <w:t xml:space="preserve"> включением в содержание ответа</w:t>
      </w:r>
      <w:r w:rsidRPr="00A9595B">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14:paraId="4C2C7FD6" w14:textId="77777777" w:rsidR="000D7ED1" w:rsidRPr="00A9595B" w:rsidRDefault="000D7ED1" w:rsidP="00A9595B">
      <w:pPr>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Pr="00A9595B">
        <w:rPr>
          <w:rFonts w:ascii="Times New Roman" w:eastAsia="Times New Roman" w:hAnsi="Times New Roman" w:cs="Times New Roman"/>
          <w:b/>
          <w:sz w:val="24"/>
          <w:szCs w:val="24"/>
          <w:lang w:eastAsia="ru-RU"/>
        </w:rPr>
        <w:t>«хорошо»</w:t>
      </w:r>
      <w:r w:rsidR="00497354" w:rsidRPr="00A9595B">
        <w:rPr>
          <w:rFonts w:ascii="Times New Roman" w:eastAsia="Times New Roman" w:hAnsi="Times New Roman" w:cs="Times New Roman"/>
          <w:sz w:val="24"/>
          <w:szCs w:val="24"/>
          <w:lang w:eastAsia="ru-RU"/>
        </w:rPr>
        <w:t xml:space="preserve"> выставляется</w:t>
      </w:r>
      <w:r w:rsidRPr="00A9595B">
        <w:rPr>
          <w:rFonts w:ascii="Times New Roman" w:eastAsia="Times New Roman" w:hAnsi="Times New Roman" w:cs="Times New Roman"/>
          <w:sz w:val="24"/>
          <w:szCs w:val="24"/>
          <w:lang w:eastAsia="ru-RU"/>
        </w:rPr>
        <w:t xml:space="preserve"> за полный ответ на поставленный воп</w:t>
      </w:r>
      <w:r w:rsidR="00497354" w:rsidRPr="00A9595B">
        <w:rPr>
          <w:rFonts w:ascii="Times New Roman" w:eastAsia="Times New Roman" w:hAnsi="Times New Roman" w:cs="Times New Roman"/>
          <w:sz w:val="24"/>
          <w:szCs w:val="24"/>
          <w:lang w:eastAsia="ru-RU"/>
        </w:rPr>
        <w:t xml:space="preserve">рос </w:t>
      </w:r>
      <w:r w:rsidRPr="00A9595B">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14:paraId="62311925" w14:textId="77777777" w:rsidR="000D7ED1" w:rsidRPr="00A9595B" w:rsidRDefault="000D7ED1" w:rsidP="00A9595B">
      <w:pPr>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Pr="00A9595B">
        <w:rPr>
          <w:rFonts w:ascii="Times New Roman" w:eastAsia="Times New Roman" w:hAnsi="Times New Roman" w:cs="Times New Roman"/>
          <w:b/>
          <w:sz w:val="24"/>
          <w:szCs w:val="24"/>
          <w:lang w:eastAsia="ru-RU"/>
        </w:rPr>
        <w:t>«удовлетворительно</w:t>
      </w:r>
      <w:r w:rsidRPr="00A9595B">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09E8992" w14:textId="77777777" w:rsidR="000D7ED1" w:rsidRPr="00A9595B" w:rsidRDefault="000D7ED1" w:rsidP="00A9595B">
      <w:pPr>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Pr="00A9595B">
        <w:rPr>
          <w:rFonts w:ascii="Times New Roman" w:eastAsia="Times New Roman" w:hAnsi="Times New Roman" w:cs="Times New Roman"/>
          <w:b/>
          <w:sz w:val="24"/>
          <w:szCs w:val="24"/>
          <w:lang w:eastAsia="ru-RU"/>
        </w:rPr>
        <w:t>«неудовлетворительно»</w:t>
      </w:r>
      <w:r w:rsidRPr="00A9595B">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D105372" w14:textId="77777777" w:rsidR="000D7ED1" w:rsidRPr="00A9595B" w:rsidRDefault="000D7ED1" w:rsidP="00A9595B">
      <w:pPr>
        <w:widowControl w:val="0"/>
        <w:spacing w:after="0" w:line="360" w:lineRule="auto"/>
        <w:ind w:firstLine="709"/>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Критериями  оценки  в  </w:t>
      </w:r>
      <w:r w:rsidRPr="00A9595B">
        <w:rPr>
          <w:rFonts w:ascii="Times New Roman" w:eastAsia="Times New Roman" w:hAnsi="Times New Roman" w:cs="Times New Roman"/>
          <w:b/>
          <w:sz w:val="24"/>
          <w:szCs w:val="24"/>
          <w:lang w:eastAsia="ru-RU"/>
        </w:rPr>
        <w:t xml:space="preserve">дискуссии </w:t>
      </w:r>
      <w:r w:rsidRPr="00A9595B">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65E1919" w14:textId="77777777" w:rsidR="000D7ED1" w:rsidRPr="00A9595B" w:rsidRDefault="00497354" w:rsidP="00A9595B">
      <w:pPr>
        <w:widowControl w:val="0"/>
        <w:spacing w:after="0" w:line="360" w:lineRule="auto"/>
        <w:ind w:firstLine="709"/>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Оценка</w:t>
      </w:r>
      <w:r w:rsidR="000D7ED1" w:rsidRPr="00A9595B">
        <w:rPr>
          <w:rFonts w:ascii="Times New Roman" w:eastAsia="Times New Roman" w:hAnsi="Times New Roman" w:cs="Times New Roman"/>
          <w:sz w:val="24"/>
          <w:szCs w:val="24"/>
          <w:lang w:eastAsia="ru-RU"/>
        </w:rPr>
        <w:t xml:space="preserve"> </w:t>
      </w:r>
      <w:r w:rsidR="000D7ED1" w:rsidRPr="00A9595B">
        <w:rPr>
          <w:rFonts w:ascii="Times New Roman" w:eastAsia="Times New Roman" w:hAnsi="Times New Roman" w:cs="Times New Roman"/>
          <w:b/>
          <w:sz w:val="24"/>
          <w:szCs w:val="24"/>
          <w:lang w:eastAsia="ru-RU"/>
        </w:rPr>
        <w:t>«отлично»</w:t>
      </w:r>
      <w:r w:rsidR="000D7ED1" w:rsidRPr="00A9595B">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2F5C85F" w14:textId="77777777" w:rsidR="000D7ED1" w:rsidRPr="00A9595B" w:rsidRDefault="000D7ED1" w:rsidP="00A9595B">
      <w:pPr>
        <w:widowControl w:val="0"/>
        <w:spacing w:after="0" w:line="360" w:lineRule="auto"/>
        <w:ind w:firstLine="709"/>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Pr="00A9595B">
        <w:rPr>
          <w:rFonts w:ascii="Times New Roman" w:eastAsia="Times New Roman" w:hAnsi="Times New Roman" w:cs="Times New Roman"/>
          <w:b/>
          <w:sz w:val="24"/>
          <w:szCs w:val="24"/>
          <w:lang w:eastAsia="ru-RU"/>
        </w:rPr>
        <w:t>«хорошо»</w:t>
      </w:r>
      <w:r w:rsidRPr="00A9595B">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w:t>
      </w:r>
      <w:r w:rsidR="00497354" w:rsidRPr="00A9595B">
        <w:rPr>
          <w:rFonts w:ascii="Times New Roman" w:eastAsia="Times New Roman" w:hAnsi="Times New Roman" w:cs="Times New Roman"/>
          <w:sz w:val="24"/>
          <w:szCs w:val="24"/>
          <w:lang w:eastAsia="ru-RU"/>
        </w:rPr>
        <w:t>ия, не требующие необходимости;</w:t>
      </w:r>
      <w:r w:rsidRPr="00A9595B">
        <w:rPr>
          <w:rFonts w:ascii="Times New Roman" w:eastAsia="Times New Roman" w:hAnsi="Times New Roman" w:cs="Times New Roman"/>
          <w:sz w:val="24"/>
          <w:szCs w:val="24"/>
          <w:lang w:eastAsia="ru-RU"/>
        </w:rPr>
        <w:t xml:space="preserve"> использование  в  речи  терминологии,  форма </w:t>
      </w:r>
      <w:r w:rsidRPr="00A9595B">
        <w:rPr>
          <w:rFonts w:ascii="Times New Roman" w:eastAsia="Times New Roman" w:hAnsi="Times New Roman" w:cs="Times New Roman"/>
          <w:sz w:val="24"/>
          <w:szCs w:val="24"/>
          <w:lang w:eastAsia="ru-RU"/>
        </w:rPr>
        <w:lastRenderedPageBreak/>
        <w:t xml:space="preserve">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6A14BAC0" w14:textId="77777777" w:rsidR="000D7ED1" w:rsidRPr="00A9595B" w:rsidRDefault="000D7ED1" w:rsidP="00A9595B">
      <w:pPr>
        <w:widowControl w:val="0"/>
        <w:spacing w:after="0" w:line="360" w:lineRule="auto"/>
        <w:ind w:firstLine="709"/>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Pr="00A9595B">
        <w:rPr>
          <w:rFonts w:ascii="Times New Roman" w:eastAsia="Times New Roman" w:hAnsi="Times New Roman" w:cs="Times New Roman"/>
          <w:b/>
          <w:sz w:val="24"/>
          <w:szCs w:val="24"/>
          <w:lang w:eastAsia="ru-RU"/>
        </w:rPr>
        <w:t>«удовлетворительно»</w:t>
      </w:r>
      <w:r w:rsidRPr="00A9595B">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384D5A93" w14:textId="77777777" w:rsidR="000D7ED1" w:rsidRPr="00A9595B" w:rsidRDefault="000D7ED1" w:rsidP="00A9595B">
      <w:pPr>
        <w:widowControl w:val="0"/>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Pr="00A9595B">
        <w:rPr>
          <w:rFonts w:ascii="Times New Roman" w:eastAsia="Times New Roman" w:hAnsi="Times New Roman" w:cs="Times New Roman"/>
          <w:b/>
          <w:sz w:val="24"/>
          <w:szCs w:val="24"/>
          <w:lang w:eastAsia="ru-RU"/>
        </w:rPr>
        <w:t>«неудовлетворительно»</w:t>
      </w:r>
      <w:r w:rsidR="00497354" w:rsidRPr="00A9595B">
        <w:rPr>
          <w:rFonts w:ascii="Times New Roman" w:eastAsia="Times New Roman" w:hAnsi="Times New Roman" w:cs="Times New Roman"/>
          <w:sz w:val="24"/>
          <w:szCs w:val="24"/>
          <w:lang w:eastAsia="ru-RU"/>
        </w:rPr>
        <w:t xml:space="preserve"> ставится, если студент</w:t>
      </w:r>
      <w:r w:rsidRPr="00A9595B">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14:paraId="0A9898CA" w14:textId="77777777" w:rsidR="000D7ED1" w:rsidRPr="00A9595B" w:rsidRDefault="000D7ED1" w:rsidP="00A9595B">
      <w:pPr>
        <w:widowControl w:val="0"/>
        <w:spacing w:after="0" w:line="360" w:lineRule="auto"/>
        <w:jc w:val="center"/>
        <w:rPr>
          <w:rFonts w:ascii="Times New Roman" w:eastAsia="Times New Roman" w:hAnsi="Times New Roman" w:cs="Times New Roman"/>
          <w:b/>
          <w:sz w:val="24"/>
          <w:szCs w:val="24"/>
          <w:lang w:eastAsia="ru-RU"/>
        </w:rPr>
      </w:pPr>
    </w:p>
    <w:p w14:paraId="1B2A39A1" w14:textId="77777777" w:rsidR="000D7ED1" w:rsidRPr="00A9595B" w:rsidRDefault="000D7ED1" w:rsidP="00A9595B">
      <w:pPr>
        <w:widowControl w:val="0"/>
        <w:spacing w:after="0" w:line="36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Критерии оценки тестовых заданий</w:t>
      </w:r>
    </w:p>
    <w:p w14:paraId="3DF18A77" w14:textId="77777777" w:rsidR="000D7ED1" w:rsidRPr="00A9595B" w:rsidRDefault="000D7ED1" w:rsidP="00A9595B">
      <w:pPr>
        <w:widowControl w:val="0"/>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A9595B" w:rsidRPr="00A9595B" w14:paraId="7871248D"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7659BAD0" w14:textId="77777777" w:rsidR="000D7ED1" w:rsidRPr="00A9595B" w:rsidRDefault="000D7ED1" w:rsidP="00A9595B">
            <w:pPr>
              <w:widowControl w:val="0"/>
              <w:spacing w:after="0" w:line="24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6B60B79E" w14:textId="77777777" w:rsidR="000D7ED1" w:rsidRPr="00A9595B" w:rsidRDefault="000D7ED1" w:rsidP="00A9595B">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ab/>
            </w:r>
            <w:r w:rsidRPr="00A9595B">
              <w:rPr>
                <w:rFonts w:ascii="Times New Roman" w:eastAsia="Times New Roman" w:hAnsi="Times New Roman" w:cs="Times New Roman"/>
                <w:b/>
                <w:sz w:val="24"/>
                <w:szCs w:val="24"/>
                <w:lang w:eastAsia="ru-RU"/>
              </w:rPr>
              <w:tab/>
              <w:t>Показатели</w:t>
            </w:r>
          </w:p>
        </w:tc>
      </w:tr>
      <w:tr w:rsidR="00A9595B" w:rsidRPr="00A9595B" w14:paraId="0339B56D"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279434AD" w14:textId="77777777" w:rsidR="000D7ED1" w:rsidRPr="00A9595B" w:rsidRDefault="000D7ED1"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7BB5A9A2" w14:textId="77777777" w:rsidR="000D7ED1" w:rsidRPr="00A9595B" w:rsidRDefault="000D7ED1"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90%-100%</w:t>
            </w:r>
          </w:p>
        </w:tc>
      </w:tr>
      <w:tr w:rsidR="00A9595B" w:rsidRPr="00A9595B" w14:paraId="0885C83A"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57F1B697" w14:textId="77777777" w:rsidR="000D7ED1" w:rsidRPr="00A9595B" w:rsidRDefault="000D7ED1"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6EF6AE33" w14:textId="77777777" w:rsidR="000D7ED1" w:rsidRPr="00A9595B" w:rsidRDefault="000D7ED1"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75%-89%</w:t>
            </w:r>
          </w:p>
        </w:tc>
      </w:tr>
      <w:tr w:rsidR="00A9595B" w:rsidRPr="00A9595B" w14:paraId="712C372B"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0F5F098D" w14:textId="77777777" w:rsidR="000D7ED1" w:rsidRPr="00A9595B" w:rsidRDefault="000D7ED1"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4BFE2DB4" w14:textId="77777777" w:rsidR="000D7ED1" w:rsidRPr="00A9595B" w:rsidRDefault="000D7ED1"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60%-74%</w:t>
            </w:r>
          </w:p>
        </w:tc>
      </w:tr>
      <w:tr w:rsidR="000D7ED1" w:rsidRPr="00A9595B" w14:paraId="28BEEE5C"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484D5239" w14:textId="77777777" w:rsidR="000D7ED1" w:rsidRPr="00A9595B" w:rsidRDefault="000D7ED1"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59583A3C" w14:textId="77777777" w:rsidR="000D7ED1" w:rsidRPr="00A9595B" w:rsidRDefault="000D7ED1" w:rsidP="00A9595B">
            <w:pPr>
              <w:widowControl w:val="0"/>
              <w:spacing w:after="0" w:line="24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менее 59%</w:t>
            </w:r>
          </w:p>
        </w:tc>
      </w:tr>
    </w:tbl>
    <w:p w14:paraId="3FCAFBBD" w14:textId="77777777" w:rsidR="000D7ED1" w:rsidRPr="00A9595B" w:rsidRDefault="000D7ED1" w:rsidP="00A9595B">
      <w:pPr>
        <w:widowControl w:val="0"/>
        <w:spacing w:after="0" w:line="360" w:lineRule="auto"/>
        <w:ind w:firstLine="708"/>
        <w:jc w:val="both"/>
        <w:rPr>
          <w:rFonts w:ascii="Times New Roman" w:eastAsia="Times New Roman" w:hAnsi="Times New Roman" w:cs="Times New Roman"/>
          <w:sz w:val="24"/>
          <w:szCs w:val="24"/>
          <w:lang w:eastAsia="ru-RU"/>
        </w:rPr>
      </w:pPr>
    </w:p>
    <w:p w14:paraId="692863F7" w14:textId="77777777" w:rsidR="000D7ED1" w:rsidRPr="00A9595B" w:rsidRDefault="000D7ED1" w:rsidP="00A9595B">
      <w:pPr>
        <w:widowControl w:val="0"/>
        <w:spacing w:after="0" w:line="36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Критерии оценки реферата, доклада</w:t>
      </w:r>
    </w:p>
    <w:p w14:paraId="4D8FE08F" w14:textId="77777777" w:rsidR="000D7ED1" w:rsidRPr="00A9595B" w:rsidRDefault="00D3062B" w:rsidP="00A9595B">
      <w:pPr>
        <w:widowControl w:val="0"/>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Изложенное</w:t>
      </w:r>
      <w:r w:rsidR="006F74A1" w:rsidRPr="00A9595B">
        <w:rPr>
          <w:rFonts w:ascii="Times New Roman" w:eastAsia="Times New Roman" w:hAnsi="Times New Roman" w:cs="Times New Roman"/>
          <w:sz w:val="24"/>
          <w:szCs w:val="24"/>
          <w:lang w:eastAsia="ru-RU"/>
        </w:rPr>
        <w:t xml:space="preserve"> понимание</w:t>
      </w:r>
      <w:r w:rsidR="000D7ED1" w:rsidRPr="00A9595B">
        <w:rPr>
          <w:rFonts w:ascii="Times New Roman" w:eastAsia="Times New Roman" w:hAnsi="Times New Roman" w:cs="Times New Roman"/>
          <w:sz w:val="24"/>
          <w:szCs w:val="24"/>
          <w:lang w:eastAsia="ru-RU"/>
        </w:rPr>
        <w:t xml:space="preserve"> рефе</w:t>
      </w:r>
      <w:r w:rsidR="006F74A1" w:rsidRPr="00A9595B">
        <w:rPr>
          <w:rFonts w:ascii="Times New Roman" w:eastAsia="Times New Roman" w:hAnsi="Times New Roman" w:cs="Times New Roman"/>
          <w:sz w:val="24"/>
          <w:szCs w:val="24"/>
          <w:lang w:eastAsia="ru-RU"/>
        </w:rPr>
        <w:t>рата, доклада как целостного авторского</w:t>
      </w:r>
      <w:r w:rsidR="00497354" w:rsidRPr="00A9595B">
        <w:rPr>
          <w:rFonts w:ascii="Times New Roman" w:eastAsia="Times New Roman" w:hAnsi="Times New Roman" w:cs="Times New Roman"/>
          <w:sz w:val="24"/>
          <w:szCs w:val="24"/>
          <w:lang w:eastAsia="ru-RU"/>
        </w:rPr>
        <w:t xml:space="preserve"> текста определяет </w:t>
      </w:r>
      <w:r w:rsidR="000D7ED1" w:rsidRPr="00A9595B">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3A6A205" w14:textId="77777777" w:rsidR="000D7ED1" w:rsidRPr="00A9595B" w:rsidRDefault="000D7ED1" w:rsidP="00A9595B">
      <w:pPr>
        <w:widowControl w:val="0"/>
        <w:spacing w:after="0" w:line="360" w:lineRule="auto"/>
        <w:jc w:val="both"/>
        <w:rPr>
          <w:rFonts w:ascii="Times New Roman" w:eastAsia="Times New Roman" w:hAnsi="Times New Roman" w:cs="Times New Roman"/>
          <w:i/>
          <w:sz w:val="24"/>
          <w:szCs w:val="24"/>
          <w:lang w:eastAsia="ru-RU"/>
        </w:rPr>
      </w:pPr>
      <w:r w:rsidRPr="00A9595B">
        <w:rPr>
          <w:rFonts w:ascii="Times New Roman" w:eastAsia="Times New Roman" w:hAnsi="Times New Roman" w:cs="Times New Roman"/>
          <w:i/>
          <w:sz w:val="24"/>
          <w:szCs w:val="24"/>
          <w:lang w:eastAsia="ru-RU"/>
        </w:rPr>
        <w:t xml:space="preserve">Новизна текста:  </w:t>
      </w:r>
    </w:p>
    <w:p w14:paraId="4AA26C03" w14:textId="77777777" w:rsidR="000D7ED1" w:rsidRPr="00A9595B" w:rsidRDefault="000D7ED1"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а) актуальность темы исследования;  </w:t>
      </w:r>
    </w:p>
    <w:p w14:paraId="541692E5" w14:textId="77777777" w:rsidR="000D7ED1" w:rsidRPr="00A9595B" w:rsidRDefault="000D7ED1"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010E32F0" w14:textId="77777777" w:rsidR="000D7ED1" w:rsidRPr="00A9595B" w:rsidRDefault="00D3062B"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в) умение</w:t>
      </w:r>
      <w:r w:rsidR="006F74A1" w:rsidRPr="00A9595B">
        <w:rPr>
          <w:rFonts w:ascii="Times New Roman" w:eastAsia="Times New Roman" w:hAnsi="Times New Roman" w:cs="Times New Roman"/>
          <w:sz w:val="24"/>
          <w:szCs w:val="24"/>
          <w:lang w:eastAsia="ru-RU"/>
        </w:rPr>
        <w:t xml:space="preserve"> работать с исследованиями, критической </w:t>
      </w:r>
      <w:r w:rsidR="000D7ED1" w:rsidRPr="00A9595B">
        <w:rPr>
          <w:rFonts w:ascii="Times New Roman" w:eastAsia="Times New Roman" w:hAnsi="Times New Roman" w:cs="Times New Roman"/>
          <w:sz w:val="24"/>
          <w:szCs w:val="24"/>
          <w:lang w:eastAsia="ru-RU"/>
        </w:rPr>
        <w:t xml:space="preserve">литературой, систематизировать и структурировать материал;  </w:t>
      </w:r>
    </w:p>
    <w:p w14:paraId="18C4C934" w14:textId="77777777" w:rsidR="000D7ED1" w:rsidRPr="00A9595B" w:rsidRDefault="000D7ED1"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50678338" w14:textId="77777777" w:rsidR="000D7ED1" w:rsidRPr="00A9595B" w:rsidRDefault="000D7ED1" w:rsidP="00A9595B">
      <w:pPr>
        <w:widowControl w:val="0"/>
        <w:spacing w:after="0" w:line="360" w:lineRule="auto"/>
        <w:jc w:val="both"/>
        <w:rPr>
          <w:rFonts w:ascii="Times New Roman" w:eastAsia="Times New Roman" w:hAnsi="Times New Roman" w:cs="Times New Roman"/>
          <w:i/>
          <w:sz w:val="24"/>
          <w:szCs w:val="24"/>
          <w:lang w:eastAsia="ru-RU"/>
        </w:rPr>
      </w:pPr>
      <w:r w:rsidRPr="00A9595B">
        <w:rPr>
          <w:rFonts w:ascii="Times New Roman" w:eastAsia="Times New Roman" w:hAnsi="Times New Roman" w:cs="Times New Roman"/>
          <w:i/>
          <w:sz w:val="24"/>
          <w:szCs w:val="24"/>
          <w:lang w:eastAsia="ru-RU"/>
        </w:rPr>
        <w:t xml:space="preserve">Степень раскрытия сущности вопроса: </w:t>
      </w:r>
    </w:p>
    <w:p w14:paraId="2E21CA95" w14:textId="77777777" w:rsidR="000D7ED1" w:rsidRPr="00A9595B" w:rsidRDefault="000D7ED1"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а) соответствие плана теме реферата, доклада;  </w:t>
      </w:r>
    </w:p>
    <w:p w14:paraId="61658002" w14:textId="77777777" w:rsidR="000D7ED1" w:rsidRPr="00A9595B" w:rsidRDefault="000D7ED1"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0DECAA51" w14:textId="77777777" w:rsidR="000D7ED1" w:rsidRPr="00A9595B" w:rsidRDefault="000D7ED1"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в) полнота и глубина знаний по теме;  </w:t>
      </w:r>
    </w:p>
    <w:p w14:paraId="4B4E93E2" w14:textId="77777777" w:rsidR="000D7ED1" w:rsidRPr="00A9595B" w:rsidRDefault="000D7ED1"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208C1042" w14:textId="77777777" w:rsidR="000D7ED1" w:rsidRPr="00A9595B" w:rsidRDefault="000D7ED1"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е) </w:t>
      </w:r>
      <w:r w:rsidR="00D3062B" w:rsidRPr="00A9595B">
        <w:rPr>
          <w:rFonts w:ascii="Times New Roman" w:eastAsia="Times New Roman" w:hAnsi="Times New Roman" w:cs="Times New Roman"/>
          <w:sz w:val="24"/>
          <w:szCs w:val="24"/>
          <w:lang w:eastAsia="ru-RU"/>
        </w:rPr>
        <w:t>умение обобщать, делать выводы, сопоставлять различные</w:t>
      </w:r>
      <w:r w:rsidRPr="00A9595B">
        <w:rPr>
          <w:rFonts w:ascii="Times New Roman" w:eastAsia="Times New Roman" w:hAnsi="Times New Roman" w:cs="Times New Roman"/>
          <w:sz w:val="24"/>
          <w:szCs w:val="24"/>
          <w:lang w:eastAsia="ru-RU"/>
        </w:rPr>
        <w:t xml:space="preserve"> точки зрения по одному </w:t>
      </w:r>
      <w:r w:rsidRPr="00A9595B">
        <w:rPr>
          <w:rFonts w:ascii="Times New Roman" w:eastAsia="Times New Roman" w:hAnsi="Times New Roman" w:cs="Times New Roman"/>
          <w:sz w:val="24"/>
          <w:szCs w:val="24"/>
          <w:lang w:eastAsia="ru-RU"/>
        </w:rPr>
        <w:lastRenderedPageBreak/>
        <w:t xml:space="preserve">вопросу (проблеме). </w:t>
      </w:r>
    </w:p>
    <w:p w14:paraId="38586E92" w14:textId="77777777" w:rsidR="000D7ED1" w:rsidRPr="00A9595B" w:rsidRDefault="000D7ED1" w:rsidP="00A9595B">
      <w:pPr>
        <w:widowControl w:val="0"/>
        <w:spacing w:after="0" w:line="360" w:lineRule="auto"/>
        <w:jc w:val="both"/>
        <w:rPr>
          <w:rFonts w:ascii="Times New Roman" w:eastAsia="Times New Roman" w:hAnsi="Times New Roman" w:cs="Times New Roman"/>
          <w:i/>
          <w:sz w:val="24"/>
          <w:szCs w:val="24"/>
          <w:lang w:eastAsia="ru-RU"/>
        </w:rPr>
      </w:pPr>
      <w:r w:rsidRPr="00A9595B">
        <w:rPr>
          <w:rFonts w:ascii="Times New Roman" w:eastAsia="Times New Roman" w:hAnsi="Times New Roman" w:cs="Times New Roman"/>
          <w:i/>
          <w:sz w:val="24"/>
          <w:szCs w:val="24"/>
          <w:lang w:eastAsia="ru-RU"/>
        </w:rPr>
        <w:t xml:space="preserve">Обоснованность выбора источников:  </w:t>
      </w:r>
    </w:p>
    <w:p w14:paraId="3396B287" w14:textId="77777777" w:rsidR="000D7ED1" w:rsidRPr="00A9595B" w:rsidRDefault="000D7ED1"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а) оценка исполь</w:t>
      </w:r>
      <w:r w:rsidR="00D3062B" w:rsidRPr="00A9595B">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A9595B">
        <w:rPr>
          <w:rFonts w:ascii="Times New Roman" w:eastAsia="Times New Roman" w:hAnsi="Times New Roman" w:cs="Times New Roman"/>
          <w:sz w:val="24"/>
          <w:szCs w:val="24"/>
          <w:lang w:eastAsia="ru-RU"/>
        </w:rPr>
        <w:t>т</w:t>
      </w:r>
      <w:r w:rsidR="00D3062B" w:rsidRPr="00A9595B">
        <w:rPr>
          <w:rFonts w:ascii="Times New Roman" w:eastAsia="Times New Roman" w:hAnsi="Times New Roman" w:cs="Times New Roman"/>
          <w:sz w:val="24"/>
          <w:szCs w:val="24"/>
          <w:lang w:eastAsia="ru-RU"/>
        </w:rPr>
        <w:t xml:space="preserve">еме </w:t>
      </w:r>
      <w:r w:rsidRPr="00A9595B">
        <w:rPr>
          <w:rFonts w:ascii="Times New Roman" w:eastAsia="Times New Roman" w:hAnsi="Times New Roman" w:cs="Times New Roman"/>
          <w:sz w:val="24"/>
          <w:szCs w:val="24"/>
          <w:lang w:eastAsia="ru-RU"/>
        </w:rPr>
        <w:t>исследования  (в  т.</w:t>
      </w:r>
      <w:r w:rsidR="00D3062B" w:rsidRPr="00A9595B">
        <w:rPr>
          <w:rFonts w:ascii="Times New Roman" w:eastAsia="Times New Roman" w:hAnsi="Times New Roman" w:cs="Times New Roman"/>
          <w:sz w:val="24"/>
          <w:szCs w:val="24"/>
          <w:lang w:eastAsia="ru-RU"/>
        </w:rPr>
        <w:t xml:space="preserve"> </w:t>
      </w:r>
      <w:r w:rsidRPr="00A9595B">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374BB691" w14:textId="77777777" w:rsidR="000D7ED1" w:rsidRPr="00A9595B" w:rsidRDefault="000D7ED1" w:rsidP="00A9595B">
      <w:pPr>
        <w:widowControl w:val="0"/>
        <w:spacing w:after="0" w:line="360" w:lineRule="auto"/>
        <w:jc w:val="both"/>
        <w:rPr>
          <w:rFonts w:ascii="Times New Roman" w:eastAsia="Times New Roman" w:hAnsi="Times New Roman" w:cs="Times New Roman"/>
          <w:i/>
          <w:sz w:val="24"/>
          <w:szCs w:val="24"/>
          <w:lang w:eastAsia="ru-RU"/>
        </w:rPr>
      </w:pPr>
      <w:r w:rsidRPr="00A9595B">
        <w:rPr>
          <w:rFonts w:ascii="Times New Roman" w:eastAsia="Times New Roman" w:hAnsi="Times New Roman" w:cs="Times New Roman"/>
          <w:i/>
          <w:sz w:val="24"/>
          <w:szCs w:val="24"/>
          <w:lang w:eastAsia="ru-RU"/>
        </w:rPr>
        <w:t xml:space="preserve">Соблюдение требований к оформлению:  </w:t>
      </w:r>
    </w:p>
    <w:p w14:paraId="6EA7A420" w14:textId="77777777" w:rsidR="000D7ED1" w:rsidRPr="00A9595B" w:rsidRDefault="00D3062B"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а) насколько</w:t>
      </w:r>
      <w:r w:rsidR="000D7ED1" w:rsidRPr="00A9595B">
        <w:rPr>
          <w:rFonts w:ascii="Times New Roman" w:eastAsia="Times New Roman" w:hAnsi="Times New Roman" w:cs="Times New Roman"/>
          <w:sz w:val="24"/>
          <w:szCs w:val="24"/>
          <w:lang w:eastAsia="ru-RU"/>
        </w:rPr>
        <w:t xml:space="preserve"> верно </w:t>
      </w:r>
      <w:r w:rsidRPr="00A9595B">
        <w:rPr>
          <w:rFonts w:ascii="Times New Roman" w:eastAsia="Times New Roman" w:hAnsi="Times New Roman" w:cs="Times New Roman"/>
          <w:sz w:val="24"/>
          <w:szCs w:val="24"/>
          <w:lang w:eastAsia="ru-RU"/>
        </w:rPr>
        <w:t xml:space="preserve">оформлены ссылки на используемую </w:t>
      </w:r>
      <w:r w:rsidR="000D7ED1" w:rsidRPr="00A9595B">
        <w:rPr>
          <w:rFonts w:ascii="Times New Roman" w:eastAsia="Times New Roman" w:hAnsi="Times New Roman" w:cs="Times New Roman"/>
          <w:sz w:val="24"/>
          <w:szCs w:val="24"/>
          <w:lang w:eastAsia="ru-RU"/>
        </w:rPr>
        <w:t xml:space="preserve">литературу, список литературы;  </w:t>
      </w:r>
    </w:p>
    <w:p w14:paraId="30505C75" w14:textId="77777777" w:rsidR="000D7ED1" w:rsidRPr="00A9595B" w:rsidRDefault="000D7ED1"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15F7BFA9" w14:textId="77777777" w:rsidR="000D7ED1" w:rsidRPr="00A9595B" w:rsidRDefault="000D7ED1"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5C8070FD" w14:textId="77777777" w:rsidR="000D7ED1" w:rsidRPr="00A9595B" w:rsidRDefault="00D3062B" w:rsidP="00A9595B">
      <w:pPr>
        <w:widowControl w:val="0"/>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Оценка</w:t>
      </w:r>
      <w:r w:rsidR="000D7ED1" w:rsidRPr="00A9595B">
        <w:rPr>
          <w:rFonts w:ascii="Times New Roman" w:eastAsia="Times New Roman" w:hAnsi="Times New Roman" w:cs="Times New Roman"/>
          <w:sz w:val="24"/>
          <w:szCs w:val="24"/>
          <w:lang w:eastAsia="ru-RU"/>
        </w:rPr>
        <w:t xml:space="preserve"> </w:t>
      </w:r>
      <w:r w:rsidR="000D7ED1" w:rsidRPr="00A9595B">
        <w:rPr>
          <w:rFonts w:ascii="Times New Roman" w:eastAsia="Times New Roman" w:hAnsi="Times New Roman" w:cs="Times New Roman"/>
          <w:b/>
          <w:sz w:val="24"/>
          <w:szCs w:val="24"/>
          <w:lang w:eastAsia="ru-RU"/>
        </w:rPr>
        <w:t>«отлично</w:t>
      </w:r>
      <w:r w:rsidRPr="00A9595B">
        <w:rPr>
          <w:rFonts w:ascii="Times New Roman" w:eastAsia="Times New Roman" w:hAnsi="Times New Roman" w:cs="Times New Roman"/>
          <w:sz w:val="24"/>
          <w:szCs w:val="24"/>
          <w:lang w:eastAsia="ru-RU"/>
        </w:rPr>
        <w:t>» ставится, если выполнены все требования к</w:t>
      </w:r>
      <w:r w:rsidR="000D7ED1" w:rsidRPr="00A9595B">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467B7566" w14:textId="77777777" w:rsidR="000D7ED1" w:rsidRPr="00A9595B" w:rsidRDefault="000D7ED1" w:rsidP="00A9595B">
      <w:pPr>
        <w:widowControl w:val="0"/>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Pr="00A9595B">
        <w:rPr>
          <w:rFonts w:ascii="Times New Roman" w:eastAsia="Times New Roman" w:hAnsi="Times New Roman" w:cs="Times New Roman"/>
          <w:b/>
          <w:sz w:val="24"/>
          <w:szCs w:val="24"/>
          <w:lang w:eastAsia="ru-RU"/>
        </w:rPr>
        <w:t>«хорошо»</w:t>
      </w:r>
      <w:r w:rsidRPr="00A9595B">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A9595B">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A9595B">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14:paraId="09539B95" w14:textId="77777777" w:rsidR="000D7ED1" w:rsidRPr="00A9595B" w:rsidRDefault="001812EA" w:rsidP="00A9595B">
      <w:pPr>
        <w:widowControl w:val="0"/>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000D7ED1" w:rsidRPr="00A9595B">
        <w:rPr>
          <w:rFonts w:ascii="Times New Roman" w:eastAsia="Times New Roman" w:hAnsi="Times New Roman" w:cs="Times New Roman"/>
          <w:b/>
          <w:sz w:val="24"/>
          <w:szCs w:val="24"/>
          <w:lang w:eastAsia="ru-RU"/>
        </w:rPr>
        <w:t>«удовлетворительно»</w:t>
      </w:r>
      <w:r w:rsidRPr="00A9595B">
        <w:rPr>
          <w:rFonts w:ascii="Times New Roman" w:eastAsia="Times New Roman" w:hAnsi="Times New Roman" w:cs="Times New Roman"/>
          <w:sz w:val="24"/>
          <w:szCs w:val="24"/>
          <w:lang w:eastAsia="ru-RU"/>
        </w:rPr>
        <w:t xml:space="preserve"> – имеются существенные отступления</w:t>
      </w:r>
      <w:r w:rsidR="000D7ED1" w:rsidRPr="00A9595B">
        <w:rPr>
          <w:rFonts w:ascii="Times New Roman" w:eastAsia="Times New Roman" w:hAnsi="Times New Roman" w:cs="Times New Roman"/>
          <w:sz w:val="24"/>
          <w:szCs w:val="24"/>
          <w:lang w:eastAsia="ru-RU"/>
        </w:rPr>
        <w:t xml:space="preserve"> от </w:t>
      </w:r>
      <w:r w:rsidRPr="00A9595B">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A9595B">
        <w:rPr>
          <w:rFonts w:ascii="Times New Roman" w:eastAsia="Times New Roman" w:hAnsi="Times New Roman" w:cs="Times New Roman"/>
          <w:sz w:val="24"/>
          <w:szCs w:val="24"/>
          <w:lang w:eastAsia="ru-RU"/>
        </w:rPr>
        <w:t xml:space="preserve"> частично;  допущены</w:t>
      </w:r>
      <w:r w:rsidR="000D7ED1" w:rsidRPr="00A9595B">
        <w:rPr>
          <w:rFonts w:ascii="Times New Roman" w:hAnsi="Times New Roman" w:cs="Times New Roman"/>
          <w:sz w:val="24"/>
          <w:szCs w:val="24"/>
        </w:rPr>
        <w:t xml:space="preserve"> </w:t>
      </w:r>
      <w:r w:rsidR="000D7ED1" w:rsidRPr="00A9595B">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7844837" w14:textId="77777777" w:rsidR="000D7ED1" w:rsidRPr="00A9595B" w:rsidRDefault="000D7ED1" w:rsidP="00A9595B">
      <w:pPr>
        <w:widowControl w:val="0"/>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Pr="00A9595B">
        <w:rPr>
          <w:rFonts w:ascii="Times New Roman" w:eastAsia="Times New Roman" w:hAnsi="Times New Roman" w:cs="Times New Roman"/>
          <w:b/>
          <w:sz w:val="24"/>
          <w:szCs w:val="24"/>
          <w:lang w:eastAsia="ru-RU"/>
        </w:rPr>
        <w:t>«неудовлетворительно»</w:t>
      </w:r>
      <w:r w:rsidRPr="00A9595B">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58D362CF" w14:textId="77777777" w:rsidR="000D7ED1" w:rsidRPr="00A9595B" w:rsidRDefault="000D7ED1" w:rsidP="00A9595B">
      <w:pPr>
        <w:spacing w:after="0" w:line="360" w:lineRule="auto"/>
        <w:jc w:val="center"/>
        <w:rPr>
          <w:rFonts w:ascii="Times New Roman" w:eastAsia="Times New Roman" w:hAnsi="Times New Roman" w:cs="Times New Roman"/>
          <w:sz w:val="24"/>
          <w:szCs w:val="24"/>
          <w:lang w:eastAsia="ru-RU"/>
        </w:rPr>
      </w:pPr>
      <w:r w:rsidRPr="00A9595B">
        <w:rPr>
          <w:rFonts w:ascii="Times New Roman" w:eastAsia="Times New Roman" w:hAnsi="Times New Roman" w:cs="Times New Roman"/>
          <w:b/>
          <w:bCs/>
          <w:sz w:val="24"/>
          <w:szCs w:val="24"/>
          <w:lang w:eastAsia="ru-RU"/>
        </w:rPr>
        <w:t>Критерии оценки эссе</w:t>
      </w:r>
      <w:r w:rsidRPr="00A9595B">
        <w:rPr>
          <w:rFonts w:ascii="Times New Roman" w:eastAsia="Times New Roman" w:hAnsi="Times New Roman" w:cs="Times New Roman"/>
          <w:sz w:val="24"/>
          <w:szCs w:val="24"/>
          <w:lang w:eastAsia="ru-RU"/>
        </w:rPr>
        <w:t xml:space="preserve"> </w:t>
      </w:r>
    </w:p>
    <w:p w14:paraId="40829091"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ab/>
        <w:t xml:space="preserve">Оценка </w:t>
      </w:r>
      <w:r w:rsidRPr="00A9595B">
        <w:rPr>
          <w:rFonts w:ascii="Times New Roman" w:eastAsia="Times New Roman" w:hAnsi="Times New Roman" w:cs="Times New Roman"/>
          <w:b/>
          <w:sz w:val="24"/>
          <w:szCs w:val="24"/>
          <w:lang w:eastAsia="ru-RU"/>
        </w:rPr>
        <w:t>«отлично»</w:t>
      </w:r>
      <w:r w:rsidRPr="00A9595B">
        <w:rPr>
          <w:rFonts w:ascii="Times New Roman" w:eastAsia="Times New Roman" w:hAnsi="Times New Roman" w:cs="Times New Roman"/>
          <w:sz w:val="24"/>
          <w:szCs w:val="24"/>
          <w:lang w:eastAsia="ru-RU"/>
        </w:rPr>
        <w:t xml:space="preserve"> ставится, если:</w:t>
      </w:r>
    </w:p>
    <w:p w14:paraId="6BF0DDB2"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1275D966"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4E21C88A" w14:textId="77777777" w:rsidR="000D7ED1" w:rsidRPr="00A9595B" w:rsidRDefault="001812EA"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3)  в </w:t>
      </w:r>
      <w:r w:rsidR="000D7ED1" w:rsidRPr="00A9595B">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01172F9A" w14:textId="77777777" w:rsidR="000D7ED1" w:rsidRPr="00A9595B" w:rsidRDefault="001812EA"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4)  заключение </w:t>
      </w:r>
      <w:r w:rsidR="000D7ED1" w:rsidRPr="00A9595B">
        <w:rPr>
          <w:rFonts w:ascii="Times New Roman" w:eastAsia="Times New Roman" w:hAnsi="Times New Roman" w:cs="Times New Roman"/>
          <w:sz w:val="24"/>
          <w:szCs w:val="24"/>
          <w:lang w:eastAsia="ru-RU"/>
        </w:rPr>
        <w:t>содержит</w:t>
      </w:r>
      <w:r w:rsidRPr="00A9595B">
        <w:rPr>
          <w:rFonts w:ascii="Times New Roman" w:eastAsia="Times New Roman" w:hAnsi="Times New Roman" w:cs="Times New Roman"/>
          <w:sz w:val="24"/>
          <w:szCs w:val="24"/>
          <w:lang w:eastAsia="ru-RU"/>
        </w:rPr>
        <w:t xml:space="preserve"> выводы, логично</w:t>
      </w:r>
      <w:r w:rsidR="000D7ED1" w:rsidRPr="00A9595B">
        <w:rPr>
          <w:rFonts w:ascii="Times New Roman" w:eastAsia="Times New Roman" w:hAnsi="Times New Roman" w:cs="Times New Roman"/>
          <w:sz w:val="24"/>
          <w:szCs w:val="24"/>
          <w:lang w:eastAsia="ru-RU"/>
        </w:rPr>
        <w:t xml:space="preserve"> вытекающие  из содержания основной части; </w:t>
      </w:r>
    </w:p>
    <w:p w14:paraId="7189D5C6"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4FDAFAED" w14:textId="77777777" w:rsidR="000D7ED1" w:rsidRPr="00A9595B" w:rsidRDefault="001812EA"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lastRenderedPageBreak/>
        <w:t>6)  для</w:t>
      </w:r>
      <w:r w:rsidR="000D7ED1" w:rsidRPr="00A9595B">
        <w:rPr>
          <w:rFonts w:ascii="Times New Roman" w:eastAsia="Times New Roman" w:hAnsi="Times New Roman" w:cs="Times New Roman"/>
          <w:sz w:val="24"/>
          <w:szCs w:val="24"/>
          <w:lang w:eastAsia="ru-RU"/>
        </w:rPr>
        <w:t xml:space="preserve"> выражения </w:t>
      </w:r>
      <w:r w:rsidRPr="00A9595B">
        <w:rPr>
          <w:rFonts w:ascii="Times New Roman" w:eastAsia="Times New Roman" w:hAnsi="Times New Roman" w:cs="Times New Roman"/>
          <w:sz w:val="24"/>
          <w:szCs w:val="24"/>
          <w:lang w:eastAsia="ru-RU"/>
        </w:rPr>
        <w:t>своих мыслей</w:t>
      </w:r>
      <w:r w:rsidR="000D7ED1" w:rsidRPr="00A9595B">
        <w:rPr>
          <w:rFonts w:ascii="Times New Roman" w:eastAsia="Times New Roman" w:hAnsi="Times New Roman" w:cs="Times New Roman"/>
          <w:sz w:val="24"/>
          <w:szCs w:val="24"/>
          <w:lang w:eastAsia="ru-RU"/>
        </w:rPr>
        <w:t xml:space="preserve"> не  пользуется  упрощѐнно-примитивным языком;  </w:t>
      </w:r>
    </w:p>
    <w:p w14:paraId="1ED92DFE"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7) демонстрирует полное понимание проблемы.  </w:t>
      </w:r>
    </w:p>
    <w:p w14:paraId="0CC61F3A"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Все требования, предъявляемые к заданию, выполнены.</w:t>
      </w:r>
    </w:p>
    <w:p w14:paraId="27A89F28"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Pr="00A9595B">
        <w:rPr>
          <w:rFonts w:ascii="Times New Roman" w:eastAsia="Times New Roman" w:hAnsi="Times New Roman" w:cs="Times New Roman"/>
          <w:b/>
          <w:sz w:val="24"/>
          <w:szCs w:val="24"/>
          <w:lang w:eastAsia="ru-RU"/>
        </w:rPr>
        <w:t>«хорошо»</w:t>
      </w:r>
      <w:r w:rsidRPr="00A9595B">
        <w:rPr>
          <w:rFonts w:ascii="Times New Roman" w:eastAsia="Times New Roman" w:hAnsi="Times New Roman" w:cs="Times New Roman"/>
          <w:sz w:val="24"/>
          <w:szCs w:val="24"/>
          <w:lang w:eastAsia="ru-RU"/>
        </w:rPr>
        <w:t xml:space="preserve"> ставится, если:</w:t>
      </w:r>
    </w:p>
    <w:p w14:paraId="0AEE8605"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7B98220A" w14:textId="77777777" w:rsidR="000D7ED1" w:rsidRPr="00A9595B" w:rsidRDefault="001812EA"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2)  в основной части</w:t>
      </w:r>
      <w:r w:rsidR="000D7ED1" w:rsidRPr="00A9595B">
        <w:rPr>
          <w:rFonts w:ascii="Times New Roman" w:eastAsia="Times New Roman" w:hAnsi="Times New Roman" w:cs="Times New Roman"/>
          <w:sz w:val="24"/>
          <w:szCs w:val="24"/>
          <w:lang w:eastAsia="ru-RU"/>
        </w:rPr>
        <w:t xml:space="preserve"> л</w:t>
      </w:r>
      <w:r w:rsidRPr="00A9595B">
        <w:rPr>
          <w:rFonts w:ascii="Times New Roman" w:eastAsia="Times New Roman" w:hAnsi="Times New Roman" w:cs="Times New Roman"/>
          <w:sz w:val="24"/>
          <w:szCs w:val="24"/>
          <w:lang w:eastAsia="ru-RU"/>
        </w:rPr>
        <w:t>огично, связно, но недостаточно</w:t>
      </w:r>
      <w:r w:rsidR="000D7ED1" w:rsidRPr="00A9595B">
        <w:rPr>
          <w:rFonts w:ascii="Times New Roman" w:eastAsia="Times New Roman" w:hAnsi="Times New Roman" w:cs="Times New Roman"/>
          <w:sz w:val="24"/>
          <w:szCs w:val="24"/>
          <w:lang w:eastAsia="ru-RU"/>
        </w:rPr>
        <w:t xml:space="preserve"> полно доказывается выдвинутый тезис;  </w:t>
      </w:r>
    </w:p>
    <w:p w14:paraId="165ECAA1" w14:textId="77777777" w:rsidR="000D7ED1" w:rsidRPr="00A9595B" w:rsidRDefault="001812EA"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3)  заключение содержит выводы, логично вытекающие</w:t>
      </w:r>
      <w:r w:rsidR="000D7ED1" w:rsidRPr="00A9595B">
        <w:rPr>
          <w:rFonts w:ascii="Times New Roman" w:eastAsia="Times New Roman" w:hAnsi="Times New Roman" w:cs="Times New Roman"/>
          <w:sz w:val="24"/>
          <w:szCs w:val="24"/>
          <w:lang w:eastAsia="ru-RU"/>
        </w:rPr>
        <w:t xml:space="preserve"> из содержания основной части;  </w:t>
      </w:r>
    </w:p>
    <w:p w14:paraId="4D9032AB"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2FF49C18"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5615139E"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Pr="00A9595B">
        <w:rPr>
          <w:rFonts w:ascii="Times New Roman" w:eastAsia="Times New Roman" w:hAnsi="Times New Roman" w:cs="Times New Roman"/>
          <w:b/>
          <w:sz w:val="24"/>
          <w:szCs w:val="24"/>
          <w:lang w:eastAsia="ru-RU"/>
        </w:rPr>
        <w:t>«удовлетворительно»</w:t>
      </w:r>
      <w:r w:rsidRPr="00A9595B">
        <w:rPr>
          <w:rFonts w:ascii="Times New Roman" w:eastAsia="Times New Roman" w:hAnsi="Times New Roman" w:cs="Times New Roman"/>
          <w:sz w:val="24"/>
          <w:szCs w:val="24"/>
          <w:lang w:eastAsia="ru-RU"/>
        </w:rPr>
        <w:t xml:space="preserve"> ставится, если:</w:t>
      </w:r>
    </w:p>
    <w:p w14:paraId="019E7882"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3781BA1D"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06CDCECB"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20830209"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5CF1E743"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4741E6EE"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Оценка </w:t>
      </w:r>
      <w:r w:rsidRPr="00A9595B">
        <w:rPr>
          <w:rFonts w:ascii="Times New Roman" w:eastAsia="Times New Roman" w:hAnsi="Times New Roman" w:cs="Times New Roman"/>
          <w:b/>
          <w:sz w:val="24"/>
          <w:szCs w:val="24"/>
          <w:lang w:eastAsia="ru-RU"/>
        </w:rPr>
        <w:t>«неудовлетворительно»</w:t>
      </w:r>
      <w:r w:rsidRPr="00A9595B">
        <w:rPr>
          <w:rFonts w:ascii="Times New Roman" w:eastAsia="Times New Roman" w:hAnsi="Times New Roman" w:cs="Times New Roman"/>
          <w:sz w:val="24"/>
          <w:szCs w:val="24"/>
          <w:lang w:eastAsia="ru-RU"/>
        </w:rPr>
        <w:t xml:space="preserve"> ставится, если:</w:t>
      </w:r>
    </w:p>
    <w:p w14:paraId="46452063"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4F84D54"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24BB87C7"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3) выводы не вытекают из основной части;  </w:t>
      </w:r>
    </w:p>
    <w:p w14:paraId="4954A539"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4F5363EF"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4D2D94B3" w14:textId="77777777" w:rsidR="000D7ED1" w:rsidRPr="00A9595B" w:rsidRDefault="000D7ED1" w:rsidP="00A9595B">
      <w:pPr>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xml:space="preserve">6) язык работы можно оценить как «примитивный». </w:t>
      </w:r>
    </w:p>
    <w:p w14:paraId="68AE7ECD" w14:textId="77777777" w:rsidR="00485B9D" w:rsidRPr="00A9595B" w:rsidRDefault="00485B9D" w:rsidP="00A9595B">
      <w:pPr>
        <w:spacing w:after="0" w:line="360" w:lineRule="auto"/>
        <w:jc w:val="center"/>
        <w:rPr>
          <w:rFonts w:ascii="Times New Roman" w:eastAsia="Times New Roman" w:hAnsi="Times New Roman" w:cs="Times New Roman"/>
          <w:b/>
          <w:sz w:val="24"/>
          <w:szCs w:val="24"/>
          <w:lang w:eastAsia="ru-RU"/>
        </w:rPr>
      </w:pPr>
      <w:r w:rsidRPr="00A9595B">
        <w:rPr>
          <w:rFonts w:ascii="Times New Roman" w:eastAsia="Times New Roman" w:hAnsi="Times New Roman" w:cs="Times New Roman"/>
          <w:b/>
          <w:sz w:val="24"/>
          <w:szCs w:val="24"/>
          <w:lang w:eastAsia="ru-RU"/>
        </w:rPr>
        <w:t>Критерии оценки глоссария</w:t>
      </w:r>
    </w:p>
    <w:p w14:paraId="09436E45" w14:textId="77777777" w:rsidR="00485B9D" w:rsidRPr="00A9595B" w:rsidRDefault="00485B9D" w:rsidP="00A9595B">
      <w:pPr>
        <w:pStyle w:val="af2"/>
        <w:numPr>
          <w:ilvl w:val="0"/>
          <w:numId w:val="24"/>
        </w:numPr>
        <w:spacing w:line="276" w:lineRule="auto"/>
        <w:ind w:left="0"/>
        <w:jc w:val="both"/>
      </w:pPr>
      <w:r w:rsidRPr="00A9595B">
        <w:t>Соответствие терминов, слов и выражений теме.</w:t>
      </w:r>
    </w:p>
    <w:p w14:paraId="7AEA00D7" w14:textId="77777777" w:rsidR="00485B9D" w:rsidRPr="00A9595B" w:rsidRDefault="00485B9D" w:rsidP="00A9595B">
      <w:pPr>
        <w:pStyle w:val="af2"/>
        <w:numPr>
          <w:ilvl w:val="0"/>
          <w:numId w:val="24"/>
        </w:numPr>
        <w:spacing w:line="276" w:lineRule="auto"/>
        <w:ind w:left="0"/>
        <w:jc w:val="both"/>
      </w:pPr>
      <w:r w:rsidRPr="00A9595B">
        <w:t>Формулировки определений и расшифровок должны быть в соответствие со спецификой изучения дисциплины.</w:t>
      </w:r>
    </w:p>
    <w:p w14:paraId="7E2F25A6" w14:textId="77777777" w:rsidR="00485B9D" w:rsidRPr="00A9595B" w:rsidRDefault="00485B9D" w:rsidP="00A9595B">
      <w:pPr>
        <w:pStyle w:val="af2"/>
        <w:numPr>
          <w:ilvl w:val="0"/>
          <w:numId w:val="24"/>
        </w:numPr>
        <w:spacing w:line="276" w:lineRule="auto"/>
        <w:ind w:left="0"/>
        <w:jc w:val="both"/>
      </w:pPr>
      <w:r w:rsidRPr="00A9595B">
        <w:t>Соответствие оформления требованиям.</w:t>
      </w:r>
    </w:p>
    <w:p w14:paraId="71C440B8" w14:textId="77777777" w:rsidR="00485B9D" w:rsidRPr="00A9595B" w:rsidRDefault="00485B9D" w:rsidP="00A9595B">
      <w:pPr>
        <w:pStyle w:val="af2"/>
        <w:numPr>
          <w:ilvl w:val="0"/>
          <w:numId w:val="24"/>
        </w:numPr>
        <w:spacing w:line="276" w:lineRule="auto"/>
        <w:ind w:left="0"/>
        <w:jc w:val="both"/>
      </w:pPr>
      <w:r w:rsidRPr="00A9595B">
        <w:t>Работа сдана в срок.</w:t>
      </w:r>
    </w:p>
    <w:tbl>
      <w:tblPr>
        <w:tblStyle w:val="af4"/>
        <w:tblW w:w="0" w:type="auto"/>
        <w:tblLook w:val="04A0" w:firstRow="1" w:lastRow="0" w:firstColumn="1" w:lastColumn="0" w:noHBand="0" w:noVBand="1"/>
      </w:tblPr>
      <w:tblGrid>
        <w:gridCol w:w="2865"/>
        <w:gridCol w:w="6564"/>
      </w:tblGrid>
      <w:tr w:rsidR="00A9595B" w:rsidRPr="00A9595B" w14:paraId="40597F7B" w14:textId="77777777" w:rsidTr="00485B9D">
        <w:tc>
          <w:tcPr>
            <w:tcW w:w="1526" w:type="dxa"/>
            <w:tcBorders>
              <w:top w:val="single" w:sz="4" w:space="0" w:color="auto"/>
              <w:left w:val="single" w:sz="4" w:space="0" w:color="auto"/>
              <w:bottom w:val="single" w:sz="4" w:space="0" w:color="auto"/>
              <w:right w:val="single" w:sz="4" w:space="0" w:color="auto"/>
            </w:tcBorders>
            <w:hideMark/>
          </w:tcPr>
          <w:p w14:paraId="10F3D6F2" w14:textId="77777777" w:rsidR="00485B9D" w:rsidRPr="00A9595B" w:rsidRDefault="00485B9D" w:rsidP="00A9595B">
            <w:pPr>
              <w:jc w:val="both"/>
              <w:rPr>
                <w:rFonts w:ascii="Times New Roman" w:hAnsi="Times New Roman" w:cs="Times New Roman"/>
                <w:b/>
                <w:sz w:val="24"/>
                <w:szCs w:val="24"/>
              </w:rPr>
            </w:pPr>
            <w:r w:rsidRPr="00A9595B">
              <w:rPr>
                <w:rFonts w:ascii="Times New Roman" w:hAnsi="Times New Roman" w:cs="Times New Roman"/>
                <w:b/>
                <w:sz w:val="24"/>
                <w:szCs w:val="24"/>
              </w:rPr>
              <w:t>«Неудовлетворительно»</w:t>
            </w:r>
          </w:p>
        </w:tc>
        <w:tc>
          <w:tcPr>
            <w:tcW w:w="8045" w:type="dxa"/>
            <w:tcBorders>
              <w:top w:val="single" w:sz="4" w:space="0" w:color="auto"/>
              <w:left w:val="single" w:sz="4" w:space="0" w:color="auto"/>
              <w:bottom w:val="single" w:sz="4" w:space="0" w:color="auto"/>
              <w:right w:val="single" w:sz="4" w:space="0" w:color="auto"/>
            </w:tcBorders>
            <w:hideMark/>
          </w:tcPr>
          <w:p w14:paraId="7589BE61" w14:textId="77777777" w:rsidR="00485B9D" w:rsidRPr="00A9595B" w:rsidRDefault="00485B9D" w:rsidP="00A9595B">
            <w:pPr>
              <w:jc w:val="both"/>
              <w:rPr>
                <w:rFonts w:ascii="Times New Roman" w:hAnsi="Times New Roman" w:cs="Times New Roman"/>
                <w:sz w:val="24"/>
                <w:szCs w:val="24"/>
              </w:rPr>
            </w:pPr>
            <w:r w:rsidRPr="00A9595B">
              <w:rPr>
                <w:rFonts w:ascii="Times New Roman" w:hAnsi="Times New Roman" w:cs="Times New Roman"/>
                <w:sz w:val="24"/>
                <w:szCs w:val="24"/>
              </w:rPr>
              <w:t>Задание по составлению глоссария не сделано или допущены ошибки, влияющие на качество выполнения работы</w:t>
            </w:r>
          </w:p>
        </w:tc>
      </w:tr>
      <w:tr w:rsidR="00A9595B" w:rsidRPr="00A9595B" w14:paraId="3599A028" w14:textId="77777777" w:rsidTr="00485B9D">
        <w:tc>
          <w:tcPr>
            <w:tcW w:w="1526" w:type="dxa"/>
            <w:tcBorders>
              <w:top w:val="single" w:sz="4" w:space="0" w:color="auto"/>
              <w:left w:val="single" w:sz="4" w:space="0" w:color="auto"/>
              <w:bottom w:val="single" w:sz="4" w:space="0" w:color="auto"/>
              <w:right w:val="single" w:sz="4" w:space="0" w:color="auto"/>
            </w:tcBorders>
            <w:hideMark/>
          </w:tcPr>
          <w:p w14:paraId="447C6F6B" w14:textId="77777777" w:rsidR="00485B9D" w:rsidRPr="00A9595B" w:rsidRDefault="00485B9D" w:rsidP="00A9595B">
            <w:pPr>
              <w:jc w:val="both"/>
              <w:rPr>
                <w:rFonts w:ascii="Times New Roman" w:hAnsi="Times New Roman" w:cs="Times New Roman"/>
                <w:b/>
                <w:sz w:val="24"/>
                <w:szCs w:val="24"/>
              </w:rPr>
            </w:pPr>
            <w:r w:rsidRPr="00A9595B">
              <w:rPr>
                <w:rFonts w:ascii="Times New Roman" w:hAnsi="Times New Roman" w:cs="Times New Roman"/>
                <w:b/>
                <w:sz w:val="24"/>
                <w:szCs w:val="24"/>
              </w:rPr>
              <w:t>«Удовлетворительно»</w:t>
            </w:r>
          </w:p>
        </w:tc>
        <w:tc>
          <w:tcPr>
            <w:tcW w:w="8045" w:type="dxa"/>
            <w:tcBorders>
              <w:top w:val="single" w:sz="4" w:space="0" w:color="auto"/>
              <w:left w:val="single" w:sz="4" w:space="0" w:color="auto"/>
              <w:bottom w:val="single" w:sz="4" w:space="0" w:color="auto"/>
              <w:right w:val="single" w:sz="4" w:space="0" w:color="auto"/>
            </w:tcBorders>
            <w:hideMark/>
          </w:tcPr>
          <w:p w14:paraId="74CB3EA0" w14:textId="77777777" w:rsidR="00485B9D" w:rsidRPr="00A9595B" w:rsidRDefault="00485B9D" w:rsidP="00A9595B">
            <w:pPr>
              <w:jc w:val="both"/>
              <w:rPr>
                <w:rFonts w:ascii="Times New Roman" w:hAnsi="Times New Roman" w:cs="Times New Roman"/>
                <w:sz w:val="24"/>
                <w:szCs w:val="24"/>
              </w:rPr>
            </w:pPr>
            <w:r w:rsidRPr="00A9595B">
              <w:rPr>
                <w:rFonts w:ascii="Times New Roman" w:hAnsi="Times New Roman" w:cs="Times New Roman"/>
                <w:sz w:val="24"/>
                <w:szCs w:val="24"/>
              </w:rPr>
              <w:t>Задание сделано по составлению глоссария без соблюдения срока, но с соблюдением критериев.</w:t>
            </w:r>
          </w:p>
          <w:p w14:paraId="342E6966" w14:textId="77777777" w:rsidR="00485B9D" w:rsidRPr="00A9595B" w:rsidRDefault="00485B9D" w:rsidP="00A9595B">
            <w:pPr>
              <w:jc w:val="both"/>
              <w:rPr>
                <w:rFonts w:ascii="Times New Roman" w:hAnsi="Times New Roman" w:cs="Times New Roman"/>
                <w:sz w:val="24"/>
                <w:szCs w:val="24"/>
              </w:rPr>
            </w:pPr>
            <w:r w:rsidRPr="00A9595B">
              <w:rPr>
                <w:rFonts w:ascii="Times New Roman" w:hAnsi="Times New Roman" w:cs="Times New Roman"/>
                <w:sz w:val="24"/>
                <w:szCs w:val="24"/>
              </w:rPr>
              <w:t xml:space="preserve">Задание выполнено, но не в полном объеме и допущены </w:t>
            </w:r>
            <w:r w:rsidRPr="00A9595B">
              <w:rPr>
                <w:rFonts w:ascii="Times New Roman" w:hAnsi="Times New Roman" w:cs="Times New Roman"/>
                <w:sz w:val="24"/>
                <w:szCs w:val="24"/>
              </w:rPr>
              <w:lastRenderedPageBreak/>
              <w:t>ошибки.</w:t>
            </w:r>
          </w:p>
          <w:p w14:paraId="738E4FD5" w14:textId="77777777" w:rsidR="00485B9D" w:rsidRPr="00A9595B" w:rsidRDefault="00485B9D" w:rsidP="00A9595B">
            <w:pPr>
              <w:jc w:val="both"/>
              <w:rPr>
                <w:rFonts w:ascii="Times New Roman" w:hAnsi="Times New Roman" w:cs="Times New Roman"/>
                <w:sz w:val="24"/>
                <w:szCs w:val="24"/>
              </w:rPr>
            </w:pPr>
            <w:r w:rsidRPr="00A9595B">
              <w:rPr>
                <w:rFonts w:ascii="Times New Roman" w:hAnsi="Times New Roman" w:cs="Times New Roman"/>
                <w:sz w:val="24"/>
                <w:szCs w:val="24"/>
              </w:rPr>
              <w:t>Задание сделано без соблюдения срока и с грубыми ошибками в оформлении.</w:t>
            </w:r>
          </w:p>
        </w:tc>
      </w:tr>
      <w:tr w:rsidR="00A9595B" w:rsidRPr="00A9595B" w14:paraId="51DE6417" w14:textId="77777777" w:rsidTr="00485B9D">
        <w:tc>
          <w:tcPr>
            <w:tcW w:w="1526" w:type="dxa"/>
            <w:tcBorders>
              <w:top w:val="single" w:sz="4" w:space="0" w:color="auto"/>
              <w:left w:val="single" w:sz="4" w:space="0" w:color="auto"/>
              <w:bottom w:val="single" w:sz="4" w:space="0" w:color="auto"/>
              <w:right w:val="single" w:sz="4" w:space="0" w:color="auto"/>
            </w:tcBorders>
            <w:hideMark/>
          </w:tcPr>
          <w:p w14:paraId="61A1E915" w14:textId="77777777" w:rsidR="00485B9D" w:rsidRPr="00A9595B" w:rsidRDefault="00485B9D" w:rsidP="00A9595B">
            <w:pPr>
              <w:jc w:val="both"/>
              <w:rPr>
                <w:rFonts w:ascii="Times New Roman" w:hAnsi="Times New Roman" w:cs="Times New Roman"/>
                <w:b/>
                <w:sz w:val="24"/>
                <w:szCs w:val="24"/>
              </w:rPr>
            </w:pPr>
            <w:r w:rsidRPr="00A9595B">
              <w:rPr>
                <w:rFonts w:ascii="Times New Roman" w:hAnsi="Times New Roman" w:cs="Times New Roman"/>
                <w:b/>
                <w:sz w:val="24"/>
                <w:szCs w:val="24"/>
              </w:rPr>
              <w:lastRenderedPageBreak/>
              <w:t>«Хорошо»</w:t>
            </w:r>
          </w:p>
        </w:tc>
        <w:tc>
          <w:tcPr>
            <w:tcW w:w="8045" w:type="dxa"/>
            <w:tcBorders>
              <w:top w:val="single" w:sz="4" w:space="0" w:color="auto"/>
              <w:left w:val="single" w:sz="4" w:space="0" w:color="auto"/>
              <w:bottom w:val="single" w:sz="4" w:space="0" w:color="auto"/>
              <w:right w:val="single" w:sz="4" w:space="0" w:color="auto"/>
            </w:tcBorders>
            <w:hideMark/>
          </w:tcPr>
          <w:p w14:paraId="1B77C092" w14:textId="77777777" w:rsidR="00485B9D" w:rsidRPr="00A9595B" w:rsidRDefault="00485B9D" w:rsidP="00A9595B">
            <w:pPr>
              <w:jc w:val="both"/>
              <w:rPr>
                <w:rFonts w:ascii="Times New Roman" w:hAnsi="Times New Roman" w:cs="Times New Roman"/>
                <w:sz w:val="24"/>
                <w:szCs w:val="24"/>
              </w:rPr>
            </w:pPr>
            <w:r w:rsidRPr="00A9595B">
              <w:rPr>
                <w:rFonts w:ascii="Times New Roman" w:hAnsi="Times New Roman" w:cs="Times New Roman"/>
                <w:sz w:val="24"/>
                <w:szCs w:val="24"/>
              </w:rPr>
              <w:t>Задание сделано в срок, с соблюдением критериев, но допущены неточности в определении понятий, некорректно сформулированы определения.</w:t>
            </w:r>
          </w:p>
          <w:p w14:paraId="5C2350C4" w14:textId="77777777" w:rsidR="00485B9D" w:rsidRPr="00A9595B" w:rsidRDefault="00485B9D" w:rsidP="00A9595B">
            <w:pPr>
              <w:jc w:val="both"/>
              <w:rPr>
                <w:rFonts w:ascii="Times New Roman" w:hAnsi="Times New Roman" w:cs="Times New Roman"/>
                <w:sz w:val="24"/>
                <w:szCs w:val="24"/>
              </w:rPr>
            </w:pPr>
            <w:r w:rsidRPr="00A9595B">
              <w:rPr>
                <w:rFonts w:ascii="Times New Roman" w:hAnsi="Times New Roman" w:cs="Times New Roman"/>
                <w:sz w:val="24"/>
                <w:szCs w:val="24"/>
              </w:rPr>
              <w:t>Задание выполнено правильно, но допущены ошибки в оформлении, наличие орфографических ошибок.</w:t>
            </w:r>
          </w:p>
        </w:tc>
      </w:tr>
      <w:tr w:rsidR="00485B9D" w:rsidRPr="00A9595B" w14:paraId="7B245BE9" w14:textId="77777777" w:rsidTr="00485B9D">
        <w:tc>
          <w:tcPr>
            <w:tcW w:w="1526" w:type="dxa"/>
            <w:tcBorders>
              <w:top w:val="single" w:sz="4" w:space="0" w:color="auto"/>
              <w:left w:val="single" w:sz="4" w:space="0" w:color="auto"/>
              <w:bottom w:val="single" w:sz="4" w:space="0" w:color="auto"/>
              <w:right w:val="single" w:sz="4" w:space="0" w:color="auto"/>
            </w:tcBorders>
            <w:hideMark/>
          </w:tcPr>
          <w:p w14:paraId="5BB2ADFB" w14:textId="77777777" w:rsidR="00485B9D" w:rsidRPr="00A9595B" w:rsidRDefault="00485B9D" w:rsidP="00A9595B">
            <w:pPr>
              <w:jc w:val="both"/>
              <w:rPr>
                <w:rFonts w:ascii="Times New Roman" w:hAnsi="Times New Roman" w:cs="Times New Roman"/>
                <w:b/>
                <w:sz w:val="24"/>
                <w:szCs w:val="24"/>
              </w:rPr>
            </w:pPr>
            <w:r w:rsidRPr="00A9595B">
              <w:rPr>
                <w:rFonts w:ascii="Times New Roman" w:hAnsi="Times New Roman" w:cs="Times New Roman"/>
                <w:b/>
                <w:sz w:val="24"/>
                <w:szCs w:val="24"/>
              </w:rPr>
              <w:t>«Отлично»</w:t>
            </w:r>
          </w:p>
        </w:tc>
        <w:tc>
          <w:tcPr>
            <w:tcW w:w="8045" w:type="dxa"/>
            <w:tcBorders>
              <w:top w:val="single" w:sz="4" w:space="0" w:color="auto"/>
              <w:left w:val="single" w:sz="4" w:space="0" w:color="auto"/>
              <w:bottom w:val="single" w:sz="4" w:space="0" w:color="auto"/>
              <w:right w:val="single" w:sz="4" w:space="0" w:color="auto"/>
            </w:tcBorders>
            <w:hideMark/>
          </w:tcPr>
          <w:p w14:paraId="70C9580A" w14:textId="77777777" w:rsidR="00485B9D" w:rsidRPr="00A9595B" w:rsidRDefault="00485B9D" w:rsidP="00A9595B">
            <w:pPr>
              <w:jc w:val="both"/>
              <w:rPr>
                <w:rFonts w:ascii="Times New Roman" w:hAnsi="Times New Roman" w:cs="Times New Roman"/>
                <w:sz w:val="24"/>
                <w:szCs w:val="24"/>
              </w:rPr>
            </w:pPr>
            <w:r w:rsidRPr="00A9595B">
              <w:rPr>
                <w:rFonts w:ascii="Times New Roman" w:hAnsi="Times New Roman" w:cs="Times New Roman"/>
                <w:sz w:val="24"/>
                <w:szCs w:val="24"/>
              </w:rPr>
              <w:t>Задание выполнено в срок, с соблюдением всех критериев.</w:t>
            </w:r>
          </w:p>
          <w:p w14:paraId="77435A03" w14:textId="77777777" w:rsidR="00485B9D" w:rsidRPr="00A9595B" w:rsidRDefault="00485B9D" w:rsidP="00A9595B">
            <w:pPr>
              <w:jc w:val="both"/>
              <w:rPr>
                <w:rFonts w:ascii="Times New Roman" w:hAnsi="Times New Roman" w:cs="Times New Roman"/>
                <w:sz w:val="24"/>
                <w:szCs w:val="24"/>
              </w:rPr>
            </w:pPr>
            <w:r w:rsidRPr="00A9595B">
              <w:rPr>
                <w:rFonts w:ascii="Times New Roman" w:hAnsi="Times New Roman" w:cs="Times New Roman"/>
                <w:sz w:val="24"/>
                <w:szCs w:val="24"/>
              </w:rPr>
              <w:t>Задание выполнено правильно, без допущения ошибок.</w:t>
            </w:r>
          </w:p>
          <w:p w14:paraId="6DE111F5" w14:textId="77777777" w:rsidR="00485B9D" w:rsidRPr="00A9595B" w:rsidRDefault="00485B9D" w:rsidP="00A9595B">
            <w:pPr>
              <w:jc w:val="both"/>
              <w:rPr>
                <w:rFonts w:ascii="Times New Roman" w:hAnsi="Times New Roman" w:cs="Times New Roman"/>
                <w:sz w:val="24"/>
                <w:szCs w:val="24"/>
              </w:rPr>
            </w:pPr>
            <w:r w:rsidRPr="00A9595B">
              <w:rPr>
                <w:rFonts w:ascii="Times New Roman" w:hAnsi="Times New Roman" w:cs="Times New Roman"/>
                <w:sz w:val="24"/>
                <w:szCs w:val="24"/>
              </w:rPr>
              <w:t>Значение терминов, слов и выражений   раскрыто в полном объеме.</w:t>
            </w:r>
          </w:p>
          <w:p w14:paraId="6E7AE15B" w14:textId="77777777" w:rsidR="00485B9D" w:rsidRPr="00A9595B" w:rsidRDefault="00485B9D" w:rsidP="00A9595B">
            <w:pPr>
              <w:jc w:val="both"/>
              <w:rPr>
                <w:rFonts w:ascii="Times New Roman" w:hAnsi="Times New Roman" w:cs="Times New Roman"/>
                <w:sz w:val="24"/>
                <w:szCs w:val="24"/>
              </w:rPr>
            </w:pPr>
            <w:r w:rsidRPr="00A9595B">
              <w:rPr>
                <w:rFonts w:ascii="Times New Roman" w:hAnsi="Times New Roman" w:cs="Times New Roman"/>
                <w:sz w:val="24"/>
                <w:szCs w:val="24"/>
              </w:rPr>
              <w:t>Оформление в соответствие с требованиями, объем глоссария выполнен полностью</w:t>
            </w:r>
          </w:p>
        </w:tc>
      </w:tr>
    </w:tbl>
    <w:p w14:paraId="3CE70397" w14:textId="77777777" w:rsidR="00485B9D" w:rsidRPr="00A9595B" w:rsidRDefault="00485B9D" w:rsidP="00A9595B">
      <w:pPr>
        <w:pStyle w:val="26"/>
        <w:shd w:val="clear" w:color="auto" w:fill="auto"/>
        <w:spacing w:before="0" w:after="0" w:line="360" w:lineRule="auto"/>
        <w:ind w:firstLine="709"/>
        <w:jc w:val="center"/>
        <w:rPr>
          <w:sz w:val="24"/>
          <w:szCs w:val="24"/>
        </w:rPr>
      </w:pPr>
    </w:p>
    <w:p w14:paraId="05817AC5" w14:textId="77777777" w:rsidR="00B53472" w:rsidRPr="00A9595B" w:rsidRDefault="00B53472" w:rsidP="00A9595B">
      <w:pPr>
        <w:pStyle w:val="26"/>
        <w:shd w:val="clear" w:color="auto" w:fill="auto"/>
        <w:spacing w:before="0" w:after="0" w:line="360" w:lineRule="auto"/>
        <w:ind w:firstLine="709"/>
        <w:jc w:val="center"/>
        <w:rPr>
          <w:sz w:val="24"/>
          <w:szCs w:val="24"/>
        </w:rPr>
      </w:pPr>
      <w:r w:rsidRPr="00A9595B">
        <w:rPr>
          <w:sz w:val="24"/>
          <w:szCs w:val="24"/>
        </w:rPr>
        <w:t>Критерии итогового контроля</w:t>
      </w:r>
    </w:p>
    <w:p w14:paraId="534F92E9" w14:textId="77777777" w:rsidR="00B53472" w:rsidRPr="00A9595B" w:rsidRDefault="00B53472" w:rsidP="00A9595B">
      <w:pPr>
        <w:widowControl w:val="0"/>
        <w:spacing w:after="0" w:line="360" w:lineRule="auto"/>
        <w:ind w:firstLine="708"/>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2EC3C917" w14:textId="77777777" w:rsidR="00B53472" w:rsidRPr="00A9595B" w:rsidRDefault="00B53472"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28064608" w14:textId="77777777" w:rsidR="00B53472" w:rsidRPr="00A9595B" w:rsidRDefault="00B53472"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3B9701C" w14:textId="77777777" w:rsidR="00B53472" w:rsidRPr="00A9595B" w:rsidRDefault="00B53472"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4C0E956C" w14:textId="77777777" w:rsidR="00B53472" w:rsidRPr="00A9595B" w:rsidRDefault="00B53472" w:rsidP="00A9595B">
      <w:pPr>
        <w:widowControl w:val="0"/>
        <w:spacing w:after="0" w:line="360" w:lineRule="auto"/>
        <w:jc w:val="both"/>
        <w:rPr>
          <w:rFonts w:ascii="Times New Roman" w:eastAsia="Times New Roman" w:hAnsi="Times New Roman" w:cs="Times New Roman"/>
          <w:sz w:val="24"/>
          <w:szCs w:val="24"/>
          <w:lang w:eastAsia="ru-RU"/>
        </w:rPr>
      </w:pPr>
      <w:r w:rsidRPr="00A9595B">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6687335D" w14:textId="77777777" w:rsidR="00B53472" w:rsidRPr="00A9595B" w:rsidRDefault="00B53472"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 xml:space="preserve">Зачеты оцениваются оценкой: </w:t>
      </w:r>
      <w:r w:rsidRPr="00A9595B">
        <w:rPr>
          <w:rFonts w:ascii="Times New Roman" w:hAnsi="Times New Roman" w:cs="Times New Roman"/>
          <w:b/>
          <w:sz w:val="24"/>
          <w:szCs w:val="24"/>
        </w:rPr>
        <w:t>«зачтено»</w:t>
      </w:r>
      <w:r w:rsidRPr="00A9595B">
        <w:rPr>
          <w:rFonts w:ascii="Times New Roman" w:hAnsi="Times New Roman" w:cs="Times New Roman"/>
          <w:sz w:val="24"/>
          <w:szCs w:val="24"/>
        </w:rPr>
        <w:t xml:space="preserve">, </w:t>
      </w:r>
      <w:r w:rsidRPr="00A9595B">
        <w:rPr>
          <w:rFonts w:ascii="Times New Roman" w:hAnsi="Times New Roman" w:cs="Times New Roman"/>
          <w:b/>
          <w:sz w:val="24"/>
          <w:szCs w:val="24"/>
        </w:rPr>
        <w:t>«не зачтено»</w:t>
      </w:r>
      <w:r w:rsidRPr="00A9595B">
        <w:rPr>
          <w:rFonts w:ascii="Times New Roman" w:hAnsi="Times New Roman" w:cs="Times New Roman"/>
          <w:sz w:val="24"/>
          <w:szCs w:val="24"/>
        </w:rPr>
        <w:t xml:space="preserve">. Оценка </w:t>
      </w:r>
      <w:r w:rsidRPr="00A9595B">
        <w:rPr>
          <w:rFonts w:ascii="Times New Roman" w:hAnsi="Times New Roman" w:cs="Times New Roman"/>
          <w:b/>
          <w:sz w:val="24"/>
          <w:szCs w:val="24"/>
        </w:rPr>
        <w:t>«зачтено»</w:t>
      </w:r>
      <w:r w:rsidRPr="00A9595B">
        <w:rPr>
          <w:rFonts w:ascii="Times New Roman" w:hAnsi="Times New Roman" w:cs="Times New Roman"/>
          <w:sz w:val="24"/>
          <w:szCs w:val="24"/>
        </w:rPr>
        <w:t xml:space="preserve"> выставляется студенту, который:</w:t>
      </w:r>
    </w:p>
    <w:p w14:paraId="6BCA5C89" w14:textId="77777777" w:rsidR="00B53472" w:rsidRPr="00A9595B" w:rsidRDefault="00B53472"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 усвоил предусмотренный программный материал в полном объеме;</w:t>
      </w:r>
    </w:p>
    <w:p w14:paraId="4D4CE73C" w14:textId="77777777" w:rsidR="00B53472" w:rsidRPr="00A9595B" w:rsidRDefault="00B53472"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 правильно, аргументировано ответил на все вопросы, с приведением примеров;</w:t>
      </w:r>
    </w:p>
    <w:p w14:paraId="1A4FBF31" w14:textId="77777777" w:rsidR="00B53472" w:rsidRPr="00A9595B" w:rsidRDefault="00B53472"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0667ED7" w14:textId="77777777" w:rsidR="00B53472" w:rsidRPr="00A9595B" w:rsidRDefault="00B53472" w:rsidP="00A9595B">
      <w:pPr>
        <w:spacing w:after="0" w:line="360" w:lineRule="auto"/>
        <w:jc w:val="both"/>
        <w:rPr>
          <w:rFonts w:ascii="Times New Roman" w:hAnsi="Times New Roman" w:cs="Times New Roman"/>
          <w:sz w:val="24"/>
          <w:szCs w:val="24"/>
        </w:rPr>
      </w:pPr>
      <w:r w:rsidRPr="00A9595B">
        <w:rPr>
          <w:rFonts w:ascii="Times New Roman" w:hAnsi="Times New Roman" w:cs="Times New Roman"/>
          <w:sz w:val="24"/>
          <w:szCs w:val="24"/>
        </w:rPr>
        <w:tab/>
        <w:t>Обязательным условием является употребление профессиональной терминологии.</w:t>
      </w:r>
    </w:p>
    <w:p w14:paraId="771CAEE1" w14:textId="77777777" w:rsidR="00B53472" w:rsidRPr="00A9595B" w:rsidRDefault="00B53472" w:rsidP="00A9595B">
      <w:pPr>
        <w:spacing w:after="0" w:line="360" w:lineRule="auto"/>
        <w:ind w:firstLine="709"/>
        <w:jc w:val="both"/>
        <w:rPr>
          <w:rFonts w:ascii="Times New Roman" w:hAnsi="Times New Roman" w:cs="Times New Roman"/>
          <w:sz w:val="24"/>
          <w:szCs w:val="24"/>
        </w:rPr>
      </w:pPr>
      <w:r w:rsidRPr="00A9595B">
        <w:rPr>
          <w:rFonts w:ascii="Times New Roman" w:hAnsi="Times New Roman" w:cs="Times New Roman"/>
          <w:sz w:val="24"/>
          <w:szCs w:val="24"/>
        </w:rPr>
        <w:t xml:space="preserve">Оценка </w:t>
      </w:r>
      <w:r w:rsidRPr="00A9595B">
        <w:rPr>
          <w:rFonts w:ascii="Times New Roman" w:hAnsi="Times New Roman" w:cs="Times New Roman"/>
          <w:b/>
          <w:sz w:val="24"/>
          <w:szCs w:val="24"/>
        </w:rPr>
        <w:t>«не зачтено»</w:t>
      </w:r>
      <w:r w:rsidRPr="00A9595B">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6DF776" w14:textId="77777777" w:rsidR="000D7ED1" w:rsidRPr="00A9595B" w:rsidRDefault="000D7ED1" w:rsidP="00A9595B">
      <w:pPr>
        <w:pStyle w:val="26"/>
        <w:shd w:val="clear" w:color="auto" w:fill="auto"/>
        <w:spacing w:before="0" w:after="0" w:line="360" w:lineRule="auto"/>
        <w:ind w:firstLine="709"/>
        <w:jc w:val="both"/>
        <w:rPr>
          <w:b w:val="0"/>
          <w:sz w:val="24"/>
          <w:szCs w:val="24"/>
        </w:rPr>
      </w:pPr>
      <w:r w:rsidRPr="00A9595B">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FBB262F" w14:textId="77777777" w:rsidR="000D7ED1" w:rsidRPr="00A9595B" w:rsidRDefault="000D7ED1" w:rsidP="00A9595B">
      <w:pPr>
        <w:pStyle w:val="26"/>
        <w:shd w:val="clear" w:color="auto" w:fill="auto"/>
        <w:spacing w:before="0" w:after="0" w:line="360" w:lineRule="auto"/>
        <w:ind w:firstLine="709"/>
        <w:jc w:val="both"/>
        <w:rPr>
          <w:b w:val="0"/>
          <w:sz w:val="24"/>
          <w:szCs w:val="24"/>
        </w:rPr>
      </w:pPr>
      <w:r w:rsidRPr="00A9595B">
        <w:rPr>
          <w:b w:val="0"/>
          <w:sz w:val="24"/>
          <w:szCs w:val="24"/>
        </w:rPr>
        <w:t xml:space="preserve">При проведении процедуры оценивания результатов обучения инвалидов и лиц с </w:t>
      </w:r>
      <w:r w:rsidRPr="00A9595B">
        <w:rPr>
          <w:b w:val="0"/>
          <w:sz w:val="24"/>
          <w:szCs w:val="24"/>
        </w:rPr>
        <w:lastRenderedPageBreak/>
        <w:t>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9B4BB60" w14:textId="77777777" w:rsidR="000D7ED1" w:rsidRPr="00A9595B" w:rsidRDefault="000D7ED1" w:rsidP="00A9595B">
      <w:pPr>
        <w:widowControl w:val="0"/>
        <w:spacing w:after="0" w:line="360" w:lineRule="auto"/>
        <w:ind w:firstLine="709"/>
        <w:jc w:val="both"/>
        <w:rPr>
          <w:rFonts w:ascii="Times New Roman" w:hAnsi="Times New Roman" w:cs="Times New Roman"/>
          <w:sz w:val="24"/>
          <w:szCs w:val="24"/>
        </w:rPr>
      </w:pPr>
      <w:r w:rsidRPr="00A9595B">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A9595B" w:rsidRPr="00A9595B" w14:paraId="263249EC"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25855E11" w14:textId="77777777" w:rsidR="000D7ED1" w:rsidRPr="00A9595B" w:rsidRDefault="000D7ED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w:t>
            </w:r>
          </w:p>
          <w:p w14:paraId="08768653" w14:textId="77777777" w:rsidR="000D7ED1" w:rsidRPr="00A9595B" w:rsidRDefault="000D7ED1" w:rsidP="00A9595B">
            <w:pPr>
              <w:spacing w:after="0" w:line="240" w:lineRule="auto"/>
              <w:jc w:val="center"/>
              <w:rPr>
                <w:rFonts w:ascii="Times New Roman" w:hAnsi="Times New Roman" w:cs="Times New Roman"/>
                <w:b/>
                <w:sz w:val="24"/>
                <w:szCs w:val="24"/>
              </w:rPr>
            </w:pPr>
            <w:r w:rsidRPr="00A9595B">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hideMark/>
          </w:tcPr>
          <w:p w14:paraId="460BD0F4" w14:textId="77777777" w:rsidR="000D7ED1" w:rsidRPr="00A9595B" w:rsidRDefault="000D7ED1" w:rsidP="00A9595B">
            <w:pPr>
              <w:pStyle w:val="26"/>
              <w:shd w:val="clear" w:color="auto" w:fill="auto"/>
              <w:spacing w:before="0" w:after="0" w:line="240" w:lineRule="auto"/>
              <w:rPr>
                <w:b w:val="0"/>
                <w:i/>
                <w:sz w:val="24"/>
                <w:szCs w:val="24"/>
              </w:rPr>
            </w:pPr>
            <w:r w:rsidRPr="00A9595B">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4E5C0053" w14:textId="77777777" w:rsidR="000D7ED1" w:rsidRPr="00A9595B" w:rsidRDefault="000D7ED1" w:rsidP="00A9595B">
            <w:pPr>
              <w:pStyle w:val="26"/>
              <w:shd w:val="clear" w:color="auto" w:fill="auto"/>
              <w:spacing w:before="0" w:after="0" w:line="240" w:lineRule="auto"/>
              <w:rPr>
                <w:b w:val="0"/>
                <w:i/>
                <w:sz w:val="24"/>
                <w:szCs w:val="24"/>
              </w:rPr>
            </w:pPr>
            <w:r w:rsidRPr="00A9595B">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3A854845" w14:textId="77777777" w:rsidR="000D7ED1" w:rsidRPr="00A9595B" w:rsidRDefault="000D7ED1" w:rsidP="00A9595B">
            <w:pPr>
              <w:pStyle w:val="26"/>
              <w:shd w:val="clear" w:color="auto" w:fill="auto"/>
              <w:spacing w:before="0" w:after="0" w:line="240" w:lineRule="auto"/>
              <w:rPr>
                <w:b w:val="0"/>
                <w:i/>
                <w:sz w:val="24"/>
                <w:szCs w:val="24"/>
              </w:rPr>
            </w:pPr>
            <w:r w:rsidRPr="00A9595B">
              <w:rPr>
                <w:rStyle w:val="29"/>
                <w:color w:val="auto"/>
              </w:rPr>
              <w:t>Форма контроля и оценки результатов обучения</w:t>
            </w:r>
          </w:p>
        </w:tc>
      </w:tr>
      <w:tr w:rsidR="00A9595B" w:rsidRPr="00A9595B" w14:paraId="6754C863"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724AA7D1" w14:textId="77777777" w:rsidR="000D7ED1" w:rsidRPr="00A9595B" w:rsidRDefault="000D7ED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14:paraId="3514E8E6"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7E378FA6" w14:textId="77777777" w:rsidR="000D7ED1" w:rsidRPr="00A9595B" w:rsidRDefault="000D7ED1" w:rsidP="00A9595B">
            <w:pPr>
              <w:pStyle w:val="26"/>
              <w:shd w:val="clear" w:color="auto" w:fill="auto"/>
              <w:spacing w:before="0" w:after="0" w:line="240" w:lineRule="auto"/>
              <w:jc w:val="both"/>
              <w:rPr>
                <w:b w:val="0"/>
                <w:sz w:val="24"/>
                <w:szCs w:val="24"/>
              </w:rPr>
            </w:pPr>
            <w:r w:rsidRPr="00A9595B">
              <w:rPr>
                <w:b w:val="0"/>
                <w:sz w:val="24"/>
                <w:szCs w:val="24"/>
              </w:rPr>
              <w:t>Научные статьи, письменные работы, вопросы к зачету, реферат, те</w:t>
            </w:r>
            <w:r w:rsidR="000E54BB" w:rsidRPr="00A9595B">
              <w:rPr>
                <w:b w:val="0"/>
                <w:sz w:val="24"/>
                <w:szCs w:val="24"/>
              </w:rPr>
              <w:t>ст, доклад в презентации, эссе</w:t>
            </w:r>
            <w:r w:rsidR="002838C8" w:rsidRPr="00A9595B">
              <w:rPr>
                <w:b w:val="0"/>
                <w:sz w:val="24"/>
                <w:szCs w:val="24"/>
              </w:rPr>
              <w:t>, глоссарий</w:t>
            </w:r>
          </w:p>
        </w:tc>
        <w:tc>
          <w:tcPr>
            <w:tcW w:w="3499" w:type="dxa"/>
            <w:tcBorders>
              <w:top w:val="single" w:sz="4" w:space="0" w:color="auto"/>
              <w:left w:val="single" w:sz="4" w:space="0" w:color="auto"/>
              <w:bottom w:val="single" w:sz="4" w:space="0" w:color="auto"/>
              <w:right w:val="single" w:sz="4" w:space="0" w:color="auto"/>
            </w:tcBorders>
            <w:hideMark/>
          </w:tcPr>
          <w:p w14:paraId="348EDA2D"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Преимущественно письменная проверка</w:t>
            </w:r>
          </w:p>
        </w:tc>
      </w:tr>
      <w:tr w:rsidR="00A9595B" w:rsidRPr="00A9595B" w14:paraId="685FC339"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A986837" w14:textId="77777777" w:rsidR="000D7ED1" w:rsidRPr="00A9595B" w:rsidRDefault="000D7ED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14:paraId="03E2CF30"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2F3329AC" w14:textId="77777777" w:rsidR="000D7ED1" w:rsidRPr="00A9595B" w:rsidRDefault="000D7ED1" w:rsidP="00A9595B">
            <w:pPr>
              <w:pStyle w:val="26"/>
              <w:shd w:val="clear" w:color="auto" w:fill="auto"/>
              <w:spacing w:before="0" w:after="0" w:line="240" w:lineRule="auto"/>
              <w:jc w:val="both"/>
              <w:rPr>
                <w:b w:val="0"/>
                <w:sz w:val="24"/>
                <w:szCs w:val="24"/>
              </w:rPr>
            </w:pPr>
            <w:r w:rsidRPr="00A9595B">
              <w:rPr>
                <w:b w:val="0"/>
                <w:sz w:val="24"/>
                <w:szCs w:val="24"/>
              </w:rPr>
              <w:t xml:space="preserve">устный опрос, </w:t>
            </w:r>
            <w:r w:rsidRPr="00A9595B">
              <w:rPr>
                <w:b w:val="0"/>
                <w:sz w:val="24"/>
                <w:szCs w:val="24"/>
                <w:lang w:eastAsia="ru-RU"/>
              </w:rPr>
              <w:t>дискуссия с представителями</w:t>
            </w:r>
            <w:r w:rsidR="002838C8" w:rsidRPr="00A9595B">
              <w:rPr>
                <w:b w:val="0"/>
                <w:sz w:val="24"/>
                <w:szCs w:val="24"/>
                <w:lang w:eastAsia="ru-RU"/>
              </w:rPr>
              <w:t xml:space="preserve"> МЧС</w:t>
            </w:r>
            <w:r w:rsidRPr="00A9595B">
              <w:rPr>
                <w:sz w:val="24"/>
                <w:szCs w:val="24"/>
                <w:lang w:eastAsia="ru-RU"/>
              </w:rPr>
              <w:t xml:space="preserve">, </w:t>
            </w:r>
            <w:r w:rsidRPr="00A9595B">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58D27F07"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Преимущественно устная проверка</w:t>
            </w:r>
          </w:p>
          <w:p w14:paraId="1E601DB1"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(индивидуально)</w:t>
            </w:r>
          </w:p>
        </w:tc>
      </w:tr>
      <w:tr w:rsidR="00A9595B" w:rsidRPr="00A9595B" w14:paraId="6DB4FCAC"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CD15D30" w14:textId="77777777" w:rsidR="000D7ED1" w:rsidRPr="00A9595B" w:rsidRDefault="000D7ED1" w:rsidP="00A9595B">
            <w:pPr>
              <w:spacing w:after="0" w:line="240" w:lineRule="auto"/>
              <w:jc w:val="center"/>
              <w:rPr>
                <w:rFonts w:ascii="Times New Roman" w:hAnsi="Times New Roman" w:cs="Times New Roman"/>
                <w:sz w:val="24"/>
                <w:szCs w:val="24"/>
              </w:rPr>
            </w:pPr>
            <w:r w:rsidRPr="00A9595B">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14:paraId="46F0E177"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С нарушением опорно</w:t>
            </w:r>
            <w:r w:rsidRPr="00A9595B">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220662B5" w14:textId="77777777" w:rsidR="000D7ED1" w:rsidRPr="00A9595B" w:rsidRDefault="000D7ED1" w:rsidP="00A9595B">
            <w:pPr>
              <w:pStyle w:val="26"/>
              <w:shd w:val="clear" w:color="auto" w:fill="auto"/>
              <w:spacing w:before="0" w:after="0" w:line="240" w:lineRule="auto"/>
              <w:jc w:val="both"/>
              <w:rPr>
                <w:b w:val="0"/>
                <w:sz w:val="24"/>
                <w:szCs w:val="24"/>
              </w:rPr>
            </w:pPr>
            <w:r w:rsidRPr="00A9595B">
              <w:rPr>
                <w:b w:val="0"/>
                <w:sz w:val="24"/>
                <w:szCs w:val="24"/>
              </w:rPr>
              <w:t xml:space="preserve">Реферат, доклад, эссе, научные статьи, тест, </w:t>
            </w:r>
            <w:r w:rsidR="00163E94" w:rsidRPr="00A9595B">
              <w:rPr>
                <w:b w:val="0"/>
                <w:sz w:val="24"/>
                <w:szCs w:val="24"/>
              </w:rPr>
              <w:t>глоссарий</w:t>
            </w:r>
            <w:r w:rsidR="000E54BB" w:rsidRPr="00A9595B">
              <w:rPr>
                <w:b w:val="0"/>
                <w:sz w:val="24"/>
                <w:szCs w:val="24"/>
              </w:rPr>
              <w:t xml:space="preserve">, </w:t>
            </w:r>
            <w:r w:rsidRPr="00A9595B">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6A057060" w14:textId="77777777" w:rsidR="000D7ED1" w:rsidRPr="00A9595B" w:rsidRDefault="000D7ED1" w:rsidP="00A9595B">
            <w:pPr>
              <w:pStyle w:val="26"/>
              <w:shd w:val="clear" w:color="auto" w:fill="auto"/>
              <w:spacing w:before="0" w:after="0" w:line="240" w:lineRule="auto"/>
              <w:rPr>
                <w:b w:val="0"/>
                <w:sz w:val="24"/>
                <w:szCs w:val="24"/>
              </w:rPr>
            </w:pPr>
            <w:r w:rsidRPr="00A9595B">
              <w:rPr>
                <w:b w:val="0"/>
                <w:sz w:val="24"/>
                <w:szCs w:val="24"/>
              </w:rPr>
              <w:t>Организация взаимодействия с обучающимися посредством электронной почты, письменная проверка</w:t>
            </w:r>
          </w:p>
        </w:tc>
      </w:tr>
    </w:tbl>
    <w:p w14:paraId="534E3E9B" w14:textId="77777777" w:rsidR="000D7ED1" w:rsidRPr="00A9595B" w:rsidRDefault="000D7ED1" w:rsidP="00A9595B">
      <w:pPr>
        <w:widowControl w:val="0"/>
        <w:spacing w:after="0" w:line="360" w:lineRule="auto"/>
        <w:ind w:firstLine="709"/>
        <w:jc w:val="both"/>
        <w:rPr>
          <w:rStyle w:val="4Exact"/>
          <w:rFonts w:eastAsiaTheme="minorHAnsi"/>
          <w:sz w:val="24"/>
          <w:szCs w:val="24"/>
        </w:rPr>
      </w:pPr>
      <w:r w:rsidRPr="00A9595B">
        <w:rPr>
          <w:rStyle w:val="4Exact"/>
          <w:rFonts w:eastAsiaTheme="minorHAnsi"/>
          <w:sz w:val="24"/>
          <w:szCs w:val="24"/>
        </w:rPr>
        <w:t>Данный перечень может быть конкретизирован в зависимости от контингента обучающихся.</w:t>
      </w:r>
    </w:p>
    <w:p w14:paraId="7BC49E57" w14:textId="77777777" w:rsidR="000D7ED1" w:rsidRPr="00A9595B" w:rsidRDefault="000D7ED1" w:rsidP="00A9595B">
      <w:pPr>
        <w:widowControl w:val="0"/>
        <w:spacing w:after="0" w:line="360" w:lineRule="auto"/>
        <w:ind w:firstLine="709"/>
        <w:jc w:val="both"/>
        <w:rPr>
          <w:rFonts w:ascii="Times New Roman" w:hAnsi="Times New Roman" w:cs="Times New Roman"/>
          <w:sz w:val="24"/>
          <w:szCs w:val="24"/>
        </w:rPr>
      </w:pPr>
      <w:r w:rsidRPr="00A9595B">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40FB6E3C" w14:textId="77777777" w:rsidR="000D7ED1" w:rsidRPr="00A9595B" w:rsidRDefault="000D7ED1" w:rsidP="00A9595B">
      <w:pPr>
        <w:pStyle w:val="26"/>
        <w:shd w:val="clear" w:color="auto" w:fill="auto"/>
        <w:tabs>
          <w:tab w:val="left" w:pos="330"/>
          <w:tab w:val="left" w:pos="993"/>
        </w:tabs>
        <w:spacing w:before="0" w:after="0" w:line="360" w:lineRule="auto"/>
        <w:ind w:firstLine="709"/>
        <w:jc w:val="both"/>
        <w:rPr>
          <w:b w:val="0"/>
          <w:sz w:val="24"/>
          <w:szCs w:val="24"/>
        </w:rPr>
      </w:pPr>
      <w:r w:rsidRPr="00A9595B">
        <w:rPr>
          <w:b w:val="0"/>
          <w:sz w:val="24"/>
          <w:szCs w:val="24"/>
        </w:rPr>
        <w:t>а)</w:t>
      </w:r>
      <w:r w:rsidRPr="00A9595B">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08C0CCBE" w14:textId="77777777" w:rsidR="000D7ED1" w:rsidRPr="00A9595B" w:rsidRDefault="000D7ED1" w:rsidP="00A9595B">
      <w:pPr>
        <w:pStyle w:val="26"/>
        <w:shd w:val="clear" w:color="auto" w:fill="auto"/>
        <w:tabs>
          <w:tab w:val="left" w:pos="337"/>
          <w:tab w:val="left" w:pos="993"/>
        </w:tabs>
        <w:spacing w:before="0" w:after="0" w:line="360" w:lineRule="auto"/>
        <w:ind w:firstLine="709"/>
        <w:jc w:val="both"/>
        <w:rPr>
          <w:b w:val="0"/>
          <w:sz w:val="24"/>
          <w:szCs w:val="24"/>
        </w:rPr>
      </w:pPr>
      <w:r w:rsidRPr="00A9595B">
        <w:rPr>
          <w:b w:val="0"/>
          <w:sz w:val="24"/>
          <w:szCs w:val="24"/>
        </w:rPr>
        <w:t>б)</w:t>
      </w:r>
      <w:r w:rsidRPr="00A9595B">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77B3970" w14:textId="77777777" w:rsidR="000D7ED1" w:rsidRPr="00A9595B" w:rsidRDefault="000D7ED1" w:rsidP="00A9595B">
      <w:pPr>
        <w:pStyle w:val="26"/>
        <w:shd w:val="clear" w:color="auto" w:fill="auto"/>
        <w:tabs>
          <w:tab w:val="left" w:pos="337"/>
          <w:tab w:val="left" w:pos="993"/>
        </w:tabs>
        <w:spacing w:before="0" w:after="0" w:line="360" w:lineRule="auto"/>
        <w:ind w:firstLine="709"/>
        <w:jc w:val="both"/>
        <w:rPr>
          <w:b w:val="0"/>
          <w:sz w:val="24"/>
          <w:szCs w:val="24"/>
        </w:rPr>
      </w:pPr>
      <w:r w:rsidRPr="00A9595B">
        <w:rPr>
          <w:b w:val="0"/>
          <w:sz w:val="24"/>
          <w:szCs w:val="24"/>
        </w:rPr>
        <w:t>в)</w:t>
      </w:r>
      <w:r w:rsidRPr="00A9595B">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D57622A" w14:textId="77777777" w:rsidR="000D7ED1" w:rsidRPr="00A9595B" w:rsidRDefault="000D7ED1" w:rsidP="00A9595B">
      <w:pPr>
        <w:pStyle w:val="26"/>
        <w:shd w:val="clear" w:color="auto" w:fill="auto"/>
        <w:spacing w:before="0" w:after="0" w:line="360" w:lineRule="auto"/>
        <w:ind w:firstLine="709"/>
        <w:jc w:val="both"/>
        <w:rPr>
          <w:b w:val="0"/>
          <w:sz w:val="24"/>
          <w:szCs w:val="24"/>
        </w:rPr>
      </w:pPr>
      <w:r w:rsidRPr="00A9595B">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C5DD55A" w14:textId="77777777" w:rsidR="002838C8" w:rsidRPr="00A9595B" w:rsidRDefault="000D7ED1" w:rsidP="00A9595B">
      <w:pPr>
        <w:pStyle w:val="26"/>
        <w:shd w:val="clear" w:color="auto" w:fill="auto"/>
        <w:spacing w:before="0" w:after="0" w:line="360" w:lineRule="auto"/>
        <w:ind w:firstLine="709"/>
        <w:jc w:val="both"/>
        <w:rPr>
          <w:b w:val="0"/>
          <w:sz w:val="24"/>
          <w:szCs w:val="24"/>
        </w:rPr>
      </w:pPr>
      <w:r w:rsidRPr="00A9595B">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w:t>
      </w:r>
      <w:r w:rsidR="000B1C0E" w:rsidRPr="00A9595B">
        <w:rPr>
          <w:b w:val="0"/>
          <w:sz w:val="24"/>
          <w:szCs w:val="24"/>
        </w:rPr>
        <w:t xml:space="preserve">онных </w:t>
      </w:r>
      <w:r w:rsidR="000B1C0E" w:rsidRPr="00A9595B">
        <w:rPr>
          <w:b w:val="0"/>
          <w:sz w:val="24"/>
          <w:szCs w:val="24"/>
        </w:rPr>
        <w:lastRenderedPageBreak/>
        <w:t>образовательных технологий.</w:t>
      </w:r>
    </w:p>
    <w:p w14:paraId="56CEAD58" w14:textId="77777777" w:rsidR="000D7ED1" w:rsidRPr="00A9595B" w:rsidRDefault="000D7ED1" w:rsidP="00A9595B">
      <w:pPr>
        <w:spacing w:after="0" w:line="360" w:lineRule="auto"/>
        <w:rPr>
          <w:rFonts w:ascii="Times New Roman" w:hAnsi="Times New Roman" w:cs="Times New Roman"/>
          <w:sz w:val="24"/>
          <w:szCs w:val="24"/>
        </w:rPr>
      </w:pPr>
    </w:p>
    <w:p w14:paraId="51DCE607" w14:textId="77777777" w:rsidR="00B53472" w:rsidRPr="00A9595B" w:rsidRDefault="00B53472" w:rsidP="00A9595B">
      <w:pPr>
        <w:spacing w:after="0" w:line="360" w:lineRule="auto"/>
        <w:rPr>
          <w:rFonts w:ascii="Times New Roman" w:hAnsi="Times New Roman" w:cs="Times New Roman"/>
          <w:sz w:val="24"/>
          <w:szCs w:val="24"/>
        </w:rPr>
      </w:pPr>
    </w:p>
    <w:p w14:paraId="22718B50" w14:textId="77777777" w:rsidR="00DF35F6" w:rsidRPr="00A9595B" w:rsidRDefault="00DF35F6" w:rsidP="00A9595B">
      <w:pPr>
        <w:spacing w:after="0" w:line="360" w:lineRule="auto"/>
        <w:rPr>
          <w:rFonts w:ascii="Times New Roman" w:hAnsi="Times New Roman" w:cs="Times New Roman"/>
          <w:sz w:val="24"/>
          <w:szCs w:val="24"/>
        </w:rPr>
      </w:pPr>
    </w:p>
    <w:p w14:paraId="78FA3DB2" w14:textId="77777777" w:rsidR="00DF35F6" w:rsidRPr="00A9595B" w:rsidRDefault="00DF35F6" w:rsidP="00A9595B">
      <w:pPr>
        <w:spacing w:after="0" w:line="360" w:lineRule="auto"/>
        <w:rPr>
          <w:rFonts w:ascii="Times New Roman" w:hAnsi="Times New Roman" w:cs="Times New Roman"/>
          <w:sz w:val="24"/>
          <w:szCs w:val="24"/>
        </w:rPr>
      </w:pPr>
    </w:p>
    <w:p w14:paraId="331DDA5D" w14:textId="77777777" w:rsidR="00DF35F6" w:rsidRPr="00A9595B" w:rsidRDefault="00DF35F6" w:rsidP="00A9595B">
      <w:pPr>
        <w:spacing w:after="0" w:line="360" w:lineRule="auto"/>
        <w:rPr>
          <w:rFonts w:ascii="Times New Roman" w:hAnsi="Times New Roman" w:cs="Times New Roman"/>
          <w:sz w:val="24"/>
          <w:szCs w:val="24"/>
        </w:rPr>
      </w:pPr>
    </w:p>
    <w:p w14:paraId="1B4EEFA3" w14:textId="77777777" w:rsidR="00B53472" w:rsidRPr="00A9595B" w:rsidRDefault="00B53472" w:rsidP="00A9595B">
      <w:pPr>
        <w:spacing w:after="0" w:line="360" w:lineRule="auto"/>
        <w:rPr>
          <w:rFonts w:ascii="Times New Roman" w:hAnsi="Times New Roman" w:cs="Times New Roman"/>
          <w:sz w:val="24"/>
          <w:szCs w:val="24"/>
        </w:rPr>
      </w:pPr>
    </w:p>
    <w:p w14:paraId="3E4C0F7D" w14:textId="77777777" w:rsidR="00485B9D" w:rsidRPr="00A9595B" w:rsidRDefault="00485B9D" w:rsidP="00A9595B">
      <w:pPr>
        <w:spacing w:after="0" w:line="360" w:lineRule="auto"/>
        <w:rPr>
          <w:rFonts w:ascii="Times New Roman" w:hAnsi="Times New Roman" w:cs="Times New Roman"/>
          <w:sz w:val="24"/>
          <w:szCs w:val="24"/>
        </w:rPr>
      </w:pPr>
    </w:p>
    <w:p w14:paraId="06FB0EFF" w14:textId="77777777" w:rsidR="00485B9D" w:rsidRPr="00A9595B" w:rsidRDefault="00485B9D" w:rsidP="00A9595B">
      <w:pPr>
        <w:spacing w:after="0" w:line="360" w:lineRule="auto"/>
        <w:rPr>
          <w:rFonts w:ascii="Times New Roman" w:hAnsi="Times New Roman" w:cs="Times New Roman"/>
          <w:sz w:val="24"/>
          <w:szCs w:val="24"/>
        </w:rPr>
      </w:pPr>
    </w:p>
    <w:p w14:paraId="687B0548" w14:textId="77777777" w:rsidR="00485B9D" w:rsidRPr="00A9595B" w:rsidRDefault="00485B9D" w:rsidP="00A9595B">
      <w:pPr>
        <w:spacing w:after="0" w:line="360" w:lineRule="auto"/>
        <w:rPr>
          <w:rFonts w:ascii="Times New Roman" w:hAnsi="Times New Roman" w:cs="Times New Roman"/>
          <w:sz w:val="24"/>
          <w:szCs w:val="24"/>
        </w:rPr>
      </w:pPr>
    </w:p>
    <w:p w14:paraId="52868148" w14:textId="77777777" w:rsidR="00485B9D" w:rsidRPr="00A9595B" w:rsidRDefault="00485B9D" w:rsidP="00A9595B">
      <w:pPr>
        <w:spacing w:after="0" w:line="360" w:lineRule="auto"/>
        <w:rPr>
          <w:rFonts w:ascii="Times New Roman" w:hAnsi="Times New Roman" w:cs="Times New Roman"/>
          <w:sz w:val="24"/>
          <w:szCs w:val="24"/>
        </w:rPr>
      </w:pPr>
    </w:p>
    <w:p w14:paraId="0D1A971A" w14:textId="77777777" w:rsidR="00485B9D" w:rsidRPr="00A9595B" w:rsidRDefault="00485B9D" w:rsidP="00A9595B">
      <w:pPr>
        <w:spacing w:after="0" w:line="360" w:lineRule="auto"/>
        <w:rPr>
          <w:rFonts w:ascii="Times New Roman" w:hAnsi="Times New Roman" w:cs="Times New Roman"/>
          <w:sz w:val="24"/>
          <w:szCs w:val="24"/>
        </w:rPr>
      </w:pPr>
    </w:p>
    <w:p w14:paraId="50238228" w14:textId="77777777" w:rsidR="00485B9D" w:rsidRPr="00A9595B" w:rsidRDefault="00485B9D" w:rsidP="00A9595B">
      <w:pPr>
        <w:spacing w:after="0" w:line="360" w:lineRule="auto"/>
        <w:rPr>
          <w:rFonts w:ascii="Times New Roman" w:hAnsi="Times New Roman" w:cs="Times New Roman"/>
          <w:sz w:val="24"/>
          <w:szCs w:val="24"/>
        </w:rPr>
      </w:pPr>
    </w:p>
    <w:p w14:paraId="7D451DD5" w14:textId="77777777" w:rsidR="00485B9D" w:rsidRPr="00A9595B" w:rsidRDefault="00485B9D" w:rsidP="00A9595B">
      <w:pPr>
        <w:spacing w:after="0" w:line="360" w:lineRule="auto"/>
        <w:rPr>
          <w:rFonts w:ascii="Times New Roman" w:hAnsi="Times New Roman" w:cs="Times New Roman"/>
          <w:sz w:val="24"/>
          <w:szCs w:val="24"/>
        </w:rPr>
      </w:pPr>
    </w:p>
    <w:p w14:paraId="5F966465" w14:textId="77777777" w:rsidR="00485B9D" w:rsidRPr="00A9595B" w:rsidRDefault="00485B9D" w:rsidP="00A9595B">
      <w:pPr>
        <w:spacing w:after="0" w:line="360" w:lineRule="auto"/>
        <w:rPr>
          <w:rFonts w:ascii="Times New Roman" w:hAnsi="Times New Roman" w:cs="Times New Roman"/>
          <w:sz w:val="24"/>
          <w:szCs w:val="24"/>
        </w:rPr>
      </w:pPr>
    </w:p>
    <w:p w14:paraId="279665D0" w14:textId="77777777" w:rsidR="00485B9D" w:rsidRPr="00A9595B" w:rsidRDefault="00485B9D" w:rsidP="00A9595B">
      <w:pPr>
        <w:spacing w:after="0" w:line="360" w:lineRule="auto"/>
        <w:rPr>
          <w:rFonts w:ascii="Times New Roman" w:hAnsi="Times New Roman" w:cs="Times New Roman"/>
          <w:sz w:val="24"/>
          <w:szCs w:val="24"/>
        </w:rPr>
      </w:pPr>
    </w:p>
    <w:p w14:paraId="4FCC9E59" w14:textId="77777777" w:rsidR="00485B9D" w:rsidRPr="00A9595B" w:rsidRDefault="00485B9D" w:rsidP="00A9595B">
      <w:pPr>
        <w:spacing w:after="0" w:line="360" w:lineRule="auto"/>
        <w:rPr>
          <w:rFonts w:ascii="Times New Roman" w:hAnsi="Times New Roman" w:cs="Times New Roman"/>
          <w:sz w:val="24"/>
          <w:szCs w:val="24"/>
        </w:rPr>
      </w:pPr>
    </w:p>
    <w:p w14:paraId="77E3A89A" w14:textId="77777777" w:rsidR="00485B9D" w:rsidRPr="00A9595B" w:rsidRDefault="00485B9D" w:rsidP="00A9595B">
      <w:pPr>
        <w:spacing w:after="0" w:line="360" w:lineRule="auto"/>
        <w:rPr>
          <w:rFonts w:ascii="Times New Roman" w:hAnsi="Times New Roman" w:cs="Times New Roman"/>
          <w:sz w:val="24"/>
          <w:szCs w:val="24"/>
        </w:rPr>
      </w:pPr>
    </w:p>
    <w:p w14:paraId="73C807D7" w14:textId="77777777" w:rsidR="00485B9D" w:rsidRPr="00A9595B" w:rsidRDefault="00485B9D" w:rsidP="00A9595B">
      <w:pPr>
        <w:spacing w:after="0" w:line="360" w:lineRule="auto"/>
        <w:rPr>
          <w:rFonts w:ascii="Times New Roman" w:hAnsi="Times New Roman" w:cs="Times New Roman"/>
          <w:sz w:val="24"/>
          <w:szCs w:val="24"/>
        </w:rPr>
      </w:pPr>
    </w:p>
    <w:p w14:paraId="5BE1B286" w14:textId="77777777" w:rsidR="00485B9D" w:rsidRPr="00A9595B" w:rsidRDefault="00485B9D" w:rsidP="00A9595B">
      <w:pPr>
        <w:spacing w:after="0" w:line="360" w:lineRule="auto"/>
        <w:rPr>
          <w:rFonts w:ascii="Times New Roman" w:hAnsi="Times New Roman" w:cs="Times New Roman"/>
          <w:sz w:val="24"/>
          <w:szCs w:val="24"/>
        </w:rPr>
      </w:pPr>
    </w:p>
    <w:p w14:paraId="7C8A9C69" w14:textId="77777777" w:rsidR="00485B9D" w:rsidRPr="00A9595B" w:rsidRDefault="00485B9D" w:rsidP="00A9595B">
      <w:pPr>
        <w:spacing w:after="0" w:line="360" w:lineRule="auto"/>
        <w:rPr>
          <w:rFonts w:ascii="Times New Roman" w:hAnsi="Times New Roman" w:cs="Times New Roman"/>
          <w:sz w:val="24"/>
          <w:szCs w:val="24"/>
        </w:rPr>
      </w:pPr>
    </w:p>
    <w:p w14:paraId="6C9F7143" w14:textId="77777777" w:rsidR="003B5C9C" w:rsidRPr="00A9595B" w:rsidRDefault="003B5C9C" w:rsidP="00A9595B">
      <w:pPr>
        <w:spacing w:after="0" w:line="360" w:lineRule="auto"/>
        <w:rPr>
          <w:rFonts w:ascii="Times New Roman" w:hAnsi="Times New Roman" w:cs="Times New Roman"/>
          <w:sz w:val="24"/>
          <w:szCs w:val="24"/>
        </w:rPr>
      </w:pPr>
    </w:p>
    <w:p w14:paraId="3BC900C4" w14:textId="77777777" w:rsidR="003B5C9C" w:rsidRPr="00A9595B" w:rsidRDefault="003B5C9C" w:rsidP="00A9595B">
      <w:pPr>
        <w:spacing w:after="0" w:line="360" w:lineRule="auto"/>
        <w:rPr>
          <w:rFonts w:ascii="Times New Roman" w:hAnsi="Times New Roman" w:cs="Times New Roman"/>
          <w:sz w:val="24"/>
          <w:szCs w:val="24"/>
        </w:rPr>
      </w:pPr>
    </w:p>
    <w:p w14:paraId="292F288F" w14:textId="77777777" w:rsidR="00BB527F" w:rsidRPr="00A9595B" w:rsidRDefault="00BB527F" w:rsidP="00A9595B">
      <w:pPr>
        <w:spacing w:after="0" w:line="360" w:lineRule="auto"/>
        <w:rPr>
          <w:rFonts w:ascii="Times New Roman" w:hAnsi="Times New Roman" w:cs="Times New Roman"/>
          <w:sz w:val="24"/>
          <w:szCs w:val="24"/>
        </w:rPr>
      </w:pPr>
    </w:p>
    <w:p w14:paraId="1133C91F" w14:textId="77777777" w:rsidR="00BB527F" w:rsidRPr="00A9595B" w:rsidRDefault="00BB527F" w:rsidP="00A9595B">
      <w:pPr>
        <w:spacing w:after="0" w:line="360" w:lineRule="auto"/>
        <w:rPr>
          <w:rFonts w:ascii="Times New Roman" w:hAnsi="Times New Roman" w:cs="Times New Roman"/>
          <w:sz w:val="24"/>
          <w:szCs w:val="24"/>
        </w:rPr>
      </w:pPr>
    </w:p>
    <w:p w14:paraId="0AB77591" w14:textId="77777777" w:rsidR="00BB527F" w:rsidRPr="00A9595B" w:rsidRDefault="00BB527F" w:rsidP="00A9595B">
      <w:pPr>
        <w:spacing w:after="0" w:line="360" w:lineRule="auto"/>
        <w:rPr>
          <w:rFonts w:ascii="Times New Roman" w:hAnsi="Times New Roman" w:cs="Times New Roman"/>
          <w:sz w:val="24"/>
          <w:szCs w:val="24"/>
        </w:rPr>
      </w:pPr>
    </w:p>
    <w:p w14:paraId="3B260435" w14:textId="77777777" w:rsidR="00BB527F" w:rsidRPr="00A9595B" w:rsidRDefault="00BB527F" w:rsidP="00A9595B">
      <w:pPr>
        <w:spacing w:after="0" w:line="360" w:lineRule="auto"/>
        <w:rPr>
          <w:rFonts w:ascii="Times New Roman" w:hAnsi="Times New Roman" w:cs="Times New Roman"/>
          <w:sz w:val="24"/>
          <w:szCs w:val="24"/>
        </w:rPr>
      </w:pPr>
    </w:p>
    <w:p w14:paraId="3C7C3880" w14:textId="77777777" w:rsidR="00BB527F" w:rsidRPr="00A9595B" w:rsidRDefault="00BB527F" w:rsidP="00A9595B">
      <w:pPr>
        <w:spacing w:after="0" w:line="360" w:lineRule="auto"/>
        <w:rPr>
          <w:rFonts w:ascii="Times New Roman" w:hAnsi="Times New Roman" w:cs="Times New Roman"/>
          <w:sz w:val="24"/>
          <w:szCs w:val="24"/>
        </w:rPr>
      </w:pPr>
    </w:p>
    <w:p w14:paraId="049058C6" w14:textId="77777777" w:rsidR="00BB527F" w:rsidRPr="00A9595B" w:rsidRDefault="00BB527F" w:rsidP="00A9595B">
      <w:pPr>
        <w:spacing w:after="0" w:line="360" w:lineRule="auto"/>
        <w:rPr>
          <w:rFonts w:ascii="Times New Roman" w:hAnsi="Times New Roman" w:cs="Times New Roman"/>
          <w:sz w:val="24"/>
          <w:szCs w:val="24"/>
        </w:rPr>
      </w:pPr>
    </w:p>
    <w:p w14:paraId="30AA6857" w14:textId="77777777" w:rsidR="00BB527F" w:rsidRPr="00A9595B" w:rsidRDefault="00BB527F" w:rsidP="00A9595B">
      <w:pPr>
        <w:spacing w:after="0" w:line="360" w:lineRule="auto"/>
        <w:rPr>
          <w:rFonts w:ascii="Times New Roman" w:hAnsi="Times New Roman" w:cs="Times New Roman"/>
          <w:sz w:val="24"/>
          <w:szCs w:val="24"/>
        </w:rPr>
      </w:pPr>
    </w:p>
    <w:p w14:paraId="1471A53A" w14:textId="77777777" w:rsidR="00BB527F" w:rsidRPr="00A9595B" w:rsidRDefault="00BB527F" w:rsidP="00A9595B">
      <w:pPr>
        <w:spacing w:after="0" w:line="360" w:lineRule="auto"/>
        <w:rPr>
          <w:rFonts w:ascii="Times New Roman" w:hAnsi="Times New Roman" w:cs="Times New Roman"/>
          <w:sz w:val="24"/>
          <w:szCs w:val="24"/>
        </w:rPr>
      </w:pPr>
    </w:p>
    <w:p w14:paraId="66DC70D1" w14:textId="77777777" w:rsidR="003B5C9C" w:rsidRPr="00A9595B" w:rsidRDefault="003B5C9C" w:rsidP="00A9595B">
      <w:pPr>
        <w:spacing w:after="0" w:line="360" w:lineRule="auto"/>
        <w:rPr>
          <w:rFonts w:ascii="Times New Roman" w:hAnsi="Times New Roman" w:cs="Times New Roman"/>
          <w:sz w:val="24"/>
          <w:szCs w:val="24"/>
        </w:rPr>
      </w:pPr>
    </w:p>
    <w:p w14:paraId="31E0FE75" w14:textId="77777777" w:rsidR="00485B9D" w:rsidRPr="00A9595B" w:rsidRDefault="00485B9D" w:rsidP="00A9595B">
      <w:pPr>
        <w:spacing w:after="0" w:line="360" w:lineRule="auto"/>
        <w:rPr>
          <w:rFonts w:ascii="Times New Roman" w:hAnsi="Times New Roman" w:cs="Times New Roman"/>
          <w:sz w:val="24"/>
          <w:szCs w:val="24"/>
        </w:rPr>
      </w:pPr>
    </w:p>
    <w:p w14:paraId="1F8EA400" w14:textId="77777777" w:rsidR="000D7ED1" w:rsidRPr="00A9595B" w:rsidRDefault="000D7ED1" w:rsidP="00A9595B">
      <w:pPr>
        <w:spacing w:after="0" w:line="240" w:lineRule="auto"/>
        <w:rPr>
          <w:rFonts w:ascii="Times New Roman" w:hAnsi="Times New Roman" w:cs="Times New Roman"/>
          <w:sz w:val="24"/>
          <w:szCs w:val="24"/>
        </w:rPr>
      </w:pPr>
    </w:p>
    <w:p w14:paraId="3E365124" w14:textId="77777777" w:rsidR="000D7ED1" w:rsidRPr="00A9595B" w:rsidRDefault="000D7ED1" w:rsidP="00A9595B">
      <w:pPr>
        <w:pStyle w:val="af2"/>
        <w:numPr>
          <w:ilvl w:val="0"/>
          <w:numId w:val="5"/>
        </w:numPr>
        <w:ind w:left="0"/>
        <w:jc w:val="both"/>
        <w:rPr>
          <w:b/>
          <w:bCs/>
        </w:rPr>
      </w:pPr>
      <w:r w:rsidRPr="00A9595B">
        <w:rPr>
          <w:b/>
          <w:bCs/>
        </w:rPr>
        <w:lastRenderedPageBreak/>
        <w:t>ЛИСТ ВНЕСЕНИЯ ИЗМЕНЕНИЙ В РАБОЧУЮ ПРОГРАММУ УЧЕБНОЙ ДИСЦИПЛИНЫ</w:t>
      </w:r>
    </w:p>
    <w:p w14:paraId="44D3B44F" w14:textId="77777777" w:rsidR="000D7ED1" w:rsidRPr="00A9595B" w:rsidRDefault="000D7ED1" w:rsidP="00A9595B">
      <w:pPr>
        <w:pStyle w:val="af2"/>
        <w:ind w:left="0"/>
        <w:jc w:val="center"/>
        <w:rPr>
          <w:b/>
          <w:bCs/>
        </w:rPr>
      </w:pPr>
    </w:p>
    <w:p w14:paraId="08B91990" w14:textId="77777777" w:rsidR="000D7ED1" w:rsidRPr="00A9595B" w:rsidRDefault="000D7ED1" w:rsidP="00A9595B">
      <w:pPr>
        <w:spacing w:after="0" w:line="240" w:lineRule="auto"/>
        <w:jc w:val="both"/>
        <w:rPr>
          <w:rFonts w:ascii="Times New Roman" w:eastAsia="Calibri" w:hAnsi="Times New Roman" w:cs="Times New Roman"/>
          <w:sz w:val="24"/>
          <w:szCs w:val="24"/>
          <w:lang w:eastAsia="ru-RU"/>
        </w:rPr>
      </w:pPr>
      <w:r w:rsidRPr="00A9595B">
        <w:rPr>
          <w:rFonts w:ascii="Times New Roman" w:hAnsi="Times New Roman" w:cs="Times New Roman"/>
          <w:sz w:val="24"/>
          <w:szCs w:val="24"/>
        </w:rPr>
        <w:t>Дополнения и изменения в программу учебной дисциплины «</w:t>
      </w:r>
      <w:r w:rsidR="00C2297F" w:rsidRPr="00A9595B">
        <w:rPr>
          <w:rFonts w:ascii="Times New Roman" w:hAnsi="Times New Roman" w:cs="Times New Roman"/>
          <w:sz w:val="24"/>
          <w:szCs w:val="24"/>
        </w:rPr>
        <w:t>Безопасность жизнедеятельности</w:t>
      </w:r>
      <w:r w:rsidRPr="00A9595B">
        <w:rPr>
          <w:rFonts w:ascii="Times New Roman" w:hAnsi="Times New Roman" w:cs="Times New Roman"/>
          <w:sz w:val="24"/>
          <w:szCs w:val="24"/>
        </w:rPr>
        <w:t xml:space="preserve">                по направлению подготовки</w:t>
      </w:r>
      <w:r w:rsidRPr="00A9595B">
        <w:rPr>
          <w:rFonts w:ascii="Times New Roman" w:eastAsia="Calibri" w:hAnsi="Times New Roman" w:cs="Times New Roman"/>
          <w:sz w:val="24"/>
          <w:szCs w:val="24"/>
          <w:lang w:eastAsia="ru-RU"/>
        </w:rPr>
        <w:t xml:space="preserve"> 38.03.01 «Экономика» </w:t>
      </w:r>
      <w:r w:rsidRPr="00A9595B">
        <w:rPr>
          <w:rFonts w:ascii="Times New Roman" w:hAnsi="Times New Roman" w:cs="Times New Roman"/>
          <w:sz w:val="24"/>
          <w:szCs w:val="24"/>
        </w:rPr>
        <w:t xml:space="preserve">на _______ учебный год. </w:t>
      </w:r>
    </w:p>
    <w:p w14:paraId="40165B24" w14:textId="77777777" w:rsidR="000D7ED1" w:rsidRPr="00A9595B" w:rsidRDefault="000D7ED1" w:rsidP="00A9595B">
      <w:pPr>
        <w:pStyle w:val="af2"/>
        <w:ind w:left="0" w:firstLine="720"/>
        <w:jc w:val="both"/>
      </w:pPr>
    </w:p>
    <w:p w14:paraId="34B345E7" w14:textId="77777777" w:rsidR="000D7ED1" w:rsidRPr="00A9595B" w:rsidRDefault="000D7ED1" w:rsidP="00A9595B">
      <w:pPr>
        <w:pStyle w:val="af2"/>
        <w:ind w:left="0" w:firstLine="720"/>
        <w:jc w:val="both"/>
      </w:pPr>
      <w:r w:rsidRPr="00A9595B">
        <w:t xml:space="preserve">В программу учебной дисциплины вносятся следующие изменения: </w:t>
      </w:r>
    </w:p>
    <w:p w14:paraId="5C8D6FE1" w14:textId="77777777" w:rsidR="000D7ED1" w:rsidRPr="00A9595B" w:rsidRDefault="000D7ED1" w:rsidP="00A9595B">
      <w:pPr>
        <w:pStyle w:val="af2"/>
        <w:ind w:left="0" w:firstLine="720"/>
        <w:jc w:val="both"/>
      </w:pPr>
      <w:r w:rsidRPr="00A9595B">
        <w:t xml:space="preserve">1. </w:t>
      </w:r>
    </w:p>
    <w:p w14:paraId="3909F716" w14:textId="77777777" w:rsidR="000D7ED1" w:rsidRPr="00A9595B" w:rsidRDefault="000D7ED1" w:rsidP="00A9595B">
      <w:pPr>
        <w:pStyle w:val="af2"/>
        <w:ind w:left="0" w:firstLine="720"/>
        <w:jc w:val="both"/>
      </w:pPr>
    </w:p>
    <w:p w14:paraId="4E58D37E" w14:textId="77777777" w:rsidR="000D7ED1" w:rsidRPr="00A9595B" w:rsidRDefault="000D7ED1" w:rsidP="00A9595B">
      <w:pPr>
        <w:pStyle w:val="af2"/>
        <w:ind w:left="0" w:firstLine="720"/>
        <w:jc w:val="both"/>
      </w:pPr>
      <w:r w:rsidRPr="00A9595B">
        <w:t>Изменения в рабочую программу учебной дисциплины внесены:</w:t>
      </w:r>
    </w:p>
    <w:p w14:paraId="40B67412" w14:textId="77777777" w:rsidR="000D7ED1" w:rsidRPr="00A9595B" w:rsidRDefault="000D7ED1" w:rsidP="00A9595B">
      <w:pPr>
        <w:pStyle w:val="af2"/>
        <w:ind w:left="0" w:firstLine="720"/>
        <w:jc w:val="both"/>
      </w:pPr>
      <w:r w:rsidRPr="00A9595B">
        <w:t xml:space="preserve">Должность, </w:t>
      </w:r>
    </w:p>
    <w:p w14:paraId="328FB493" w14:textId="77777777" w:rsidR="000D7ED1" w:rsidRPr="00A9595B" w:rsidRDefault="000D7ED1" w:rsidP="00A9595B">
      <w:pPr>
        <w:pStyle w:val="af2"/>
        <w:ind w:left="0" w:firstLine="720"/>
        <w:jc w:val="both"/>
      </w:pPr>
      <w:r w:rsidRPr="00A9595B">
        <w:t>Звание преподавателя                               ________________ ФИО</w:t>
      </w:r>
    </w:p>
    <w:p w14:paraId="4E0F43AB" w14:textId="77777777" w:rsidR="000D7ED1" w:rsidRPr="00A9595B" w:rsidRDefault="000D7ED1" w:rsidP="00A9595B">
      <w:pPr>
        <w:pStyle w:val="af2"/>
        <w:ind w:left="0" w:firstLine="720"/>
        <w:jc w:val="both"/>
      </w:pPr>
    </w:p>
    <w:p w14:paraId="3AA3CFE9" w14:textId="77777777" w:rsidR="000D7ED1" w:rsidRPr="00A9595B" w:rsidRDefault="000D7ED1" w:rsidP="00A9595B">
      <w:pPr>
        <w:pStyle w:val="af2"/>
        <w:ind w:left="0" w:firstLine="720"/>
        <w:jc w:val="both"/>
      </w:pPr>
      <w:r w:rsidRPr="00A9595B">
        <w:t>Внесение изменений в рабочую программу учебной дисциплины утверждены на заседании кафедры «                     »</w:t>
      </w:r>
    </w:p>
    <w:p w14:paraId="396C00DA" w14:textId="77777777" w:rsidR="000D7ED1" w:rsidRPr="00A9595B" w:rsidRDefault="000D7ED1" w:rsidP="00A9595B">
      <w:pPr>
        <w:pStyle w:val="af2"/>
        <w:ind w:left="0" w:firstLine="720"/>
        <w:jc w:val="both"/>
      </w:pPr>
      <w:r w:rsidRPr="00A9595B">
        <w:t>Протокол № __ от __.__. 20__ года.</w:t>
      </w:r>
    </w:p>
    <w:p w14:paraId="7F69718D" w14:textId="77777777" w:rsidR="000D7ED1" w:rsidRPr="00A9595B" w:rsidRDefault="000D7ED1" w:rsidP="00A9595B">
      <w:pPr>
        <w:pStyle w:val="af2"/>
        <w:ind w:left="0" w:firstLine="720"/>
        <w:jc w:val="both"/>
      </w:pPr>
    </w:p>
    <w:p w14:paraId="0B361D92" w14:textId="77777777" w:rsidR="000D7ED1" w:rsidRPr="00A9595B" w:rsidRDefault="000D7ED1" w:rsidP="00A9595B">
      <w:pPr>
        <w:pStyle w:val="af2"/>
        <w:ind w:left="0" w:firstLine="720"/>
        <w:jc w:val="both"/>
      </w:pPr>
      <w:r w:rsidRPr="00A9595B">
        <w:t>Зав. кафедрой               _______________________________ ФИО</w:t>
      </w:r>
    </w:p>
    <w:p w14:paraId="36191A85" w14:textId="77777777" w:rsidR="000D7ED1" w:rsidRPr="00A9595B" w:rsidRDefault="000D7ED1" w:rsidP="00A9595B">
      <w:pPr>
        <w:pStyle w:val="af2"/>
        <w:spacing w:line="360" w:lineRule="auto"/>
        <w:ind w:left="0" w:firstLine="720"/>
        <w:jc w:val="both"/>
      </w:pPr>
    </w:p>
    <w:p w14:paraId="7C1B27CB" w14:textId="77777777" w:rsidR="00DE21B7" w:rsidRPr="00A9595B" w:rsidRDefault="00DE21B7" w:rsidP="00A9595B">
      <w:pPr>
        <w:spacing w:after="0"/>
        <w:rPr>
          <w:rFonts w:ascii="Times New Roman" w:hAnsi="Times New Roman" w:cs="Times New Roman"/>
          <w:sz w:val="24"/>
          <w:szCs w:val="24"/>
        </w:rPr>
      </w:pPr>
    </w:p>
    <w:sectPr w:rsidR="00DE21B7" w:rsidRPr="00A9595B" w:rsidSect="00801594">
      <w:footerReference w:type="default" r:id="rId32"/>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30923" w14:textId="77777777" w:rsidR="00BD4390" w:rsidRDefault="00BD4390" w:rsidP="00801594">
      <w:pPr>
        <w:spacing w:after="0" w:line="240" w:lineRule="auto"/>
      </w:pPr>
      <w:r>
        <w:separator/>
      </w:r>
    </w:p>
  </w:endnote>
  <w:endnote w:type="continuationSeparator" w:id="0">
    <w:p w14:paraId="703E7595" w14:textId="77777777" w:rsidR="00BD4390" w:rsidRDefault="00BD4390" w:rsidP="00801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6085703"/>
      <w:docPartObj>
        <w:docPartGallery w:val="Page Numbers (Bottom of Page)"/>
        <w:docPartUnique/>
      </w:docPartObj>
    </w:sdtPr>
    <w:sdtEndPr/>
    <w:sdtContent>
      <w:p w14:paraId="0C61439F" w14:textId="0EB4D3A1" w:rsidR="00C91399" w:rsidRDefault="00C91399">
        <w:pPr>
          <w:pStyle w:val="aa"/>
          <w:jc w:val="right"/>
        </w:pPr>
        <w:r>
          <w:fldChar w:fldCharType="begin"/>
        </w:r>
        <w:r>
          <w:instrText>PAGE   \* MERGEFORMAT</w:instrText>
        </w:r>
        <w:r>
          <w:fldChar w:fldCharType="separate"/>
        </w:r>
        <w:r w:rsidR="00387BB7">
          <w:rPr>
            <w:noProof/>
          </w:rPr>
          <w:t>34</w:t>
        </w:r>
        <w:r>
          <w:fldChar w:fldCharType="end"/>
        </w:r>
      </w:p>
    </w:sdtContent>
  </w:sdt>
  <w:p w14:paraId="0A6BD9AC" w14:textId="77777777" w:rsidR="00C91399" w:rsidRDefault="00C9139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C1025" w14:textId="77777777" w:rsidR="00BD4390" w:rsidRDefault="00BD4390" w:rsidP="00801594">
      <w:pPr>
        <w:spacing w:after="0" w:line="240" w:lineRule="auto"/>
      </w:pPr>
      <w:r>
        <w:separator/>
      </w:r>
    </w:p>
  </w:footnote>
  <w:footnote w:type="continuationSeparator" w:id="0">
    <w:p w14:paraId="11385810" w14:textId="77777777" w:rsidR="00BD4390" w:rsidRDefault="00BD4390" w:rsidP="008015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5"/>
    <w:lvl w:ilvl="0">
      <w:start w:val="1"/>
      <w:numFmt w:val="decimal"/>
      <w:lvlText w:val="%1."/>
      <w:lvlJc w:val="left"/>
      <w:pPr>
        <w:tabs>
          <w:tab w:val="num" w:pos="720"/>
        </w:tabs>
        <w:ind w:left="720" w:hanging="360"/>
      </w:pPr>
    </w:lvl>
  </w:abstractNum>
  <w:abstractNum w:abstractNumId="1" w15:restartNumberingAfterBreak="0">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15:restartNumberingAfterBreak="0">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15:restartNumberingAfterBreak="0">
    <w:nsid w:val="03075ED9"/>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5430AB7"/>
    <w:multiLevelType w:val="hybridMultilevel"/>
    <w:tmpl w:val="609A4C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D6B683C"/>
    <w:multiLevelType w:val="multilevel"/>
    <w:tmpl w:val="17AED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C75E3C"/>
    <w:multiLevelType w:val="multilevel"/>
    <w:tmpl w:val="EBE8E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E2932A0"/>
    <w:multiLevelType w:val="multilevel"/>
    <w:tmpl w:val="DBE68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D44F12"/>
    <w:multiLevelType w:val="hybridMultilevel"/>
    <w:tmpl w:val="5C70C7CE"/>
    <w:lvl w:ilvl="0" w:tplc="0419000F">
      <w:start w:val="1"/>
      <w:numFmt w:val="decimal"/>
      <w:lvlText w:val="%1."/>
      <w:lvlJc w:val="left"/>
      <w:pPr>
        <w:tabs>
          <w:tab w:val="num" w:pos="1155"/>
        </w:tabs>
        <w:ind w:left="11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A8F7A65"/>
    <w:multiLevelType w:val="multilevel"/>
    <w:tmpl w:val="9822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EF3A63"/>
    <w:multiLevelType w:val="hybridMultilevel"/>
    <w:tmpl w:val="F06E5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DB2D12"/>
    <w:multiLevelType w:val="multilevel"/>
    <w:tmpl w:val="8DDC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9D45FC"/>
    <w:multiLevelType w:val="multilevel"/>
    <w:tmpl w:val="4BF452AE"/>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5" w15:restartNumberingAfterBreak="0">
    <w:nsid w:val="35E256EC"/>
    <w:multiLevelType w:val="multilevel"/>
    <w:tmpl w:val="D3F275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8512D8"/>
    <w:multiLevelType w:val="multilevel"/>
    <w:tmpl w:val="2D78E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B34B12"/>
    <w:multiLevelType w:val="hybridMultilevel"/>
    <w:tmpl w:val="AC9200BE"/>
    <w:lvl w:ilvl="0" w:tplc="20A6E51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4577CFB"/>
    <w:multiLevelType w:val="multilevel"/>
    <w:tmpl w:val="EC2ACA7C"/>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20" w15:restartNumberingAfterBreak="0">
    <w:nsid w:val="45727862"/>
    <w:multiLevelType w:val="multilevel"/>
    <w:tmpl w:val="23C83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C11FB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47067E16"/>
    <w:multiLevelType w:val="singleLevel"/>
    <w:tmpl w:val="CF4ADDCE"/>
    <w:lvl w:ilvl="0">
      <w:numFmt w:val="bullet"/>
      <w:lvlText w:val="-"/>
      <w:lvlJc w:val="left"/>
      <w:pPr>
        <w:tabs>
          <w:tab w:val="num" w:pos="660"/>
        </w:tabs>
        <w:ind w:left="660" w:hanging="360"/>
      </w:pPr>
    </w:lvl>
  </w:abstractNum>
  <w:abstractNum w:abstractNumId="23" w15:restartNumberingAfterBreak="0">
    <w:nsid w:val="480E7AD1"/>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AF820F2"/>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27" w15:restartNumberingAfterBreak="0">
    <w:nsid w:val="6F0A2008"/>
    <w:multiLevelType w:val="multilevel"/>
    <w:tmpl w:val="08DE6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851557"/>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A3A56B2"/>
    <w:multiLevelType w:val="multilevel"/>
    <w:tmpl w:val="798C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8"/>
  </w:num>
  <w:num w:numId="8">
    <w:abstractNumId w:val="23"/>
  </w:num>
  <w:num w:numId="9">
    <w:abstractNumId w:val="10"/>
  </w:num>
  <w:num w:numId="10">
    <w:abstractNumId w:val="22"/>
  </w:num>
  <w:num w:numId="11">
    <w:abstractNumId w:val="27"/>
  </w:num>
  <w:num w:numId="12">
    <w:abstractNumId w:val="6"/>
  </w:num>
  <w:num w:numId="13">
    <w:abstractNumId w:val="11"/>
  </w:num>
  <w:num w:numId="14">
    <w:abstractNumId w:val="13"/>
  </w:num>
  <w:num w:numId="15">
    <w:abstractNumId w:val="7"/>
  </w:num>
  <w:num w:numId="16">
    <w:abstractNumId w:val="9"/>
  </w:num>
  <w:num w:numId="17">
    <w:abstractNumId w:val="16"/>
  </w:num>
  <w:num w:numId="18">
    <w:abstractNumId w:val="30"/>
  </w:num>
  <w:num w:numId="19">
    <w:abstractNumId w:val="20"/>
  </w:num>
  <w:num w:numId="20">
    <w:abstractNumId w:val="15"/>
  </w:num>
  <w:num w:numId="21">
    <w:abstractNumId w:val="21"/>
  </w:num>
  <w:num w:numId="22">
    <w:abstractNumId w:val="12"/>
  </w:num>
  <w:num w:numId="23">
    <w:abstractNumId w:val="17"/>
  </w:num>
  <w:num w:numId="24">
    <w:abstractNumId w:val="5"/>
  </w:num>
  <w:num w:numId="25">
    <w:abstractNumId w:val="25"/>
  </w:num>
  <w:num w:numId="26">
    <w:abstractNumId w:val="3"/>
  </w:num>
  <w:num w:numId="27">
    <w:abstractNumId w:val="19"/>
  </w:num>
  <w:num w:numId="2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36299"/>
    <w:rsid w:val="00053AE2"/>
    <w:rsid w:val="0008190A"/>
    <w:rsid w:val="000A085D"/>
    <w:rsid w:val="000A18D0"/>
    <w:rsid w:val="000B1C0E"/>
    <w:rsid w:val="000D7ED1"/>
    <w:rsid w:val="000E54BB"/>
    <w:rsid w:val="000F1FA2"/>
    <w:rsid w:val="0011482B"/>
    <w:rsid w:val="00150E3F"/>
    <w:rsid w:val="00163E94"/>
    <w:rsid w:val="001812EA"/>
    <w:rsid w:val="00193904"/>
    <w:rsid w:val="00226E9A"/>
    <w:rsid w:val="0025010D"/>
    <w:rsid w:val="0027266A"/>
    <w:rsid w:val="002838C8"/>
    <w:rsid w:val="00287BBE"/>
    <w:rsid w:val="002909E8"/>
    <w:rsid w:val="00290F1A"/>
    <w:rsid w:val="002A51E1"/>
    <w:rsid w:val="002A6C3F"/>
    <w:rsid w:val="002B5AE7"/>
    <w:rsid w:val="003026B1"/>
    <w:rsid w:val="00303FF6"/>
    <w:rsid w:val="003445B2"/>
    <w:rsid w:val="003527E3"/>
    <w:rsid w:val="00353223"/>
    <w:rsid w:val="00385C74"/>
    <w:rsid w:val="00387BB7"/>
    <w:rsid w:val="003B5C9C"/>
    <w:rsid w:val="003C62BD"/>
    <w:rsid w:val="003D1246"/>
    <w:rsid w:val="003D4FF3"/>
    <w:rsid w:val="003E06F4"/>
    <w:rsid w:val="003E3F81"/>
    <w:rsid w:val="003E52A1"/>
    <w:rsid w:val="0042565D"/>
    <w:rsid w:val="004314A2"/>
    <w:rsid w:val="00443505"/>
    <w:rsid w:val="0047481B"/>
    <w:rsid w:val="004765AD"/>
    <w:rsid w:val="00485B9D"/>
    <w:rsid w:val="00497354"/>
    <w:rsid w:val="004B266D"/>
    <w:rsid w:val="004B3258"/>
    <w:rsid w:val="004E4D61"/>
    <w:rsid w:val="004E614A"/>
    <w:rsid w:val="00524B5E"/>
    <w:rsid w:val="00562902"/>
    <w:rsid w:val="0058397A"/>
    <w:rsid w:val="00592843"/>
    <w:rsid w:val="005A04DC"/>
    <w:rsid w:val="005D682F"/>
    <w:rsid w:val="005E0BCB"/>
    <w:rsid w:val="00613039"/>
    <w:rsid w:val="00615DA2"/>
    <w:rsid w:val="00646CAD"/>
    <w:rsid w:val="00670AFB"/>
    <w:rsid w:val="00675E46"/>
    <w:rsid w:val="006C16F1"/>
    <w:rsid w:val="006F0F0A"/>
    <w:rsid w:val="006F74A1"/>
    <w:rsid w:val="007451AF"/>
    <w:rsid w:val="007576E5"/>
    <w:rsid w:val="00780146"/>
    <w:rsid w:val="00782E6A"/>
    <w:rsid w:val="007A09FF"/>
    <w:rsid w:val="007B3266"/>
    <w:rsid w:val="007E4FDC"/>
    <w:rsid w:val="00801594"/>
    <w:rsid w:val="0080481E"/>
    <w:rsid w:val="00804A3D"/>
    <w:rsid w:val="00811C38"/>
    <w:rsid w:val="008357FE"/>
    <w:rsid w:val="00841580"/>
    <w:rsid w:val="00851A1B"/>
    <w:rsid w:val="00852E29"/>
    <w:rsid w:val="00870B6E"/>
    <w:rsid w:val="00881F6D"/>
    <w:rsid w:val="00890A67"/>
    <w:rsid w:val="008B23FE"/>
    <w:rsid w:val="008B7308"/>
    <w:rsid w:val="008C3C1C"/>
    <w:rsid w:val="00970EA3"/>
    <w:rsid w:val="009772DF"/>
    <w:rsid w:val="00994CD2"/>
    <w:rsid w:val="009A4CF4"/>
    <w:rsid w:val="009B5020"/>
    <w:rsid w:val="009E4A0C"/>
    <w:rsid w:val="009F4635"/>
    <w:rsid w:val="009F6FC5"/>
    <w:rsid w:val="00A3061E"/>
    <w:rsid w:val="00A56BF8"/>
    <w:rsid w:val="00A84998"/>
    <w:rsid w:val="00A9595B"/>
    <w:rsid w:val="00AA5F9C"/>
    <w:rsid w:val="00AB154C"/>
    <w:rsid w:val="00AC7B07"/>
    <w:rsid w:val="00AF0CCF"/>
    <w:rsid w:val="00B464B5"/>
    <w:rsid w:val="00B53472"/>
    <w:rsid w:val="00B92FAE"/>
    <w:rsid w:val="00BB527F"/>
    <w:rsid w:val="00BD4390"/>
    <w:rsid w:val="00BF0DA5"/>
    <w:rsid w:val="00C0625F"/>
    <w:rsid w:val="00C2297F"/>
    <w:rsid w:val="00C3197B"/>
    <w:rsid w:val="00C31DF2"/>
    <w:rsid w:val="00C415A8"/>
    <w:rsid w:val="00C4688F"/>
    <w:rsid w:val="00C47EFD"/>
    <w:rsid w:val="00C500E8"/>
    <w:rsid w:val="00C7365E"/>
    <w:rsid w:val="00C73CEC"/>
    <w:rsid w:val="00C754F8"/>
    <w:rsid w:val="00C91399"/>
    <w:rsid w:val="00C95451"/>
    <w:rsid w:val="00CE586A"/>
    <w:rsid w:val="00D3062B"/>
    <w:rsid w:val="00D31754"/>
    <w:rsid w:val="00D4197F"/>
    <w:rsid w:val="00D57843"/>
    <w:rsid w:val="00D930F8"/>
    <w:rsid w:val="00DB0868"/>
    <w:rsid w:val="00DE09F7"/>
    <w:rsid w:val="00DE21B7"/>
    <w:rsid w:val="00DF35F6"/>
    <w:rsid w:val="00DF3C7D"/>
    <w:rsid w:val="00E06205"/>
    <w:rsid w:val="00E41869"/>
    <w:rsid w:val="00E43AA9"/>
    <w:rsid w:val="00E445D3"/>
    <w:rsid w:val="00E527F2"/>
    <w:rsid w:val="00E57E90"/>
    <w:rsid w:val="00E7670B"/>
    <w:rsid w:val="00E97AC1"/>
    <w:rsid w:val="00EF2E31"/>
    <w:rsid w:val="00F05811"/>
    <w:rsid w:val="00F147C7"/>
    <w:rsid w:val="00F15411"/>
    <w:rsid w:val="00F205C7"/>
    <w:rsid w:val="00F2266A"/>
    <w:rsid w:val="00F4403D"/>
    <w:rsid w:val="00F51F87"/>
    <w:rsid w:val="00F54114"/>
    <w:rsid w:val="00FB5622"/>
    <w:rsid w:val="00FD1445"/>
    <w:rsid w:val="00FE6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D7DC98"/>
  <w15:docId w15:val="{197D06EE-AB9D-457B-830F-F60C12684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59"/>
    <w:rsid w:val="000D7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iPriority w:val="99"/>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6"/>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paragraph" w:customStyle="1" w:styleId="p2">
    <w:name w:val="p2"/>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rsid w:val="00DE09F7"/>
  </w:style>
  <w:style w:type="paragraph" w:customStyle="1" w:styleId="p3">
    <w:name w:val="p3"/>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rsid w:val="00DE09F7"/>
  </w:style>
  <w:style w:type="paragraph" w:customStyle="1" w:styleId="p4">
    <w:name w:val="p4"/>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rsid w:val="00DE09F7"/>
  </w:style>
  <w:style w:type="paragraph" w:customStyle="1" w:styleId="p55">
    <w:name w:val="p55"/>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rsid w:val="00DE09F7"/>
  </w:style>
  <w:style w:type="paragraph" w:customStyle="1" w:styleId="p56">
    <w:name w:val="p56"/>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1"/>
    <w:uiPriority w:val="22"/>
    <w:qFormat/>
    <w:rsid w:val="00C95451"/>
    <w:rPr>
      <w:b/>
      <w:bCs/>
    </w:rPr>
  </w:style>
  <w:style w:type="character" w:styleId="afb">
    <w:name w:val="FollowedHyperlink"/>
    <w:basedOn w:val="a1"/>
    <w:uiPriority w:val="99"/>
    <w:semiHidden/>
    <w:unhideWhenUsed/>
    <w:rsid w:val="00D317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4750">
      <w:bodyDiv w:val="1"/>
      <w:marLeft w:val="0"/>
      <w:marRight w:val="0"/>
      <w:marTop w:val="0"/>
      <w:marBottom w:val="0"/>
      <w:divBdr>
        <w:top w:val="none" w:sz="0" w:space="0" w:color="auto"/>
        <w:left w:val="none" w:sz="0" w:space="0" w:color="auto"/>
        <w:bottom w:val="none" w:sz="0" w:space="0" w:color="auto"/>
        <w:right w:val="none" w:sz="0" w:space="0" w:color="auto"/>
      </w:divBdr>
    </w:div>
    <w:div w:id="286081578">
      <w:bodyDiv w:val="1"/>
      <w:marLeft w:val="0"/>
      <w:marRight w:val="0"/>
      <w:marTop w:val="0"/>
      <w:marBottom w:val="0"/>
      <w:divBdr>
        <w:top w:val="none" w:sz="0" w:space="0" w:color="auto"/>
        <w:left w:val="none" w:sz="0" w:space="0" w:color="auto"/>
        <w:bottom w:val="none" w:sz="0" w:space="0" w:color="auto"/>
        <w:right w:val="none" w:sz="0" w:space="0" w:color="auto"/>
      </w:divBdr>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392124273">
      <w:bodyDiv w:val="1"/>
      <w:marLeft w:val="0"/>
      <w:marRight w:val="0"/>
      <w:marTop w:val="0"/>
      <w:marBottom w:val="0"/>
      <w:divBdr>
        <w:top w:val="none" w:sz="0" w:space="0" w:color="auto"/>
        <w:left w:val="none" w:sz="0" w:space="0" w:color="auto"/>
        <w:bottom w:val="none" w:sz="0" w:space="0" w:color="auto"/>
        <w:right w:val="none" w:sz="0" w:space="0" w:color="auto"/>
      </w:divBdr>
    </w:div>
    <w:div w:id="456333028">
      <w:bodyDiv w:val="1"/>
      <w:marLeft w:val="0"/>
      <w:marRight w:val="0"/>
      <w:marTop w:val="0"/>
      <w:marBottom w:val="0"/>
      <w:divBdr>
        <w:top w:val="none" w:sz="0" w:space="0" w:color="auto"/>
        <w:left w:val="none" w:sz="0" w:space="0" w:color="auto"/>
        <w:bottom w:val="none" w:sz="0" w:space="0" w:color="auto"/>
        <w:right w:val="none" w:sz="0" w:space="0" w:color="auto"/>
      </w:divBdr>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633143960">
      <w:bodyDiv w:val="1"/>
      <w:marLeft w:val="0"/>
      <w:marRight w:val="0"/>
      <w:marTop w:val="0"/>
      <w:marBottom w:val="0"/>
      <w:divBdr>
        <w:top w:val="none" w:sz="0" w:space="0" w:color="auto"/>
        <w:left w:val="none" w:sz="0" w:space="0" w:color="auto"/>
        <w:bottom w:val="none" w:sz="0" w:space="0" w:color="auto"/>
        <w:right w:val="none" w:sz="0" w:space="0" w:color="auto"/>
      </w:divBdr>
    </w:div>
    <w:div w:id="799304136">
      <w:bodyDiv w:val="1"/>
      <w:marLeft w:val="0"/>
      <w:marRight w:val="0"/>
      <w:marTop w:val="0"/>
      <w:marBottom w:val="0"/>
      <w:divBdr>
        <w:top w:val="none" w:sz="0" w:space="0" w:color="auto"/>
        <w:left w:val="none" w:sz="0" w:space="0" w:color="auto"/>
        <w:bottom w:val="none" w:sz="0" w:space="0" w:color="auto"/>
        <w:right w:val="none" w:sz="0" w:space="0" w:color="auto"/>
      </w:divBdr>
      <w:divsChild>
        <w:div w:id="982612754">
          <w:marLeft w:val="0"/>
          <w:marRight w:val="0"/>
          <w:marTop w:val="0"/>
          <w:marBottom w:val="0"/>
          <w:divBdr>
            <w:top w:val="none" w:sz="0" w:space="0" w:color="auto"/>
            <w:left w:val="none" w:sz="0" w:space="0" w:color="auto"/>
            <w:bottom w:val="none" w:sz="0" w:space="0" w:color="auto"/>
            <w:right w:val="none" w:sz="0" w:space="0" w:color="auto"/>
          </w:divBdr>
        </w:div>
        <w:div w:id="199510893">
          <w:marLeft w:val="0"/>
          <w:marRight w:val="0"/>
          <w:marTop w:val="0"/>
          <w:marBottom w:val="0"/>
          <w:divBdr>
            <w:top w:val="none" w:sz="0" w:space="0" w:color="auto"/>
            <w:left w:val="none" w:sz="0" w:space="0" w:color="auto"/>
            <w:bottom w:val="none" w:sz="0" w:space="0" w:color="auto"/>
            <w:right w:val="none" w:sz="0" w:space="0" w:color="auto"/>
          </w:divBdr>
        </w:div>
        <w:div w:id="860508941">
          <w:marLeft w:val="0"/>
          <w:marRight w:val="0"/>
          <w:marTop w:val="0"/>
          <w:marBottom w:val="0"/>
          <w:divBdr>
            <w:top w:val="none" w:sz="0" w:space="0" w:color="auto"/>
            <w:left w:val="none" w:sz="0" w:space="0" w:color="auto"/>
            <w:bottom w:val="none" w:sz="0" w:space="0" w:color="auto"/>
            <w:right w:val="none" w:sz="0" w:space="0" w:color="auto"/>
          </w:divBdr>
        </w:div>
        <w:div w:id="1165432979">
          <w:marLeft w:val="0"/>
          <w:marRight w:val="0"/>
          <w:marTop w:val="0"/>
          <w:marBottom w:val="0"/>
          <w:divBdr>
            <w:top w:val="none" w:sz="0" w:space="0" w:color="auto"/>
            <w:left w:val="none" w:sz="0" w:space="0" w:color="auto"/>
            <w:bottom w:val="none" w:sz="0" w:space="0" w:color="auto"/>
            <w:right w:val="none" w:sz="0" w:space="0" w:color="auto"/>
          </w:divBdr>
        </w:div>
        <w:div w:id="1364287925">
          <w:marLeft w:val="0"/>
          <w:marRight w:val="0"/>
          <w:marTop w:val="0"/>
          <w:marBottom w:val="0"/>
          <w:divBdr>
            <w:top w:val="none" w:sz="0" w:space="0" w:color="auto"/>
            <w:left w:val="none" w:sz="0" w:space="0" w:color="auto"/>
            <w:bottom w:val="none" w:sz="0" w:space="0" w:color="auto"/>
            <w:right w:val="none" w:sz="0" w:space="0" w:color="auto"/>
          </w:divBdr>
        </w:div>
        <w:div w:id="120610383">
          <w:marLeft w:val="0"/>
          <w:marRight w:val="0"/>
          <w:marTop w:val="0"/>
          <w:marBottom w:val="0"/>
          <w:divBdr>
            <w:top w:val="none" w:sz="0" w:space="0" w:color="auto"/>
            <w:left w:val="none" w:sz="0" w:space="0" w:color="auto"/>
            <w:bottom w:val="none" w:sz="0" w:space="0" w:color="auto"/>
            <w:right w:val="none" w:sz="0" w:space="0" w:color="auto"/>
          </w:divBdr>
        </w:div>
        <w:div w:id="534540108">
          <w:marLeft w:val="0"/>
          <w:marRight w:val="0"/>
          <w:marTop w:val="0"/>
          <w:marBottom w:val="0"/>
          <w:divBdr>
            <w:top w:val="none" w:sz="0" w:space="0" w:color="auto"/>
            <w:left w:val="none" w:sz="0" w:space="0" w:color="auto"/>
            <w:bottom w:val="none" w:sz="0" w:space="0" w:color="auto"/>
            <w:right w:val="none" w:sz="0" w:space="0" w:color="auto"/>
          </w:divBdr>
        </w:div>
        <w:div w:id="1326394929">
          <w:marLeft w:val="0"/>
          <w:marRight w:val="0"/>
          <w:marTop w:val="0"/>
          <w:marBottom w:val="0"/>
          <w:divBdr>
            <w:top w:val="none" w:sz="0" w:space="0" w:color="auto"/>
            <w:left w:val="none" w:sz="0" w:space="0" w:color="auto"/>
            <w:bottom w:val="none" w:sz="0" w:space="0" w:color="auto"/>
            <w:right w:val="none" w:sz="0" w:space="0" w:color="auto"/>
          </w:divBdr>
        </w:div>
        <w:div w:id="704603384">
          <w:marLeft w:val="0"/>
          <w:marRight w:val="0"/>
          <w:marTop w:val="0"/>
          <w:marBottom w:val="0"/>
          <w:divBdr>
            <w:top w:val="none" w:sz="0" w:space="0" w:color="auto"/>
            <w:left w:val="none" w:sz="0" w:space="0" w:color="auto"/>
            <w:bottom w:val="none" w:sz="0" w:space="0" w:color="auto"/>
            <w:right w:val="none" w:sz="0" w:space="0" w:color="auto"/>
          </w:divBdr>
        </w:div>
        <w:div w:id="382600780">
          <w:marLeft w:val="0"/>
          <w:marRight w:val="0"/>
          <w:marTop w:val="0"/>
          <w:marBottom w:val="0"/>
          <w:divBdr>
            <w:top w:val="none" w:sz="0" w:space="0" w:color="auto"/>
            <w:left w:val="none" w:sz="0" w:space="0" w:color="auto"/>
            <w:bottom w:val="none" w:sz="0" w:space="0" w:color="auto"/>
            <w:right w:val="none" w:sz="0" w:space="0" w:color="auto"/>
          </w:divBdr>
        </w:div>
        <w:div w:id="563105658">
          <w:marLeft w:val="0"/>
          <w:marRight w:val="0"/>
          <w:marTop w:val="0"/>
          <w:marBottom w:val="0"/>
          <w:divBdr>
            <w:top w:val="none" w:sz="0" w:space="0" w:color="auto"/>
            <w:left w:val="none" w:sz="0" w:space="0" w:color="auto"/>
            <w:bottom w:val="none" w:sz="0" w:space="0" w:color="auto"/>
            <w:right w:val="none" w:sz="0" w:space="0" w:color="auto"/>
          </w:divBdr>
        </w:div>
        <w:div w:id="510921370">
          <w:marLeft w:val="0"/>
          <w:marRight w:val="0"/>
          <w:marTop w:val="0"/>
          <w:marBottom w:val="0"/>
          <w:divBdr>
            <w:top w:val="none" w:sz="0" w:space="0" w:color="auto"/>
            <w:left w:val="none" w:sz="0" w:space="0" w:color="auto"/>
            <w:bottom w:val="none" w:sz="0" w:space="0" w:color="auto"/>
            <w:right w:val="none" w:sz="0" w:space="0" w:color="auto"/>
          </w:divBdr>
        </w:div>
      </w:divsChild>
    </w:div>
    <w:div w:id="815758586">
      <w:bodyDiv w:val="1"/>
      <w:marLeft w:val="0"/>
      <w:marRight w:val="0"/>
      <w:marTop w:val="0"/>
      <w:marBottom w:val="0"/>
      <w:divBdr>
        <w:top w:val="none" w:sz="0" w:space="0" w:color="auto"/>
        <w:left w:val="none" w:sz="0" w:space="0" w:color="auto"/>
        <w:bottom w:val="none" w:sz="0" w:space="0" w:color="auto"/>
        <w:right w:val="none" w:sz="0" w:space="0" w:color="auto"/>
      </w:divBdr>
    </w:div>
    <w:div w:id="81684477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465536380">
      <w:bodyDiv w:val="1"/>
      <w:marLeft w:val="0"/>
      <w:marRight w:val="0"/>
      <w:marTop w:val="0"/>
      <w:marBottom w:val="0"/>
      <w:divBdr>
        <w:top w:val="none" w:sz="0" w:space="0" w:color="auto"/>
        <w:left w:val="none" w:sz="0" w:space="0" w:color="auto"/>
        <w:bottom w:val="none" w:sz="0" w:space="0" w:color="auto"/>
        <w:right w:val="none" w:sz="0" w:space="0" w:color="auto"/>
      </w:divBdr>
      <w:divsChild>
        <w:div w:id="665323103">
          <w:marLeft w:val="0"/>
          <w:marRight w:val="0"/>
          <w:marTop w:val="0"/>
          <w:marBottom w:val="0"/>
          <w:divBdr>
            <w:top w:val="none" w:sz="0" w:space="0" w:color="auto"/>
            <w:left w:val="none" w:sz="0" w:space="0" w:color="auto"/>
            <w:bottom w:val="none" w:sz="0" w:space="0" w:color="auto"/>
            <w:right w:val="none" w:sz="0" w:space="0" w:color="auto"/>
          </w:divBdr>
        </w:div>
        <w:div w:id="1824813136">
          <w:marLeft w:val="0"/>
          <w:marRight w:val="0"/>
          <w:marTop w:val="0"/>
          <w:marBottom w:val="0"/>
          <w:divBdr>
            <w:top w:val="none" w:sz="0" w:space="0" w:color="auto"/>
            <w:left w:val="none" w:sz="0" w:space="0" w:color="auto"/>
            <w:bottom w:val="none" w:sz="0" w:space="0" w:color="auto"/>
            <w:right w:val="none" w:sz="0" w:space="0" w:color="auto"/>
          </w:divBdr>
        </w:div>
        <w:div w:id="1206017352">
          <w:marLeft w:val="0"/>
          <w:marRight w:val="0"/>
          <w:marTop w:val="0"/>
          <w:marBottom w:val="0"/>
          <w:divBdr>
            <w:top w:val="none" w:sz="0" w:space="0" w:color="auto"/>
            <w:left w:val="none" w:sz="0" w:space="0" w:color="auto"/>
            <w:bottom w:val="none" w:sz="0" w:space="0" w:color="auto"/>
            <w:right w:val="none" w:sz="0" w:space="0" w:color="auto"/>
          </w:divBdr>
        </w:div>
        <w:div w:id="978730964">
          <w:marLeft w:val="0"/>
          <w:marRight w:val="0"/>
          <w:marTop w:val="0"/>
          <w:marBottom w:val="0"/>
          <w:divBdr>
            <w:top w:val="none" w:sz="0" w:space="0" w:color="auto"/>
            <w:left w:val="none" w:sz="0" w:space="0" w:color="auto"/>
            <w:bottom w:val="none" w:sz="0" w:space="0" w:color="auto"/>
            <w:right w:val="none" w:sz="0" w:space="0" w:color="auto"/>
          </w:divBdr>
        </w:div>
        <w:div w:id="1372077233">
          <w:marLeft w:val="0"/>
          <w:marRight w:val="0"/>
          <w:marTop w:val="0"/>
          <w:marBottom w:val="0"/>
          <w:divBdr>
            <w:top w:val="none" w:sz="0" w:space="0" w:color="auto"/>
            <w:left w:val="none" w:sz="0" w:space="0" w:color="auto"/>
            <w:bottom w:val="none" w:sz="0" w:space="0" w:color="auto"/>
            <w:right w:val="none" w:sz="0" w:space="0" w:color="auto"/>
          </w:divBdr>
        </w:div>
        <w:div w:id="1811898921">
          <w:marLeft w:val="0"/>
          <w:marRight w:val="0"/>
          <w:marTop w:val="0"/>
          <w:marBottom w:val="0"/>
          <w:divBdr>
            <w:top w:val="none" w:sz="0" w:space="0" w:color="auto"/>
            <w:left w:val="none" w:sz="0" w:space="0" w:color="auto"/>
            <w:bottom w:val="none" w:sz="0" w:space="0" w:color="auto"/>
            <w:right w:val="none" w:sz="0" w:space="0" w:color="auto"/>
          </w:divBdr>
        </w:div>
      </w:divsChild>
    </w:div>
    <w:div w:id="1695570520">
      <w:bodyDiv w:val="1"/>
      <w:marLeft w:val="0"/>
      <w:marRight w:val="0"/>
      <w:marTop w:val="0"/>
      <w:marBottom w:val="0"/>
      <w:divBdr>
        <w:top w:val="none" w:sz="0" w:space="0" w:color="auto"/>
        <w:left w:val="none" w:sz="0" w:space="0" w:color="auto"/>
        <w:bottom w:val="none" w:sz="0" w:space="0" w:color="auto"/>
        <w:right w:val="none" w:sz="0" w:space="0" w:color="auto"/>
      </w:divBdr>
    </w:div>
    <w:div w:id="1713000477">
      <w:bodyDiv w:val="1"/>
      <w:marLeft w:val="0"/>
      <w:marRight w:val="0"/>
      <w:marTop w:val="0"/>
      <w:marBottom w:val="0"/>
      <w:divBdr>
        <w:top w:val="none" w:sz="0" w:space="0" w:color="auto"/>
        <w:left w:val="none" w:sz="0" w:space="0" w:color="auto"/>
        <w:bottom w:val="none" w:sz="0" w:space="0" w:color="auto"/>
        <w:right w:val="none" w:sz="0" w:space="0" w:color="auto"/>
      </w:divBdr>
      <w:divsChild>
        <w:div w:id="879825288">
          <w:marLeft w:val="0"/>
          <w:marRight w:val="0"/>
          <w:marTop w:val="0"/>
          <w:marBottom w:val="0"/>
          <w:divBdr>
            <w:top w:val="none" w:sz="0" w:space="0" w:color="auto"/>
            <w:left w:val="none" w:sz="0" w:space="0" w:color="auto"/>
            <w:bottom w:val="none" w:sz="0" w:space="0" w:color="auto"/>
            <w:right w:val="none" w:sz="0" w:space="0" w:color="auto"/>
          </w:divBdr>
        </w:div>
        <w:div w:id="458035131">
          <w:marLeft w:val="0"/>
          <w:marRight w:val="0"/>
          <w:marTop w:val="0"/>
          <w:marBottom w:val="0"/>
          <w:divBdr>
            <w:top w:val="none" w:sz="0" w:space="0" w:color="auto"/>
            <w:left w:val="none" w:sz="0" w:space="0" w:color="auto"/>
            <w:bottom w:val="none" w:sz="0" w:space="0" w:color="auto"/>
            <w:right w:val="none" w:sz="0" w:space="0" w:color="auto"/>
          </w:divBdr>
        </w:div>
        <w:div w:id="1998995080">
          <w:marLeft w:val="0"/>
          <w:marRight w:val="0"/>
          <w:marTop w:val="0"/>
          <w:marBottom w:val="0"/>
          <w:divBdr>
            <w:top w:val="none" w:sz="0" w:space="0" w:color="auto"/>
            <w:left w:val="none" w:sz="0" w:space="0" w:color="auto"/>
            <w:bottom w:val="none" w:sz="0" w:space="0" w:color="auto"/>
            <w:right w:val="none" w:sz="0" w:space="0" w:color="auto"/>
          </w:divBdr>
        </w:div>
        <w:div w:id="89740459">
          <w:marLeft w:val="0"/>
          <w:marRight w:val="0"/>
          <w:marTop w:val="0"/>
          <w:marBottom w:val="0"/>
          <w:divBdr>
            <w:top w:val="none" w:sz="0" w:space="0" w:color="auto"/>
            <w:left w:val="none" w:sz="0" w:space="0" w:color="auto"/>
            <w:bottom w:val="none" w:sz="0" w:space="0" w:color="auto"/>
            <w:right w:val="none" w:sz="0" w:space="0" w:color="auto"/>
          </w:divBdr>
        </w:div>
        <w:div w:id="933509788">
          <w:marLeft w:val="0"/>
          <w:marRight w:val="0"/>
          <w:marTop w:val="0"/>
          <w:marBottom w:val="0"/>
          <w:divBdr>
            <w:top w:val="none" w:sz="0" w:space="0" w:color="auto"/>
            <w:left w:val="none" w:sz="0" w:space="0" w:color="auto"/>
            <w:bottom w:val="none" w:sz="0" w:space="0" w:color="auto"/>
            <w:right w:val="none" w:sz="0" w:space="0" w:color="auto"/>
          </w:divBdr>
        </w:div>
        <w:div w:id="2099591424">
          <w:marLeft w:val="0"/>
          <w:marRight w:val="0"/>
          <w:marTop w:val="0"/>
          <w:marBottom w:val="0"/>
          <w:divBdr>
            <w:top w:val="none" w:sz="0" w:space="0" w:color="auto"/>
            <w:left w:val="none" w:sz="0" w:space="0" w:color="auto"/>
            <w:bottom w:val="none" w:sz="0" w:space="0" w:color="auto"/>
            <w:right w:val="none" w:sz="0" w:space="0" w:color="auto"/>
          </w:divBdr>
        </w:div>
        <w:div w:id="1098139885">
          <w:marLeft w:val="0"/>
          <w:marRight w:val="0"/>
          <w:marTop w:val="0"/>
          <w:marBottom w:val="0"/>
          <w:divBdr>
            <w:top w:val="none" w:sz="0" w:space="0" w:color="auto"/>
            <w:left w:val="none" w:sz="0" w:space="0" w:color="auto"/>
            <w:bottom w:val="none" w:sz="0" w:space="0" w:color="auto"/>
            <w:right w:val="none" w:sz="0" w:space="0" w:color="auto"/>
          </w:divBdr>
        </w:div>
        <w:div w:id="1228878077">
          <w:marLeft w:val="0"/>
          <w:marRight w:val="0"/>
          <w:marTop w:val="0"/>
          <w:marBottom w:val="0"/>
          <w:divBdr>
            <w:top w:val="none" w:sz="0" w:space="0" w:color="auto"/>
            <w:left w:val="none" w:sz="0" w:space="0" w:color="auto"/>
            <w:bottom w:val="none" w:sz="0" w:space="0" w:color="auto"/>
            <w:right w:val="none" w:sz="0" w:space="0" w:color="auto"/>
          </w:divBdr>
        </w:div>
        <w:div w:id="1679965991">
          <w:marLeft w:val="0"/>
          <w:marRight w:val="0"/>
          <w:marTop w:val="0"/>
          <w:marBottom w:val="0"/>
          <w:divBdr>
            <w:top w:val="none" w:sz="0" w:space="0" w:color="auto"/>
            <w:left w:val="none" w:sz="0" w:space="0" w:color="auto"/>
            <w:bottom w:val="none" w:sz="0" w:space="0" w:color="auto"/>
            <w:right w:val="none" w:sz="0" w:space="0" w:color="auto"/>
          </w:divBdr>
        </w:div>
        <w:div w:id="1248541242">
          <w:marLeft w:val="0"/>
          <w:marRight w:val="0"/>
          <w:marTop w:val="0"/>
          <w:marBottom w:val="0"/>
          <w:divBdr>
            <w:top w:val="none" w:sz="0" w:space="0" w:color="auto"/>
            <w:left w:val="none" w:sz="0" w:space="0" w:color="auto"/>
            <w:bottom w:val="none" w:sz="0" w:space="0" w:color="auto"/>
            <w:right w:val="none" w:sz="0" w:space="0" w:color="auto"/>
          </w:divBdr>
        </w:div>
        <w:div w:id="1734428825">
          <w:marLeft w:val="0"/>
          <w:marRight w:val="0"/>
          <w:marTop w:val="0"/>
          <w:marBottom w:val="0"/>
          <w:divBdr>
            <w:top w:val="none" w:sz="0" w:space="0" w:color="auto"/>
            <w:left w:val="none" w:sz="0" w:space="0" w:color="auto"/>
            <w:bottom w:val="none" w:sz="0" w:space="0" w:color="auto"/>
            <w:right w:val="none" w:sz="0" w:space="0" w:color="auto"/>
          </w:divBdr>
        </w:div>
        <w:div w:id="768042140">
          <w:marLeft w:val="0"/>
          <w:marRight w:val="0"/>
          <w:marTop w:val="0"/>
          <w:marBottom w:val="0"/>
          <w:divBdr>
            <w:top w:val="none" w:sz="0" w:space="0" w:color="auto"/>
            <w:left w:val="none" w:sz="0" w:space="0" w:color="auto"/>
            <w:bottom w:val="none" w:sz="0" w:space="0" w:color="auto"/>
            <w:right w:val="none" w:sz="0" w:space="0" w:color="auto"/>
          </w:divBdr>
        </w:div>
        <w:div w:id="1468623093">
          <w:marLeft w:val="0"/>
          <w:marRight w:val="0"/>
          <w:marTop w:val="0"/>
          <w:marBottom w:val="0"/>
          <w:divBdr>
            <w:top w:val="none" w:sz="0" w:space="0" w:color="auto"/>
            <w:left w:val="none" w:sz="0" w:space="0" w:color="auto"/>
            <w:bottom w:val="none" w:sz="0" w:space="0" w:color="auto"/>
            <w:right w:val="none" w:sz="0" w:space="0" w:color="auto"/>
          </w:divBdr>
        </w:div>
        <w:div w:id="875657525">
          <w:marLeft w:val="0"/>
          <w:marRight w:val="0"/>
          <w:marTop w:val="0"/>
          <w:marBottom w:val="0"/>
          <w:divBdr>
            <w:top w:val="none" w:sz="0" w:space="0" w:color="auto"/>
            <w:left w:val="none" w:sz="0" w:space="0" w:color="auto"/>
            <w:bottom w:val="none" w:sz="0" w:space="0" w:color="auto"/>
            <w:right w:val="none" w:sz="0" w:space="0" w:color="auto"/>
          </w:divBdr>
        </w:div>
        <w:div w:id="139348034">
          <w:marLeft w:val="0"/>
          <w:marRight w:val="0"/>
          <w:marTop w:val="0"/>
          <w:marBottom w:val="0"/>
          <w:divBdr>
            <w:top w:val="none" w:sz="0" w:space="0" w:color="auto"/>
            <w:left w:val="none" w:sz="0" w:space="0" w:color="auto"/>
            <w:bottom w:val="none" w:sz="0" w:space="0" w:color="auto"/>
            <w:right w:val="none" w:sz="0" w:space="0" w:color="auto"/>
          </w:divBdr>
        </w:div>
        <w:div w:id="777338741">
          <w:marLeft w:val="0"/>
          <w:marRight w:val="0"/>
          <w:marTop w:val="0"/>
          <w:marBottom w:val="0"/>
          <w:divBdr>
            <w:top w:val="none" w:sz="0" w:space="0" w:color="auto"/>
            <w:left w:val="none" w:sz="0" w:space="0" w:color="auto"/>
            <w:bottom w:val="none" w:sz="0" w:space="0" w:color="auto"/>
            <w:right w:val="none" w:sz="0" w:space="0" w:color="auto"/>
          </w:divBdr>
        </w:div>
        <w:div w:id="366298466">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1923416193">
      <w:bodyDiv w:val="1"/>
      <w:marLeft w:val="0"/>
      <w:marRight w:val="0"/>
      <w:marTop w:val="0"/>
      <w:marBottom w:val="0"/>
      <w:divBdr>
        <w:top w:val="none" w:sz="0" w:space="0" w:color="auto"/>
        <w:left w:val="none" w:sz="0" w:space="0" w:color="auto"/>
        <w:bottom w:val="none" w:sz="0" w:space="0" w:color="auto"/>
        <w:right w:val="none" w:sz="0" w:space="0" w:color="auto"/>
      </w:divBdr>
      <w:divsChild>
        <w:div w:id="1343892539">
          <w:marLeft w:val="0"/>
          <w:marRight w:val="0"/>
          <w:marTop w:val="0"/>
          <w:marBottom w:val="0"/>
          <w:divBdr>
            <w:top w:val="none" w:sz="0" w:space="0" w:color="auto"/>
            <w:left w:val="none" w:sz="0" w:space="0" w:color="auto"/>
            <w:bottom w:val="none" w:sz="0" w:space="0" w:color="auto"/>
            <w:right w:val="none" w:sz="0" w:space="0" w:color="auto"/>
          </w:divBdr>
        </w:div>
        <w:div w:id="1468163145">
          <w:marLeft w:val="0"/>
          <w:marRight w:val="0"/>
          <w:marTop w:val="0"/>
          <w:marBottom w:val="0"/>
          <w:divBdr>
            <w:top w:val="none" w:sz="0" w:space="0" w:color="auto"/>
            <w:left w:val="none" w:sz="0" w:space="0" w:color="auto"/>
            <w:bottom w:val="none" w:sz="0" w:space="0" w:color="auto"/>
            <w:right w:val="none" w:sz="0" w:space="0" w:color="auto"/>
          </w:divBdr>
        </w:div>
      </w:divsChild>
    </w:div>
    <w:div w:id="200200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znanium.com/catalog/product/883966" TargetMode="External"/><Relationship Id="rId18" Type="http://schemas.openxmlformats.org/officeDocument/2006/relationships/hyperlink" Target="https://www.kamgov.ru/gov-entity/iogv" TargetMode="External"/><Relationship Id="rId26" Type="http://schemas.openxmlformats.org/officeDocument/2006/relationships/hyperlink" Target="https://data.gov.ru/" TargetMode="External"/><Relationship Id="rId3" Type="http://schemas.openxmlformats.org/officeDocument/2006/relationships/settings" Target="settings.xml"/><Relationship Id="rId21" Type="http://schemas.openxmlformats.org/officeDocument/2006/relationships/hyperlink" Target="https://www.mchs.gov.ru/deyatelnost/zashchita-naseleniya-i-territoriy-ot-chrezvychaynyh-situaciy"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znanium.com/catalog/product/1021474" TargetMode="External"/><Relationship Id="rId17" Type="http://schemas.openxmlformats.org/officeDocument/2006/relationships/hyperlink" Target="https://minfin.gov.ru/ru/perfomance/nationalwealthfund/" TargetMode="External"/><Relationship Id="rId25" Type="http://schemas.openxmlformats.org/officeDocument/2006/relationships/hyperlink" Target="https://41.mchs.gov.ru/deyatelnost/napravleniya-deyatelnosti"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kamstat.gks.ru/official_publications" TargetMode="External"/><Relationship Id="rId20" Type="http://schemas.openxmlformats.org/officeDocument/2006/relationships/hyperlink" Target="https://www.kamgov.ru/agzanyat/informacia-o-sostoanii-zasity-naselenia-i-territorij-ot-crezvycajnyh-situacij-i-prinatyh-merah-po-obespeceniu-ih-bezopasnosti-o-prognoziruemyh-i-vozniksih-crezvycajnyh-situaciah-priemah-i-sposobah-zasity-naselenia-ot-nih" TargetMode="External"/><Relationship Id="rId29" Type="http://schemas.openxmlformats.org/officeDocument/2006/relationships/hyperlink" Target="https://ohranatruda.ru/consultant/index.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091487" TargetMode="External"/><Relationship Id="rId24" Type="http://schemas.openxmlformats.org/officeDocument/2006/relationships/hyperlink" Target="https://41.mchs.gov.ru/"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rosstat.gov.ru/statistic" TargetMode="External"/><Relationship Id="rId23" Type="http://schemas.openxmlformats.org/officeDocument/2006/relationships/hyperlink" Target="https://www.mchs.gov.ru/deyatelnost/bezopasnost-grazhdan" TargetMode="External"/><Relationship Id="rId28" Type="http://schemas.openxmlformats.org/officeDocument/2006/relationships/hyperlink" Target="https://ohranatruda.ru/" TargetMode="External"/><Relationship Id="rId10" Type="http://schemas.openxmlformats.org/officeDocument/2006/relationships/hyperlink" Target="https://znanium.com/catalog/product/1052416" TargetMode="External"/><Relationship Id="rId19" Type="http://schemas.openxmlformats.org/officeDocument/2006/relationships/hyperlink" Target="https://www.kamgov.ru/agzanyat" TargetMode="External"/><Relationship Id="rId31" Type="http://schemas.openxmlformats.org/officeDocument/2006/relationships/hyperlink" Target="http://dvf-vavt.ru/biblioteka1/help_stud/"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rosstat.gov.ru" TargetMode="External"/><Relationship Id="rId22" Type="http://schemas.openxmlformats.org/officeDocument/2006/relationships/hyperlink" Target="https://www.mchs.gov.ru/deyatelnost/grazhdanskaya-oborona" TargetMode="External"/><Relationship Id="rId27" Type="http://schemas.openxmlformats.org/officeDocument/2006/relationships/hyperlink" Target="https://ohranatruda.ru/" TargetMode="External"/><Relationship Id="rId30" Type="http://schemas.openxmlformats.org/officeDocument/2006/relationships/hyperlink" Target="http://www.mchsmed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864</TotalTime>
  <Pages>61</Pages>
  <Words>14760</Words>
  <Characters>84137</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kab322-03</cp:lastModifiedBy>
  <cp:revision>89</cp:revision>
  <cp:lastPrinted>2021-02-15T01:40:00Z</cp:lastPrinted>
  <dcterms:created xsi:type="dcterms:W3CDTF">2018-11-21T01:20:00Z</dcterms:created>
  <dcterms:modified xsi:type="dcterms:W3CDTF">2023-11-13T00:37:00Z</dcterms:modified>
</cp:coreProperties>
</file>